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header4.xml" ContentType="application/vnd.openxmlformats-officedocument.wordprocessingml.head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CCFFCC"/>
  <w:body>
    <w:p w14:paraId="7BC445F9" w14:textId="77777777" w:rsidR="00D94D10" w:rsidRPr="001122C1" w:rsidRDefault="00D94D10" w:rsidP="00AC7451">
      <w:pPr>
        <w:spacing w:after="0"/>
        <w:contextualSpacing/>
        <w:rPr>
          <w:rFonts w:cs="2  Nazanin"/>
          <w:b/>
          <w:bCs/>
          <w:szCs w:val="22"/>
        </w:rPr>
      </w:pPr>
    </w:p>
    <w:p w14:paraId="33BD4CE8" w14:textId="77777777" w:rsidR="00200489" w:rsidRPr="001122C1" w:rsidRDefault="00200489" w:rsidP="00AC7451">
      <w:pPr>
        <w:bidi/>
        <w:spacing w:after="0" w:line="800" w:lineRule="exact"/>
        <w:jc w:val="center"/>
        <w:rPr>
          <w:rFonts w:cs="2  Nazanin"/>
          <w:b/>
          <w:bCs/>
          <w:noProof/>
          <w:szCs w:val="22"/>
          <w:lang w:bidi="ar-SA"/>
        </w:rPr>
      </w:pPr>
      <w:r w:rsidRPr="001122C1">
        <w:rPr>
          <w:rFonts w:cs="2  Nazanin" w:hint="cs"/>
          <w:b/>
          <w:bCs/>
          <w:noProof/>
          <w:szCs w:val="22"/>
          <w:rtl/>
          <w:lang w:bidi="ar-SA"/>
        </w:rPr>
        <w:t>وزارت تعاون،کارورفاه اجتماعی</w:t>
      </w:r>
    </w:p>
    <w:p w14:paraId="003C260B" w14:textId="77777777" w:rsidR="00200489" w:rsidRPr="001122C1" w:rsidRDefault="00200489" w:rsidP="00AC7451">
      <w:pPr>
        <w:bidi/>
        <w:spacing w:after="0" w:line="800" w:lineRule="exact"/>
        <w:jc w:val="center"/>
        <w:rPr>
          <w:rFonts w:cs="2  Nazanin"/>
          <w:b/>
          <w:bCs/>
          <w:noProof/>
          <w:szCs w:val="22"/>
          <w:rtl/>
        </w:rPr>
      </w:pPr>
      <w:r w:rsidRPr="001122C1">
        <w:rPr>
          <w:rFonts w:cs="2  Nazanin" w:hint="cs"/>
          <w:b/>
          <w:bCs/>
          <w:noProof/>
          <w:szCs w:val="22"/>
          <w:rtl/>
          <w:lang w:bidi="ar-SA"/>
        </w:rPr>
        <w:t xml:space="preserve">معاونت </w:t>
      </w:r>
      <w:r w:rsidR="003529C0" w:rsidRPr="001122C1">
        <w:rPr>
          <w:rFonts w:cs="2  Nazanin" w:hint="cs"/>
          <w:b/>
          <w:bCs/>
          <w:noProof/>
          <w:szCs w:val="22"/>
          <w:rtl/>
          <w:lang w:bidi="ar-SA"/>
        </w:rPr>
        <w:t xml:space="preserve">امورحقوقی، مجلس </w:t>
      </w:r>
      <w:r w:rsidRPr="001122C1">
        <w:rPr>
          <w:rFonts w:cs="2  Nazanin" w:hint="cs"/>
          <w:b/>
          <w:bCs/>
          <w:noProof/>
          <w:szCs w:val="22"/>
          <w:rtl/>
          <w:lang w:bidi="ar-SA"/>
        </w:rPr>
        <w:t>و</w:t>
      </w:r>
      <w:r w:rsidR="003529C0" w:rsidRPr="001122C1">
        <w:rPr>
          <w:rFonts w:cs="2  Nazanin" w:hint="cs"/>
          <w:b/>
          <w:bCs/>
          <w:noProof/>
          <w:szCs w:val="22"/>
          <w:rtl/>
          <w:lang w:bidi="ar-SA"/>
        </w:rPr>
        <w:t xml:space="preserve"> </w:t>
      </w:r>
      <w:r w:rsidRPr="001122C1">
        <w:rPr>
          <w:rFonts w:cs="2  Nazanin" w:hint="cs"/>
          <w:b/>
          <w:bCs/>
          <w:noProof/>
          <w:szCs w:val="22"/>
          <w:rtl/>
          <w:lang w:bidi="ar-SA"/>
        </w:rPr>
        <w:t>استان</w:t>
      </w:r>
      <w:r w:rsidR="003529C0" w:rsidRPr="001122C1">
        <w:rPr>
          <w:rFonts w:cs="2  Nazanin" w:hint="cs"/>
          <w:b/>
          <w:bCs/>
          <w:noProof/>
          <w:szCs w:val="22"/>
          <w:rtl/>
          <w:lang w:bidi="ar-SA"/>
        </w:rPr>
        <w:t xml:space="preserve"> </w:t>
      </w:r>
      <w:r w:rsidRPr="001122C1">
        <w:rPr>
          <w:rFonts w:cs="2  Nazanin" w:hint="cs"/>
          <w:b/>
          <w:bCs/>
          <w:noProof/>
          <w:szCs w:val="22"/>
          <w:rtl/>
          <w:lang w:bidi="ar-SA"/>
        </w:rPr>
        <w:t>ها</w:t>
      </w:r>
    </w:p>
    <w:p w14:paraId="1E8C2B98" w14:textId="77777777" w:rsidR="00423AC3" w:rsidRPr="001122C1" w:rsidRDefault="00423AC3" w:rsidP="00AC7451">
      <w:pPr>
        <w:spacing w:after="0"/>
        <w:contextualSpacing/>
        <w:rPr>
          <w:rFonts w:cs="2  Nazanin"/>
          <w:b/>
          <w:bCs/>
          <w:szCs w:val="22"/>
        </w:rPr>
      </w:pPr>
    </w:p>
    <w:p w14:paraId="02713786" w14:textId="77777777" w:rsidR="00423AC3" w:rsidRPr="001122C1" w:rsidRDefault="00423AC3" w:rsidP="00AC7451">
      <w:pPr>
        <w:spacing w:after="0"/>
        <w:contextualSpacing/>
        <w:rPr>
          <w:rFonts w:cs="2  Nazanin"/>
          <w:b/>
          <w:bCs/>
          <w:szCs w:val="22"/>
        </w:rPr>
      </w:pPr>
    </w:p>
    <w:p w14:paraId="4C6BAE40" w14:textId="77777777" w:rsidR="00423AC3" w:rsidRPr="001122C1" w:rsidRDefault="00423AC3" w:rsidP="00AC7451">
      <w:pPr>
        <w:spacing w:after="0"/>
        <w:contextualSpacing/>
        <w:rPr>
          <w:rFonts w:cs="2  Nazanin"/>
          <w:b/>
          <w:bCs/>
          <w:szCs w:val="22"/>
        </w:rPr>
      </w:pPr>
    </w:p>
    <w:p w14:paraId="5A08AB49" w14:textId="77777777" w:rsidR="00CA5FBE" w:rsidRPr="001122C1" w:rsidRDefault="00CA5FBE" w:rsidP="00AC7451">
      <w:pPr>
        <w:spacing w:after="0"/>
        <w:contextualSpacing/>
        <w:rPr>
          <w:rFonts w:cs="2  Nazanin"/>
          <w:b/>
          <w:bCs/>
          <w:szCs w:val="22"/>
        </w:rPr>
      </w:pPr>
    </w:p>
    <w:p w14:paraId="199FFECA" w14:textId="77777777" w:rsidR="0074536C" w:rsidRPr="001122C1" w:rsidRDefault="0074536C" w:rsidP="00AC7451">
      <w:pPr>
        <w:spacing w:after="0"/>
        <w:contextualSpacing/>
        <w:rPr>
          <w:rFonts w:cs="2  Nazanin"/>
          <w:b/>
          <w:bCs/>
          <w:szCs w:val="22"/>
          <w:rtl/>
          <w:lang w:bidi="fa-IR"/>
        </w:rPr>
      </w:pPr>
    </w:p>
    <w:p w14:paraId="29FE5B1C" w14:textId="77777777" w:rsidR="00765B57" w:rsidRPr="001122C1" w:rsidRDefault="00B50051" w:rsidP="00AC7451">
      <w:pPr>
        <w:spacing w:after="0"/>
        <w:contextualSpacing/>
        <w:rPr>
          <w:rFonts w:cs="2  Nazanin"/>
          <w:b/>
          <w:bCs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lang w:eastAsia="en-US" w:bidi="ar-SA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7ABDD3D3" wp14:editId="5F743778">
                <wp:simplePos x="0" y="0"/>
                <wp:positionH relativeFrom="margin">
                  <wp:align>right</wp:align>
                </wp:positionH>
                <wp:positionV relativeFrom="margin">
                  <wp:posOffset>2428240</wp:posOffset>
                </wp:positionV>
                <wp:extent cx="6707505" cy="3781425"/>
                <wp:effectExtent l="0" t="0" r="0" b="0"/>
                <wp:wrapNone/>
                <wp:docPr id="56" name="Rectangl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07505" cy="378142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C5CD7CC" w14:textId="77777777" w:rsidR="00731DB2" w:rsidRDefault="00731DB2" w:rsidP="00622DEC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cs="B Jadid"/>
                                <w:bCs/>
                                <w:color w:val="9B2D1F" w:themeColor="accent2"/>
                                <w:sz w:val="56"/>
                                <w:szCs w:val="56"/>
                                <w:rtl/>
                                <w:lang w:bidi="fa-IR"/>
                              </w:rPr>
                            </w:pPr>
                          </w:p>
                          <w:p w14:paraId="70CFA4EB" w14:textId="77777777" w:rsidR="00731DB2" w:rsidRPr="004A5E42" w:rsidRDefault="00731DB2" w:rsidP="007B29C9">
                            <w:pPr>
                              <w:bidi/>
                              <w:spacing w:after="0" w:line="360" w:lineRule="auto"/>
                              <w:jc w:val="center"/>
                              <w:rPr>
                                <w:rFonts w:cs="B Jadid"/>
                                <w:bCs/>
                                <w:color w:val="FF0000"/>
                                <w:sz w:val="56"/>
                                <w:szCs w:val="56"/>
                                <w:rtl/>
                                <w:lang w:bidi="fa-IR"/>
                              </w:rPr>
                            </w:pPr>
                            <w:r w:rsidRPr="004A5E42">
                              <w:rPr>
                                <w:rFonts w:cs="B Jadid" w:hint="cs"/>
                                <w:bCs/>
                                <w:color w:val="FF0000"/>
                                <w:sz w:val="56"/>
                                <w:szCs w:val="56"/>
                                <w:rtl/>
                                <w:lang w:bidi="fa-IR"/>
                              </w:rPr>
                              <w:t xml:space="preserve">بانک اطلاعات </w:t>
                            </w:r>
                          </w:p>
                          <w:p w14:paraId="68F6B637" w14:textId="77777777" w:rsidR="00731DB2" w:rsidRPr="004A5E42" w:rsidRDefault="00731DB2" w:rsidP="007B29C9">
                            <w:pPr>
                              <w:bidi/>
                              <w:spacing w:after="0" w:line="360" w:lineRule="auto"/>
                              <w:jc w:val="center"/>
                              <w:rPr>
                                <w:rFonts w:cs="2  Majid Shadow"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fa-IR"/>
                              </w:rPr>
                            </w:pPr>
                            <w:r w:rsidRPr="004A5E42">
                              <w:rPr>
                                <w:rFonts w:cs="2  Majid Shadow" w:hint="cs"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fa-IR"/>
                              </w:rPr>
                              <w:t>مدیران کل، مدیران زیر مجموعه و روسای ادارات</w:t>
                            </w:r>
                          </w:p>
                          <w:p w14:paraId="5BB95D15" w14:textId="77777777" w:rsidR="00731DB2" w:rsidRPr="004A5E42" w:rsidRDefault="00731DB2" w:rsidP="007B29C9">
                            <w:pPr>
                              <w:bidi/>
                              <w:spacing w:after="0" w:line="360" w:lineRule="auto"/>
                              <w:jc w:val="center"/>
                              <w:rPr>
                                <w:rFonts w:cs="2  Majid Shadow"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fa-IR"/>
                              </w:rPr>
                            </w:pPr>
                            <w:r w:rsidRPr="004A5E42">
                              <w:rPr>
                                <w:rFonts w:cs="2  Majid Shadow" w:hint="cs"/>
                                <w:bCs/>
                                <w:color w:val="FF0000"/>
                                <w:sz w:val="52"/>
                                <w:szCs w:val="52"/>
                                <w:rtl/>
                                <w:lang w:bidi="fa-IR"/>
                              </w:rPr>
                              <w:t>اداره کل تعاون، کار و رفاه اجتماعی استان</w:t>
                            </w:r>
                          </w:p>
                          <w:p w14:paraId="7134C731" w14:textId="77777777" w:rsidR="00731DB2" w:rsidRPr="004A5E42" w:rsidRDefault="00731DB2" w:rsidP="0003196E">
                            <w:pPr>
                              <w:bidi/>
                              <w:spacing w:after="0" w:line="240" w:lineRule="auto"/>
                              <w:jc w:val="center"/>
                              <w:rPr>
                                <w:rFonts w:cs="2  Jadid"/>
                                <w:bCs/>
                                <w:color w:val="FF0000"/>
                                <w:sz w:val="56"/>
                                <w:szCs w:val="56"/>
                                <w:rtl/>
                                <w:lang w:bidi="fa-IR"/>
                              </w:rPr>
                            </w:pPr>
                            <w:r>
                              <w:rPr>
                                <w:rFonts w:cs="2  Jadid" w:hint="cs"/>
                                <w:bCs/>
                                <w:color w:val="FF0000"/>
                                <w:sz w:val="56"/>
                                <w:szCs w:val="56"/>
                                <w:rtl/>
                                <w:lang w:bidi="fa-IR"/>
                              </w:rPr>
                              <w:t>بوشهر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ABDD3D3" id="Rectangle 56" o:spid="_x0000_s1026" style="position:absolute;margin-left:476.95pt;margin-top:191.2pt;width:528.15pt;height:297.75pt;z-index:25166540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margin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" filled="f" stroked="f">
                <v:textbox>
                  <w:txbxContent>
                    <w:p w14:paraId="5C5CD7CC" w14:textId="77777777" w:rsidR="00731DB2" w:rsidRDefault="00731DB2" w:rsidP="00622DEC">
                      <w:pPr>
                        <w:bidi/>
                        <w:spacing w:after="0" w:line="240" w:lineRule="auto"/>
                        <w:jc w:val="center"/>
                        <w:rPr>
                          <w:rFonts w:cs="B Jadid"/>
                          <w:bCs/>
                          <w:color w:val="9B2D1F" w:themeColor="accent2"/>
                          <w:sz w:val="56"/>
                          <w:szCs w:val="56"/>
                          <w:rtl/>
                          <w:lang w:bidi="fa-IR"/>
                        </w:rPr>
                      </w:pPr>
                    </w:p>
                    <w:p w14:paraId="70CFA4EB" w14:textId="77777777" w:rsidR="00731DB2" w:rsidRPr="004A5E42" w:rsidRDefault="00731DB2" w:rsidP="007B29C9">
                      <w:pPr>
                        <w:bidi/>
                        <w:spacing w:after="0" w:line="360" w:lineRule="auto"/>
                        <w:jc w:val="center"/>
                        <w:rPr>
                          <w:rFonts w:cs="B Jadid"/>
                          <w:bCs/>
                          <w:color w:val="FF0000"/>
                          <w:sz w:val="56"/>
                          <w:szCs w:val="56"/>
                          <w:rtl/>
                          <w:lang w:bidi="fa-IR"/>
                        </w:rPr>
                      </w:pPr>
                      <w:r w:rsidRPr="004A5E42">
                        <w:rPr>
                          <w:rFonts w:cs="B Jadid" w:hint="cs"/>
                          <w:bCs/>
                          <w:color w:val="FF0000"/>
                          <w:sz w:val="56"/>
                          <w:szCs w:val="56"/>
                          <w:rtl/>
                          <w:lang w:bidi="fa-IR"/>
                        </w:rPr>
                        <w:t xml:space="preserve">بانک اطلاعات </w:t>
                      </w:r>
                    </w:p>
                    <w:p w14:paraId="68F6B637" w14:textId="77777777" w:rsidR="00731DB2" w:rsidRPr="004A5E42" w:rsidRDefault="00731DB2" w:rsidP="007B29C9">
                      <w:pPr>
                        <w:bidi/>
                        <w:spacing w:after="0" w:line="360" w:lineRule="auto"/>
                        <w:jc w:val="center"/>
                        <w:rPr>
                          <w:rFonts w:cs="2  Majid Shadow"/>
                          <w:bCs/>
                          <w:color w:val="FF0000"/>
                          <w:sz w:val="52"/>
                          <w:szCs w:val="52"/>
                          <w:rtl/>
                          <w:lang w:bidi="fa-IR"/>
                        </w:rPr>
                      </w:pPr>
                      <w:r w:rsidRPr="004A5E42">
                        <w:rPr>
                          <w:rFonts w:cs="2  Majid Shadow" w:hint="cs"/>
                          <w:bCs/>
                          <w:color w:val="FF0000"/>
                          <w:sz w:val="52"/>
                          <w:szCs w:val="52"/>
                          <w:rtl/>
                          <w:lang w:bidi="fa-IR"/>
                        </w:rPr>
                        <w:t>مدیران کل، مدیران زیر مجموعه و روسای ادارات</w:t>
                      </w:r>
                    </w:p>
                    <w:p w14:paraId="5BB95D15" w14:textId="77777777" w:rsidR="00731DB2" w:rsidRPr="004A5E42" w:rsidRDefault="00731DB2" w:rsidP="007B29C9">
                      <w:pPr>
                        <w:bidi/>
                        <w:spacing w:after="0" w:line="360" w:lineRule="auto"/>
                        <w:jc w:val="center"/>
                        <w:rPr>
                          <w:rFonts w:cs="2  Majid Shadow"/>
                          <w:bCs/>
                          <w:color w:val="FF0000"/>
                          <w:sz w:val="52"/>
                          <w:szCs w:val="52"/>
                          <w:rtl/>
                          <w:lang w:bidi="fa-IR"/>
                        </w:rPr>
                      </w:pPr>
                      <w:r w:rsidRPr="004A5E42">
                        <w:rPr>
                          <w:rFonts w:cs="2  Majid Shadow" w:hint="cs"/>
                          <w:bCs/>
                          <w:color w:val="FF0000"/>
                          <w:sz w:val="52"/>
                          <w:szCs w:val="52"/>
                          <w:rtl/>
                          <w:lang w:bidi="fa-IR"/>
                        </w:rPr>
                        <w:t>اداره کل تعاون، کار و رفاه اجتماعی استان</w:t>
                      </w:r>
                    </w:p>
                    <w:p w14:paraId="7134C731" w14:textId="77777777" w:rsidR="00731DB2" w:rsidRPr="004A5E42" w:rsidRDefault="00731DB2" w:rsidP="0003196E">
                      <w:pPr>
                        <w:bidi/>
                        <w:spacing w:after="0" w:line="240" w:lineRule="auto"/>
                        <w:jc w:val="center"/>
                        <w:rPr>
                          <w:rFonts w:cs="2  Jadid"/>
                          <w:bCs/>
                          <w:color w:val="FF0000"/>
                          <w:sz w:val="56"/>
                          <w:szCs w:val="56"/>
                          <w:rtl/>
                          <w:lang w:bidi="fa-IR"/>
                        </w:rPr>
                      </w:pPr>
                      <w:r>
                        <w:rPr>
                          <w:rFonts w:cs="2  Jadid" w:hint="cs"/>
                          <w:bCs/>
                          <w:color w:val="FF0000"/>
                          <w:sz w:val="56"/>
                          <w:szCs w:val="56"/>
                          <w:rtl/>
                          <w:lang w:bidi="fa-IR"/>
                        </w:rPr>
                        <w:t>بوشهر</w:t>
                      </w:r>
                    </w:p>
                  </w:txbxContent>
                </v:textbox>
                <w10:wrap anchorx="margin" anchory="margin"/>
              </v:rect>
            </w:pict>
          </mc:Fallback>
        </mc:AlternateContent>
      </w:r>
    </w:p>
    <w:p w14:paraId="1DF9FED7" w14:textId="77777777" w:rsidR="0074536C" w:rsidRPr="001122C1" w:rsidRDefault="0074536C" w:rsidP="00AC7451">
      <w:pPr>
        <w:spacing w:after="0"/>
        <w:contextualSpacing/>
        <w:rPr>
          <w:rFonts w:cs="2  Nazanin"/>
          <w:b/>
          <w:bCs/>
          <w:szCs w:val="22"/>
          <w:lang w:bidi="fa-IR"/>
        </w:rPr>
      </w:pPr>
    </w:p>
    <w:p w14:paraId="1AB24464" w14:textId="77777777" w:rsidR="0074536C" w:rsidRPr="001122C1" w:rsidRDefault="0074536C" w:rsidP="00AC7451">
      <w:pPr>
        <w:spacing w:after="0"/>
        <w:contextualSpacing/>
        <w:rPr>
          <w:rFonts w:cs="2  Nazanin"/>
          <w:b/>
          <w:bCs/>
          <w:szCs w:val="22"/>
          <w:lang w:bidi="fa-IR"/>
        </w:rPr>
      </w:pPr>
    </w:p>
    <w:p w14:paraId="43F67257" w14:textId="77777777" w:rsidR="0074536C" w:rsidRPr="001122C1" w:rsidRDefault="0074536C" w:rsidP="00AC7451">
      <w:pPr>
        <w:spacing w:after="0"/>
        <w:contextualSpacing/>
        <w:rPr>
          <w:rFonts w:cs="2  Nazanin"/>
          <w:b/>
          <w:bCs/>
          <w:szCs w:val="22"/>
          <w:lang w:bidi="fa-IR"/>
        </w:rPr>
      </w:pPr>
    </w:p>
    <w:p w14:paraId="608D4E6B" w14:textId="77777777" w:rsidR="0074536C" w:rsidRPr="001122C1" w:rsidRDefault="0074536C" w:rsidP="00AC7451">
      <w:pPr>
        <w:spacing w:after="0"/>
        <w:contextualSpacing/>
        <w:rPr>
          <w:rFonts w:cs="2  Nazanin"/>
          <w:b/>
          <w:bCs/>
          <w:szCs w:val="22"/>
          <w:rtl/>
          <w:lang w:bidi="fa-IR"/>
        </w:rPr>
      </w:pPr>
    </w:p>
    <w:p w14:paraId="28063E68" w14:textId="77777777" w:rsidR="00667EFB" w:rsidRPr="001122C1" w:rsidRDefault="00667EFB" w:rsidP="00AC7451">
      <w:pPr>
        <w:spacing w:after="0"/>
        <w:contextualSpacing/>
        <w:rPr>
          <w:rFonts w:cs="2  Nazanin"/>
          <w:b/>
          <w:bCs/>
          <w:szCs w:val="22"/>
          <w:rtl/>
          <w:lang w:bidi="fa-IR"/>
        </w:rPr>
      </w:pPr>
    </w:p>
    <w:p w14:paraId="1294E5F7" w14:textId="77777777" w:rsidR="00667EFB" w:rsidRPr="001122C1" w:rsidRDefault="00667EFB" w:rsidP="00AC7451">
      <w:pPr>
        <w:bidi/>
        <w:spacing w:after="0"/>
        <w:contextualSpacing/>
        <w:rPr>
          <w:rFonts w:cs="2  Nazanin"/>
          <w:b/>
          <w:bCs/>
          <w:szCs w:val="22"/>
          <w:rtl/>
          <w:lang w:bidi="fa-IR"/>
        </w:rPr>
      </w:pPr>
    </w:p>
    <w:p w14:paraId="7546E176" w14:textId="77777777" w:rsidR="00667EFB" w:rsidRPr="001122C1" w:rsidRDefault="00667EFB" w:rsidP="00AC7451">
      <w:pPr>
        <w:bidi/>
        <w:spacing w:after="0"/>
        <w:contextualSpacing/>
        <w:rPr>
          <w:rFonts w:cs="2  Nazanin"/>
          <w:b/>
          <w:bCs/>
          <w:szCs w:val="22"/>
          <w:rtl/>
          <w:lang w:bidi="fa-IR"/>
        </w:rPr>
      </w:pPr>
    </w:p>
    <w:p w14:paraId="3B445691" w14:textId="77777777" w:rsidR="00667EFB" w:rsidRPr="001122C1" w:rsidRDefault="00667EFB" w:rsidP="00AC7451">
      <w:pPr>
        <w:bidi/>
        <w:spacing w:after="0"/>
        <w:contextualSpacing/>
        <w:rPr>
          <w:rFonts w:cs="2  Nazanin"/>
          <w:b/>
          <w:bCs/>
          <w:szCs w:val="22"/>
          <w:rtl/>
          <w:lang w:bidi="fa-IR"/>
        </w:rPr>
      </w:pPr>
    </w:p>
    <w:p w14:paraId="47B9C554" w14:textId="77777777" w:rsidR="00667EFB" w:rsidRPr="001122C1" w:rsidRDefault="00667EFB" w:rsidP="00AC7451">
      <w:pPr>
        <w:bidi/>
        <w:spacing w:after="0"/>
        <w:contextualSpacing/>
        <w:rPr>
          <w:rFonts w:cs="2  Nazanin"/>
          <w:b/>
          <w:bCs/>
          <w:szCs w:val="22"/>
          <w:lang w:bidi="fa-IR"/>
        </w:rPr>
      </w:pPr>
    </w:p>
    <w:p w14:paraId="3CD3FA63" w14:textId="77777777" w:rsidR="00F10B57" w:rsidRPr="001122C1" w:rsidRDefault="00F10B57" w:rsidP="00AC7451">
      <w:pPr>
        <w:pStyle w:val="ListParagraph"/>
        <w:bidi/>
        <w:spacing w:after="0" w:line="240" w:lineRule="auto"/>
        <w:ind w:left="0"/>
        <w:rPr>
          <w:rFonts w:cs="2  Nazanin"/>
          <w:b/>
          <w:bCs/>
          <w:szCs w:val="22"/>
          <w:rtl/>
          <w:lang w:bidi="fa-IR"/>
        </w:rPr>
      </w:pPr>
    </w:p>
    <w:p w14:paraId="2B397DC2" w14:textId="77777777" w:rsidR="00622DEC" w:rsidRPr="001122C1" w:rsidRDefault="00622DEC" w:rsidP="00AC7451">
      <w:pPr>
        <w:pStyle w:val="ListParagraph"/>
        <w:bidi/>
        <w:spacing w:after="0" w:line="240" w:lineRule="auto"/>
        <w:ind w:left="0"/>
        <w:rPr>
          <w:rFonts w:cs="2  Nazanin"/>
          <w:b/>
          <w:bCs/>
          <w:szCs w:val="22"/>
          <w:lang w:bidi="fa-IR"/>
        </w:rPr>
      </w:pPr>
    </w:p>
    <w:p w14:paraId="579A547E" w14:textId="77777777" w:rsidR="004D33B4" w:rsidRPr="001122C1" w:rsidRDefault="004D33B4" w:rsidP="00AC7451">
      <w:pPr>
        <w:pStyle w:val="ListParagraph"/>
        <w:bidi/>
        <w:spacing w:after="0" w:line="240" w:lineRule="auto"/>
        <w:ind w:left="0"/>
        <w:rPr>
          <w:rFonts w:cs="2  Nazanin"/>
          <w:b/>
          <w:bCs/>
          <w:szCs w:val="22"/>
          <w:rtl/>
          <w:lang w:bidi="fa-IR"/>
        </w:rPr>
      </w:pPr>
    </w:p>
    <w:p w14:paraId="56A83785" w14:textId="77777777" w:rsidR="00A353C9" w:rsidRPr="001122C1" w:rsidRDefault="00A353C9" w:rsidP="00AC7451">
      <w:pPr>
        <w:pStyle w:val="ListParagraph"/>
        <w:bidi/>
        <w:spacing w:after="0" w:line="240" w:lineRule="auto"/>
        <w:ind w:left="0"/>
        <w:rPr>
          <w:rFonts w:cs="2  Nazanin"/>
          <w:b/>
          <w:bCs/>
          <w:szCs w:val="22"/>
          <w:rtl/>
          <w:lang w:bidi="fa-IR"/>
        </w:rPr>
      </w:pPr>
    </w:p>
    <w:p w14:paraId="0E66C9AD" w14:textId="77777777" w:rsidR="00A353C9" w:rsidRPr="001122C1" w:rsidRDefault="00A353C9" w:rsidP="00AC7451">
      <w:pPr>
        <w:pStyle w:val="ListParagraph"/>
        <w:bidi/>
        <w:spacing w:after="0" w:line="240" w:lineRule="auto"/>
        <w:ind w:left="0"/>
        <w:rPr>
          <w:rFonts w:cs="2  Nazanin"/>
          <w:b/>
          <w:bCs/>
          <w:szCs w:val="22"/>
          <w:rtl/>
          <w:lang w:bidi="fa-IR"/>
        </w:rPr>
      </w:pPr>
    </w:p>
    <w:p w14:paraId="1853BBF4" w14:textId="77777777" w:rsidR="00A353C9" w:rsidRPr="001122C1" w:rsidRDefault="00A353C9" w:rsidP="00AC7451">
      <w:pPr>
        <w:pStyle w:val="ListParagraph"/>
        <w:bidi/>
        <w:spacing w:after="0" w:line="240" w:lineRule="auto"/>
        <w:ind w:left="0"/>
        <w:rPr>
          <w:rFonts w:cs="2  Nazanin"/>
          <w:b/>
          <w:bCs/>
          <w:szCs w:val="22"/>
          <w:rtl/>
          <w:lang w:bidi="fa-IR"/>
        </w:rPr>
      </w:pPr>
    </w:p>
    <w:p w14:paraId="5F5E4BC4" w14:textId="77777777" w:rsidR="00A353C9" w:rsidRPr="001122C1" w:rsidRDefault="00A353C9" w:rsidP="00AC7451">
      <w:pPr>
        <w:pStyle w:val="ListParagraph"/>
        <w:bidi/>
        <w:spacing w:after="0" w:line="240" w:lineRule="auto"/>
        <w:ind w:left="0"/>
        <w:jc w:val="center"/>
        <w:rPr>
          <w:rFonts w:cs="2  Nazanin"/>
          <w:b/>
          <w:bCs/>
          <w:szCs w:val="22"/>
          <w:rtl/>
          <w:lang w:bidi="fa-IR"/>
        </w:rPr>
      </w:pPr>
    </w:p>
    <w:p w14:paraId="3F8D8D06" w14:textId="77777777" w:rsidR="00200489" w:rsidRPr="001122C1" w:rsidRDefault="00200489" w:rsidP="00AC7451">
      <w:pPr>
        <w:pStyle w:val="ListParagraph"/>
        <w:bidi/>
        <w:spacing w:after="0" w:line="240" w:lineRule="auto"/>
        <w:ind w:left="0"/>
        <w:rPr>
          <w:rFonts w:cs="2  Nazanin"/>
          <w:b/>
          <w:bCs/>
          <w:szCs w:val="22"/>
          <w:lang w:bidi="fa-IR"/>
        </w:rPr>
      </w:pPr>
    </w:p>
    <w:p w14:paraId="3467EB75" w14:textId="77777777" w:rsidR="00622698" w:rsidRPr="001122C1" w:rsidRDefault="00622698" w:rsidP="00622698">
      <w:pPr>
        <w:bidi/>
        <w:spacing w:after="0" w:line="800" w:lineRule="exact"/>
        <w:jc w:val="center"/>
        <w:rPr>
          <w:rFonts w:cs="2  Nazanin"/>
          <w:b/>
          <w:bCs/>
          <w:noProof/>
          <w:szCs w:val="22"/>
          <w:rtl/>
          <w:lang w:bidi="fa-IR"/>
        </w:rPr>
      </w:pPr>
    </w:p>
    <w:p w14:paraId="11C0BDE6" w14:textId="77777777" w:rsidR="00622698" w:rsidRPr="001122C1" w:rsidRDefault="00622698" w:rsidP="00622698">
      <w:pPr>
        <w:bidi/>
        <w:spacing w:after="0" w:line="800" w:lineRule="exact"/>
        <w:jc w:val="center"/>
        <w:rPr>
          <w:rFonts w:cs="2  Nazanin"/>
          <w:b/>
          <w:bCs/>
          <w:noProof/>
          <w:szCs w:val="22"/>
          <w:rtl/>
          <w:lang w:bidi="ar-SA"/>
        </w:rPr>
      </w:pPr>
    </w:p>
    <w:tbl>
      <w:tblPr>
        <w:tblStyle w:val="TableGrid"/>
        <w:bidiVisual/>
        <w:tblW w:w="12333" w:type="dxa"/>
        <w:tblInd w:w="-95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333"/>
      </w:tblGrid>
      <w:tr w:rsidR="00622698" w:rsidRPr="001122C1" w14:paraId="29CF58FE" w14:textId="77777777" w:rsidTr="00622698">
        <w:trPr>
          <w:trHeight w:val="1767"/>
        </w:trPr>
        <w:tc>
          <w:tcPr>
            <w:tcW w:w="12333" w:type="dxa"/>
            <w:shd w:val="clear" w:color="auto" w:fill="FFFF66"/>
            <w:vAlign w:val="center"/>
          </w:tcPr>
          <w:p w14:paraId="2A41E497" w14:textId="77777777" w:rsidR="00622698" w:rsidRPr="001122C1" w:rsidRDefault="00622698" w:rsidP="00622698">
            <w:pPr>
              <w:bidi/>
              <w:spacing w:after="0" w:line="800" w:lineRule="exact"/>
              <w:jc w:val="center"/>
              <w:rPr>
                <w:rFonts w:cs="2  Nazanin"/>
                <w:b/>
                <w:bCs/>
                <w:noProof/>
                <w:szCs w:val="22"/>
                <w:lang w:bidi="ar-SA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ar-SA"/>
              </w:rPr>
              <w:t>مدیریت اموراستان ها</w:t>
            </w:r>
          </w:p>
          <w:p w14:paraId="3CEB4BFF" w14:textId="4D4927F0" w:rsidR="00622698" w:rsidRPr="001122C1" w:rsidRDefault="00D36FCB" w:rsidP="00D36FCB">
            <w:pPr>
              <w:bidi/>
              <w:spacing w:after="0" w:line="800" w:lineRule="exact"/>
              <w:jc w:val="center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اسفند 1404</w:t>
            </w:r>
          </w:p>
        </w:tc>
      </w:tr>
    </w:tbl>
    <w:p w14:paraId="1295DC92" w14:textId="77777777" w:rsidR="00AC7451" w:rsidRPr="001122C1" w:rsidRDefault="00AC7451" w:rsidP="00AC7451">
      <w:pPr>
        <w:bidi/>
        <w:spacing w:after="0" w:line="240" w:lineRule="auto"/>
        <w:rPr>
          <w:rFonts w:cs="2  Nazanin"/>
          <w:b/>
          <w:bCs/>
          <w:noProof/>
          <w:szCs w:val="22"/>
          <w:rtl/>
          <w:lang w:bidi="fa-IR"/>
        </w:rPr>
      </w:pPr>
    </w:p>
    <w:p w14:paraId="1A3B8DC8" w14:textId="77777777" w:rsidR="00072798" w:rsidRPr="001122C1" w:rsidRDefault="00072798" w:rsidP="00072798">
      <w:pPr>
        <w:bidi/>
        <w:spacing w:after="0" w:line="240" w:lineRule="auto"/>
        <w:rPr>
          <w:rFonts w:cs="2  Nazanin"/>
          <w:b/>
          <w:bCs/>
          <w:noProof/>
          <w:szCs w:val="22"/>
          <w:rtl/>
          <w:lang w:bidi="fa-IR"/>
        </w:rPr>
      </w:pPr>
    </w:p>
    <w:p w14:paraId="79BAE2BB" w14:textId="77777777" w:rsidR="00072798" w:rsidRPr="001122C1" w:rsidRDefault="00072798" w:rsidP="00072798">
      <w:pPr>
        <w:bidi/>
        <w:spacing w:after="0" w:line="240" w:lineRule="auto"/>
        <w:rPr>
          <w:rFonts w:cs="2  Nazanin"/>
          <w:b/>
          <w:bCs/>
          <w:noProof/>
          <w:szCs w:val="22"/>
          <w:rtl/>
          <w:lang w:bidi="fa-IR"/>
        </w:rPr>
      </w:pPr>
    </w:p>
    <w:p w14:paraId="11991F2A" w14:textId="77777777" w:rsidR="00AC7451" w:rsidRPr="001122C1" w:rsidRDefault="00AC7451" w:rsidP="00AC7451">
      <w:pPr>
        <w:spacing w:after="200"/>
        <w:rPr>
          <w:rFonts w:cs="2  Nazanin"/>
          <w:b/>
          <w:bCs/>
          <w:noProof/>
          <w:szCs w:val="22"/>
          <w:lang w:bidi="fa-IR"/>
        </w:rPr>
      </w:pPr>
    </w:p>
    <w:p w14:paraId="3A4D5238" w14:textId="77777777" w:rsidR="00AC7451" w:rsidRPr="001122C1" w:rsidRDefault="00AC7451" w:rsidP="00AC7451">
      <w:pPr>
        <w:bidi/>
        <w:spacing w:after="0" w:line="240" w:lineRule="auto"/>
        <w:rPr>
          <w:rFonts w:cs="2  Nazanin"/>
          <w:b/>
          <w:bCs/>
          <w:noProof/>
          <w:szCs w:val="22"/>
          <w:rtl/>
          <w:lang w:bidi="fa-IR"/>
        </w:rPr>
        <w:sectPr w:rsidR="00AC7451" w:rsidRPr="001122C1" w:rsidSect="00622698">
          <w:headerReference w:type="default" r:id="rId11"/>
          <w:footerReference w:type="even" r:id="rId12"/>
          <w:footerReference w:type="default" r:id="rId13"/>
          <w:headerReference w:type="first" r:id="rId14"/>
          <w:pgSz w:w="12240" w:h="15840" w:code="1"/>
          <w:pgMar w:top="1276" w:right="851" w:bottom="720" w:left="851" w:header="720" w:footer="0" w:gutter="0"/>
          <w:cols w:space="360"/>
          <w:titlePg/>
          <w:docGrid w:linePitch="360"/>
        </w:sectPr>
      </w:pPr>
    </w:p>
    <w:p w14:paraId="4357FE84" w14:textId="77777777" w:rsidR="00136CFE" w:rsidRPr="001122C1" w:rsidRDefault="00136CFE" w:rsidP="00136CFE">
      <w:pPr>
        <w:pStyle w:val="ListParagraph"/>
        <w:numPr>
          <w:ilvl w:val="0"/>
          <w:numId w:val="6"/>
        </w:numPr>
        <w:bidi/>
        <w:spacing w:after="0" w:line="240" w:lineRule="auto"/>
        <w:ind w:left="0" w:firstLine="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مدیریت....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403"/>
        <w:gridCol w:w="3118"/>
      </w:tblGrid>
      <w:tr w:rsidR="00136CFE" w:rsidRPr="001122C1" w14:paraId="34D15F78" w14:textId="77777777" w:rsidTr="00BD04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1CBF56E" w14:textId="57FEF581" w:rsidR="00136CFE" w:rsidRPr="001122C1" w:rsidRDefault="00136CFE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</w:t>
            </w:r>
            <w:r w:rsidR="007B36CC" w:rsidRPr="001122C1">
              <w:rPr>
                <w:rFonts w:cs="2  Nazanin" w:hint="cs"/>
                <w:szCs w:val="22"/>
                <w:rtl/>
                <w:lang w:bidi="ar-SA"/>
              </w:rPr>
              <w:t xml:space="preserve"> </w:t>
            </w:r>
            <w:r w:rsidR="00B03622" w:rsidRPr="001122C1">
              <w:rPr>
                <w:rFonts w:cs="2  Nazanin" w:hint="cs"/>
                <w:szCs w:val="22"/>
                <w:rtl/>
                <w:lang w:bidi="fa-IR"/>
              </w:rPr>
              <w:t>مهرناز اسکندری</w:t>
            </w:r>
          </w:p>
        </w:tc>
        <w:tc>
          <w:tcPr>
            <w:tcW w:w="1616" w:type="pct"/>
            <w:vAlign w:val="center"/>
          </w:tcPr>
          <w:p w14:paraId="289350E2" w14:textId="7387154C" w:rsidR="00136CFE" w:rsidRPr="001122C1" w:rsidRDefault="00136CFE" w:rsidP="007B36CC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7748CA" w:rsidRPr="001122C1">
              <w:rPr>
                <w:rFonts w:cs="2  Nazanin" w:hint="cs"/>
                <w:szCs w:val="22"/>
                <w:rtl/>
                <w:lang w:bidi="fa-IR"/>
              </w:rPr>
              <w:t xml:space="preserve"> </w:t>
            </w:r>
            <w:r w:rsidR="00B03622" w:rsidRPr="001122C1">
              <w:rPr>
                <w:rFonts w:cs="2  Nazanin" w:hint="cs"/>
                <w:szCs w:val="22"/>
                <w:rtl/>
                <w:lang w:bidi="fa-IR"/>
              </w:rPr>
              <w:t>مدیر کل</w:t>
            </w:r>
            <w:r w:rsidR="007B36CC" w:rsidRPr="001122C1">
              <w:rPr>
                <w:rFonts w:cs="2  Nazanin" w:hint="cs"/>
                <w:szCs w:val="22"/>
                <w:rtl/>
                <w:lang w:bidi="fa-IR"/>
              </w:rPr>
              <w:t xml:space="preserve"> بهزیستی استان</w:t>
            </w:r>
          </w:p>
        </w:tc>
        <w:tc>
          <w:tcPr>
            <w:tcW w:w="1481" w:type="pct"/>
            <w:vMerge w:val="restart"/>
            <w:vAlign w:val="center"/>
          </w:tcPr>
          <w:p w14:paraId="3692B25D" w14:textId="642BE0C0" w:rsidR="00136CFE" w:rsidRPr="001122C1" w:rsidRDefault="00B03622" w:rsidP="00BD04AC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anchor distT="0" distB="0" distL="114300" distR="114300" simplePos="0" relativeHeight="251711488" behindDoc="0" locked="0" layoutInCell="1" allowOverlap="1" wp14:anchorId="025A09EF" wp14:editId="3E26F97C">
                  <wp:simplePos x="0" y="0"/>
                  <wp:positionH relativeFrom="column">
                    <wp:posOffset>362585</wp:posOffset>
                  </wp:positionH>
                  <wp:positionV relativeFrom="paragraph">
                    <wp:posOffset>-160020</wp:posOffset>
                  </wp:positionV>
                  <wp:extent cx="1244600" cy="1353820"/>
                  <wp:effectExtent l="0" t="0" r="0" b="0"/>
                  <wp:wrapNone/>
                  <wp:docPr id="188443080" name="Picture 188443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600" cy="13538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136CFE" w:rsidRPr="001122C1" w14:paraId="51D6C623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F485595" w14:textId="3ACE91AA" w:rsidR="00136CFE" w:rsidRPr="001122C1" w:rsidRDefault="00136CFE" w:rsidP="007B36C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B03622" w:rsidRPr="001122C1">
              <w:rPr>
                <w:rFonts w:cs="2  Nazanin" w:hint="cs"/>
                <w:szCs w:val="22"/>
                <w:rtl/>
                <w:lang w:bidi="ar-SA"/>
              </w:rPr>
              <w:t>16/2/57</w:t>
            </w:r>
          </w:p>
        </w:tc>
        <w:tc>
          <w:tcPr>
            <w:tcW w:w="1616" w:type="pct"/>
            <w:vAlign w:val="center"/>
          </w:tcPr>
          <w:p w14:paraId="750830E8" w14:textId="63D68772" w:rsidR="00136CFE" w:rsidRPr="001122C1" w:rsidRDefault="00136CFE" w:rsidP="00BD04AC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7748C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</w:t>
            </w:r>
            <w:r w:rsidR="00B03622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فوق لیسانس</w:t>
            </w:r>
          </w:p>
        </w:tc>
        <w:tc>
          <w:tcPr>
            <w:tcW w:w="1481" w:type="pct"/>
            <w:vMerge/>
            <w:vAlign w:val="center"/>
          </w:tcPr>
          <w:p w14:paraId="5649372E" w14:textId="77777777" w:rsidR="00136CFE" w:rsidRPr="001122C1" w:rsidRDefault="00136CFE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136CFE" w:rsidRPr="001122C1" w14:paraId="5EF6DBCD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77C122B" w14:textId="2A5E2C14" w:rsidR="00136CFE" w:rsidRPr="001122C1" w:rsidRDefault="00136CFE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B03622" w:rsidRPr="001122C1">
              <w:rPr>
                <w:rFonts w:cs="2  Nazanin" w:hint="cs"/>
                <w:szCs w:val="22"/>
                <w:rtl/>
                <w:lang w:bidi="fa-IR"/>
              </w:rPr>
              <w:t xml:space="preserve"> دیر</w:t>
            </w:r>
          </w:p>
        </w:tc>
        <w:tc>
          <w:tcPr>
            <w:tcW w:w="1616" w:type="pct"/>
            <w:vAlign w:val="center"/>
          </w:tcPr>
          <w:p w14:paraId="2DD1D337" w14:textId="7AF66903" w:rsidR="00136CFE" w:rsidRPr="001122C1" w:rsidRDefault="00136CFE" w:rsidP="007B36CC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7B36CC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</w:t>
            </w:r>
            <w:r w:rsidR="00B03622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مشاوره و راهنمایی</w:t>
            </w:r>
          </w:p>
        </w:tc>
        <w:tc>
          <w:tcPr>
            <w:tcW w:w="1481" w:type="pct"/>
            <w:vMerge/>
            <w:vAlign w:val="center"/>
          </w:tcPr>
          <w:p w14:paraId="65A0A56B" w14:textId="77777777" w:rsidR="00136CFE" w:rsidRPr="001122C1" w:rsidRDefault="00136CFE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136CFE" w:rsidRPr="001122C1" w14:paraId="24A03C23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F5B30D2" w14:textId="77777777" w:rsidR="00136CFE" w:rsidRPr="001122C1" w:rsidRDefault="00136CFE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7748CA" w:rsidRPr="001122C1">
              <w:rPr>
                <w:rFonts w:cs="2  Nazanin" w:hint="cs"/>
                <w:szCs w:val="22"/>
                <w:rtl/>
                <w:lang w:bidi="ar-SA"/>
              </w:rPr>
              <w:t>بوشهر</w:t>
            </w:r>
          </w:p>
        </w:tc>
        <w:tc>
          <w:tcPr>
            <w:tcW w:w="1616" w:type="pct"/>
            <w:vAlign w:val="center"/>
          </w:tcPr>
          <w:p w14:paraId="286CD0F7" w14:textId="59F87A5F" w:rsidR="00136CFE" w:rsidRPr="001122C1" w:rsidRDefault="00136CFE" w:rsidP="007B36CC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7748C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</w:t>
            </w:r>
            <w:r w:rsidR="00B03622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دانشگاه آزاد مرودشت</w:t>
            </w:r>
          </w:p>
        </w:tc>
        <w:tc>
          <w:tcPr>
            <w:tcW w:w="1481" w:type="pct"/>
            <w:vMerge/>
            <w:vAlign w:val="center"/>
          </w:tcPr>
          <w:p w14:paraId="7199640D" w14:textId="77777777" w:rsidR="00136CFE" w:rsidRPr="001122C1" w:rsidRDefault="00136CFE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136CFE" w:rsidRPr="001122C1" w14:paraId="58AABC54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22FD678" w14:textId="3B1D0369" w:rsidR="00136CFE" w:rsidRPr="001122C1" w:rsidRDefault="00136CFE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7748CA" w:rsidRPr="001122C1">
              <w:rPr>
                <w:rFonts w:cs="2  Nazanin" w:hint="cs"/>
                <w:szCs w:val="22"/>
                <w:rtl/>
                <w:lang w:bidi="ar-SA"/>
              </w:rPr>
              <w:t xml:space="preserve"> </w:t>
            </w:r>
            <w:r w:rsidR="00B03622" w:rsidRPr="001122C1">
              <w:rPr>
                <w:rFonts w:cs="2  Nazanin" w:hint="cs"/>
                <w:szCs w:val="22"/>
                <w:rtl/>
                <w:lang w:bidi="ar-SA"/>
              </w:rPr>
              <w:t>مجرد</w:t>
            </w:r>
          </w:p>
        </w:tc>
        <w:tc>
          <w:tcPr>
            <w:tcW w:w="1616" w:type="pct"/>
            <w:vAlign w:val="center"/>
          </w:tcPr>
          <w:p w14:paraId="70438592" w14:textId="69D42025" w:rsidR="00136CFE" w:rsidRPr="001122C1" w:rsidRDefault="00136CFE" w:rsidP="007B36CC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B03622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09173726874</w:t>
            </w:r>
          </w:p>
        </w:tc>
        <w:tc>
          <w:tcPr>
            <w:tcW w:w="1481" w:type="pct"/>
            <w:vMerge/>
            <w:vAlign w:val="center"/>
          </w:tcPr>
          <w:p w14:paraId="696812EB" w14:textId="77777777" w:rsidR="00136CFE" w:rsidRPr="001122C1" w:rsidRDefault="00136CFE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136CFE" w:rsidRPr="001122C1" w14:paraId="2B8398E2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907BF21" w14:textId="77777777" w:rsidR="00136CFE" w:rsidRPr="001122C1" w:rsidRDefault="00136CFE" w:rsidP="007748CA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7748CA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293C1BF2" w14:textId="77777777" w:rsidR="00136CFE" w:rsidRPr="001122C1" w:rsidRDefault="00136CFE" w:rsidP="007B36C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7748C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</w:t>
            </w:r>
          </w:p>
        </w:tc>
        <w:tc>
          <w:tcPr>
            <w:tcW w:w="1481" w:type="pct"/>
            <w:vAlign w:val="center"/>
          </w:tcPr>
          <w:p w14:paraId="0208ED48" w14:textId="44C6946C" w:rsidR="00136CFE" w:rsidRPr="001122C1" w:rsidRDefault="00136CFE" w:rsidP="007B36CC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B03622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17/1/81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33"/>
        <w:gridCol w:w="2388"/>
        <w:gridCol w:w="901"/>
        <w:gridCol w:w="1360"/>
        <w:gridCol w:w="1316"/>
        <w:gridCol w:w="2565"/>
        <w:gridCol w:w="1365"/>
      </w:tblGrid>
      <w:tr w:rsidR="00136CFE" w:rsidRPr="001122C1" w14:paraId="1F79EBCB" w14:textId="77777777" w:rsidTr="00BD04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728CD2A5" w14:textId="77777777" w:rsidR="00136CFE" w:rsidRPr="001122C1" w:rsidRDefault="00136CFE" w:rsidP="00BD04AC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136CFE" w:rsidRPr="001122C1" w14:paraId="47F6EC7C" w14:textId="77777777" w:rsidTr="00461C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23579B4C" w14:textId="77777777" w:rsidR="00136CFE" w:rsidRPr="001122C1" w:rsidRDefault="00136CFE" w:rsidP="00BD04AC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142" w:type="pct"/>
            <w:vAlign w:val="center"/>
          </w:tcPr>
          <w:p w14:paraId="72ED7033" w14:textId="77777777" w:rsidR="00136CFE" w:rsidRPr="001122C1" w:rsidRDefault="00136CFE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06" w:type="pct"/>
            <w:vAlign w:val="center"/>
          </w:tcPr>
          <w:p w14:paraId="19F63A35" w14:textId="77777777" w:rsidR="00136CFE" w:rsidRPr="001122C1" w:rsidRDefault="00136CFE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654" w:type="pct"/>
            <w:vAlign w:val="center"/>
          </w:tcPr>
          <w:p w14:paraId="1623C977" w14:textId="77777777" w:rsidR="00136CFE" w:rsidRPr="001122C1" w:rsidRDefault="00136CFE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633" w:type="pct"/>
            <w:vAlign w:val="center"/>
          </w:tcPr>
          <w:p w14:paraId="75F49545" w14:textId="77777777" w:rsidR="00136CFE" w:rsidRPr="001122C1" w:rsidRDefault="00136CFE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1226" w:type="pct"/>
            <w:vAlign w:val="center"/>
          </w:tcPr>
          <w:p w14:paraId="430F7D5D" w14:textId="77777777" w:rsidR="00136CFE" w:rsidRPr="001122C1" w:rsidRDefault="00136CFE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656" w:type="pct"/>
            <w:vAlign w:val="center"/>
          </w:tcPr>
          <w:p w14:paraId="44493805" w14:textId="77777777" w:rsidR="00136CFE" w:rsidRPr="001122C1" w:rsidRDefault="00136CFE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461C86" w:rsidRPr="001122C1" w14:paraId="4B20BD47" w14:textId="77777777" w:rsidTr="00461C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66DB34A0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142" w:type="pct"/>
            <w:vAlign w:val="center"/>
          </w:tcPr>
          <w:p w14:paraId="027EC754" w14:textId="3AC3A22F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</w:t>
            </w:r>
          </w:p>
        </w:tc>
        <w:tc>
          <w:tcPr>
            <w:tcW w:w="406" w:type="pct"/>
            <w:vAlign w:val="center"/>
          </w:tcPr>
          <w:p w14:paraId="54B195E4" w14:textId="7E31AE47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3BD02465" w14:textId="52F7C564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پیشگیری</w:t>
            </w:r>
          </w:p>
        </w:tc>
        <w:tc>
          <w:tcPr>
            <w:tcW w:w="633" w:type="pct"/>
            <w:vAlign w:val="center"/>
          </w:tcPr>
          <w:p w14:paraId="3B111BFF" w14:textId="065C60E1" w:rsidR="00461C86" w:rsidRPr="001122C1" w:rsidRDefault="00461C86" w:rsidP="00461C8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1226" w:type="pct"/>
            <w:vAlign w:val="center"/>
          </w:tcPr>
          <w:p w14:paraId="1A6BCF4B" w14:textId="20FD3929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1/1/88</w:t>
            </w:r>
          </w:p>
        </w:tc>
        <w:tc>
          <w:tcPr>
            <w:tcW w:w="656" w:type="pct"/>
            <w:vAlign w:val="center"/>
          </w:tcPr>
          <w:p w14:paraId="34FC38ED" w14:textId="2D868DD2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</w:t>
            </w:r>
          </w:p>
        </w:tc>
      </w:tr>
      <w:tr w:rsidR="00461C86" w:rsidRPr="001122C1" w14:paraId="6B1FA8B2" w14:textId="77777777" w:rsidTr="00461C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420A3D30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142" w:type="pct"/>
            <w:vAlign w:val="center"/>
          </w:tcPr>
          <w:p w14:paraId="1DDA1F99" w14:textId="750A4CF3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امورمعلولین</w:t>
            </w:r>
          </w:p>
        </w:tc>
        <w:tc>
          <w:tcPr>
            <w:tcW w:w="406" w:type="pct"/>
            <w:vAlign w:val="center"/>
          </w:tcPr>
          <w:p w14:paraId="53FAFD28" w14:textId="2737061B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5ECED9CC" w14:textId="04F20F28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توانبخشی</w:t>
            </w:r>
          </w:p>
        </w:tc>
        <w:tc>
          <w:tcPr>
            <w:tcW w:w="633" w:type="pct"/>
            <w:vAlign w:val="center"/>
          </w:tcPr>
          <w:p w14:paraId="40864106" w14:textId="553C20BC" w:rsidR="00461C86" w:rsidRPr="001122C1" w:rsidRDefault="00461C86" w:rsidP="00461C8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دیر</w:t>
            </w:r>
          </w:p>
        </w:tc>
        <w:tc>
          <w:tcPr>
            <w:tcW w:w="1226" w:type="pct"/>
            <w:vAlign w:val="center"/>
          </w:tcPr>
          <w:p w14:paraId="79795BD1" w14:textId="7EC0B6C4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1/3/92</w:t>
            </w:r>
          </w:p>
        </w:tc>
        <w:tc>
          <w:tcPr>
            <w:tcW w:w="656" w:type="pct"/>
            <w:vAlign w:val="center"/>
          </w:tcPr>
          <w:p w14:paraId="3FC45C8F" w14:textId="423081AD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</w:t>
            </w:r>
          </w:p>
        </w:tc>
      </w:tr>
      <w:tr w:rsidR="00461C86" w:rsidRPr="001122C1" w14:paraId="67A83CE5" w14:textId="77777777" w:rsidTr="00461C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3897B132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142" w:type="pct"/>
            <w:vAlign w:val="center"/>
          </w:tcPr>
          <w:p w14:paraId="2E75A0CF" w14:textId="72ED149F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 پیشگیری</w:t>
            </w:r>
          </w:p>
        </w:tc>
        <w:tc>
          <w:tcPr>
            <w:tcW w:w="406" w:type="pct"/>
            <w:vAlign w:val="center"/>
          </w:tcPr>
          <w:p w14:paraId="71A6F046" w14:textId="0C3D0D67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2C5CADC9" w14:textId="1D37E2CA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نمایندگی خدمات طسوج و شنبه</w:t>
            </w:r>
          </w:p>
        </w:tc>
        <w:tc>
          <w:tcPr>
            <w:tcW w:w="633" w:type="pct"/>
            <w:vAlign w:val="center"/>
          </w:tcPr>
          <w:p w14:paraId="7A83B156" w14:textId="040425F8" w:rsidR="00461C86" w:rsidRPr="001122C1" w:rsidRDefault="00461C86" w:rsidP="00461C8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دشتی</w:t>
            </w:r>
          </w:p>
        </w:tc>
        <w:tc>
          <w:tcPr>
            <w:tcW w:w="1226" w:type="pct"/>
            <w:vAlign w:val="center"/>
          </w:tcPr>
          <w:p w14:paraId="29372EB9" w14:textId="2E31529E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26/12/94</w:t>
            </w:r>
          </w:p>
        </w:tc>
        <w:tc>
          <w:tcPr>
            <w:tcW w:w="656" w:type="pct"/>
            <w:vAlign w:val="center"/>
          </w:tcPr>
          <w:p w14:paraId="45083A0F" w14:textId="353B41BA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</w:t>
            </w:r>
          </w:p>
        </w:tc>
      </w:tr>
      <w:tr w:rsidR="00461C86" w:rsidRPr="001122C1" w14:paraId="5834789C" w14:textId="77777777" w:rsidTr="00461C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3C35092A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142" w:type="pct"/>
            <w:vAlign w:val="center"/>
          </w:tcPr>
          <w:p w14:paraId="59AD6048" w14:textId="10F5F6ED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مسئول پیشگیری از معلولیتها-معاون</w:t>
            </w:r>
          </w:p>
        </w:tc>
        <w:tc>
          <w:tcPr>
            <w:tcW w:w="406" w:type="pct"/>
            <w:vAlign w:val="center"/>
          </w:tcPr>
          <w:p w14:paraId="6B5383B1" w14:textId="470EA4EF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7DF01FD3" w14:textId="17DA3F91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واحد پیشگیری ستاد اداره کل</w:t>
            </w:r>
          </w:p>
        </w:tc>
        <w:tc>
          <w:tcPr>
            <w:tcW w:w="633" w:type="pct"/>
            <w:vAlign w:val="center"/>
          </w:tcPr>
          <w:p w14:paraId="0001CBAE" w14:textId="2AC54FE1" w:rsidR="00461C86" w:rsidRPr="001122C1" w:rsidRDefault="00461C86" w:rsidP="00461C8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1226" w:type="pct"/>
            <w:vAlign w:val="center"/>
          </w:tcPr>
          <w:p w14:paraId="5FEF8696" w14:textId="6E963909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1/7/400</w:t>
            </w:r>
          </w:p>
        </w:tc>
        <w:tc>
          <w:tcPr>
            <w:tcW w:w="656" w:type="pct"/>
            <w:vAlign w:val="center"/>
          </w:tcPr>
          <w:p w14:paraId="030B0110" w14:textId="126AC656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1C86" w:rsidRPr="001122C1" w14:paraId="1CB2BF6E" w14:textId="77777777" w:rsidTr="00461C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7003E28C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142" w:type="pct"/>
            <w:vAlign w:val="center"/>
          </w:tcPr>
          <w:p w14:paraId="6016F896" w14:textId="5FFA88A3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 کل</w:t>
            </w:r>
          </w:p>
        </w:tc>
        <w:tc>
          <w:tcPr>
            <w:tcW w:w="406" w:type="pct"/>
            <w:vAlign w:val="center"/>
          </w:tcPr>
          <w:p w14:paraId="6C4B89B3" w14:textId="31B84201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28EE97DB" w14:textId="3B2F8849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اداره کل</w:t>
            </w:r>
          </w:p>
        </w:tc>
        <w:tc>
          <w:tcPr>
            <w:tcW w:w="633" w:type="pct"/>
            <w:vAlign w:val="center"/>
          </w:tcPr>
          <w:p w14:paraId="644481E6" w14:textId="53FD5099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1226" w:type="pct"/>
            <w:vAlign w:val="center"/>
          </w:tcPr>
          <w:p w14:paraId="3338507D" w14:textId="5A3E92DB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1404.09.05</w:t>
            </w:r>
          </w:p>
        </w:tc>
        <w:tc>
          <w:tcPr>
            <w:tcW w:w="656" w:type="pct"/>
            <w:vAlign w:val="center"/>
          </w:tcPr>
          <w:p w14:paraId="12748F86" w14:textId="146F71BB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  <w:tr w:rsidR="00461C86" w:rsidRPr="001122C1" w14:paraId="1DF3630F" w14:textId="77777777" w:rsidTr="00461C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106697D6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6</w:t>
            </w:r>
          </w:p>
        </w:tc>
        <w:tc>
          <w:tcPr>
            <w:tcW w:w="1142" w:type="pct"/>
            <w:vAlign w:val="center"/>
          </w:tcPr>
          <w:p w14:paraId="4ADB9B0C" w14:textId="4E785AFC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06" w:type="pct"/>
            <w:vAlign w:val="center"/>
          </w:tcPr>
          <w:p w14:paraId="65D7FEF0" w14:textId="61A33D6D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54" w:type="pct"/>
            <w:vAlign w:val="center"/>
          </w:tcPr>
          <w:p w14:paraId="2A5C2663" w14:textId="2F29620C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33" w:type="pct"/>
            <w:vAlign w:val="center"/>
          </w:tcPr>
          <w:p w14:paraId="2C397EB4" w14:textId="2A44DEF0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1226" w:type="pct"/>
            <w:vAlign w:val="center"/>
          </w:tcPr>
          <w:p w14:paraId="34BE97F5" w14:textId="05F8864D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56" w:type="pct"/>
            <w:vAlign w:val="center"/>
          </w:tcPr>
          <w:p w14:paraId="0ED8604F" w14:textId="51C176D4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1C86" w:rsidRPr="001122C1" w14:paraId="77E23BEE" w14:textId="77777777" w:rsidTr="00461C8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1D2BFE4F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</w:p>
        </w:tc>
        <w:tc>
          <w:tcPr>
            <w:tcW w:w="1142" w:type="pct"/>
            <w:vAlign w:val="center"/>
          </w:tcPr>
          <w:p w14:paraId="3BC7D798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06" w:type="pct"/>
            <w:vAlign w:val="center"/>
          </w:tcPr>
          <w:p w14:paraId="7CA6B336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54" w:type="pct"/>
            <w:vAlign w:val="center"/>
          </w:tcPr>
          <w:p w14:paraId="22362C62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33" w:type="pct"/>
          </w:tcPr>
          <w:p w14:paraId="1351788E" w14:textId="77777777" w:rsidR="00461C86" w:rsidRPr="001122C1" w:rsidRDefault="00461C86" w:rsidP="00461C86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1226" w:type="pct"/>
            <w:vAlign w:val="center"/>
          </w:tcPr>
          <w:p w14:paraId="378AA7F8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56" w:type="pct"/>
            <w:vAlign w:val="center"/>
          </w:tcPr>
          <w:p w14:paraId="5D5A9A67" w14:textId="77777777" w:rsidR="00461C86" w:rsidRPr="001122C1" w:rsidRDefault="00461C86" w:rsidP="00461C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3D22037C" w14:textId="77777777" w:rsidR="00EB6177" w:rsidRPr="001122C1" w:rsidRDefault="00EB6177" w:rsidP="00136CFE">
      <w:pPr>
        <w:pStyle w:val="ListParagraph"/>
        <w:bidi/>
        <w:spacing w:after="0" w:line="240" w:lineRule="auto"/>
        <w:ind w:left="0"/>
        <w:rPr>
          <w:rFonts w:cs="2  Nazanin"/>
          <w:b/>
          <w:bCs/>
          <w:noProof/>
          <w:szCs w:val="22"/>
          <w:rtl/>
          <w:lang w:bidi="fa-IR"/>
        </w:rPr>
      </w:pPr>
    </w:p>
    <w:p w14:paraId="5CEC86C9" w14:textId="77777777" w:rsidR="00EB6177" w:rsidRPr="001122C1" w:rsidRDefault="00EB6177">
      <w:pPr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78FBA595" w14:textId="77777777" w:rsidR="00EB6177" w:rsidRPr="001122C1" w:rsidRDefault="00F448D8" w:rsidP="00F448D8">
      <w:pPr>
        <w:bidi/>
        <w:spacing w:after="200"/>
        <w:rPr>
          <w:rFonts w:cs="2  Nazanin"/>
          <w:b/>
          <w:bCs/>
          <w:noProof/>
          <w:szCs w:val="22"/>
          <w:rtl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1..</w:t>
      </w:r>
      <w:r w:rsidR="00EB6177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ستاد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3700"/>
        <w:gridCol w:w="3237"/>
        <w:gridCol w:w="3591"/>
      </w:tblGrid>
      <w:tr w:rsidR="00EB6177" w:rsidRPr="001122C1" w14:paraId="0D0228EE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90C39CA" w14:textId="2FA3BDAF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نام و نام خانوادگی: </w:t>
            </w:r>
            <w:r w:rsidR="00461C86" w:rsidRPr="001122C1">
              <w:rPr>
                <w:rFonts w:cs="2  Nazanin" w:hint="cs"/>
                <w:szCs w:val="22"/>
                <w:rtl/>
                <w:lang w:bidi="ar-SA"/>
              </w:rPr>
              <w:t>ابراهیم جعفری</w:t>
            </w:r>
          </w:p>
        </w:tc>
        <w:tc>
          <w:tcPr>
            <w:tcW w:w="1683" w:type="pct"/>
            <w:vAlign w:val="center"/>
          </w:tcPr>
          <w:p w14:paraId="1511F38B" w14:textId="0262199B" w:rsidR="00EB6177" w:rsidRPr="001122C1" w:rsidRDefault="00EB6177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عنوان پست: </w:t>
            </w:r>
            <w:r w:rsidR="00461C86" w:rsidRPr="001122C1">
              <w:rPr>
                <w:rFonts w:cs="2  Nazanin" w:hint="cs"/>
                <w:szCs w:val="22"/>
                <w:rtl/>
                <w:lang w:bidi="fa-IR"/>
              </w:rPr>
              <w:t xml:space="preserve">سرپرست 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>معاون</w:t>
            </w:r>
            <w:r w:rsidR="00461C86" w:rsidRPr="001122C1">
              <w:rPr>
                <w:rFonts w:cs="2  Nazanin" w:hint="cs"/>
                <w:szCs w:val="22"/>
                <w:rtl/>
                <w:lang w:bidi="fa-IR"/>
              </w:rPr>
              <w:t>ت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 پشتیبانی</w:t>
            </w:r>
            <w:r w:rsidR="0005780D" w:rsidRPr="001122C1">
              <w:rPr>
                <w:rFonts w:cs="2  Nazanin" w:hint="cs"/>
                <w:szCs w:val="22"/>
                <w:rtl/>
                <w:lang w:bidi="fa-IR"/>
              </w:rPr>
              <w:t xml:space="preserve"> و منابع انسانی</w:t>
            </w:r>
          </w:p>
        </w:tc>
        <w:tc>
          <w:tcPr>
            <w:tcW w:w="1414" w:type="pct"/>
            <w:vMerge w:val="restart"/>
            <w:vAlign w:val="center"/>
          </w:tcPr>
          <w:p w14:paraId="6CB8EA51" w14:textId="38E10017" w:rsidR="00EB6177" w:rsidRPr="001122C1" w:rsidRDefault="005A2A0D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rtl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inline distT="0" distB="0" distL="0" distR="0" wp14:anchorId="1815F253" wp14:editId="466ECC10">
                  <wp:extent cx="2143125" cy="1628110"/>
                  <wp:effectExtent l="0" t="0" r="0" b="0"/>
                  <wp:docPr id="21" name="Picture 21" descr="C:\Users\karami\Desktop\Untitled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rami\Desktop\Untitled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2124" cy="1634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177" w:rsidRPr="001122C1" w14:paraId="5FCA2294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6E8DD8C" w14:textId="35F13827" w:rsidR="00EB6177" w:rsidRPr="001122C1" w:rsidRDefault="00EB6177" w:rsidP="006269AD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6269AD" w:rsidRPr="001122C1">
              <w:rPr>
                <w:rFonts w:cs="2  Nazanin" w:hint="cs"/>
                <w:szCs w:val="22"/>
                <w:rtl/>
                <w:lang w:bidi="fa-IR"/>
              </w:rPr>
              <w:t>1353.06.15</w:t>
            </w:r>
          </w:p>
        </w:tc>
        <w:tc>
          <w:tcPr>
            <w:tcW w:w="1683" w:type="pct"/>
            <w:vAlign w:val="center"/>
          </w:tcPr>
          <w:p w14:paraId="4E880858" w14:textId="77777777" w:rsidR="00EB6177" w:rsidRPr="001122C1" w:rsidRDefault="00EB6177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تحصیلی:دکتری تخصصی</w:t>
            </w:r>
          </w:p>
        </w:tc>
        <w:tc>
          <w:tcPr>
            <w:tcW w:w="1414" w:type="pct"/>
            <w:vMerge/>
            <w:vAlign w:val="center"/>
          </w:tcPr>
          <w:p w14:paraId="53B4F28E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7B2472C7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89D5E4E" w14:textId="77777777" w:rsidR="00EB6177" w:rsidRPr="001122C1" w:rsidRDefault="00EB6177" w:rsidP="00ED068D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 </w:t>
            </w:r>
            <w:r w:rsidR="00ED068D" w:rsidRPr="001122C1">
              <w:rPr>
                <w:rFonts w:cs="2  Nazanin" w:hint="cs"/>
                <w:szCs w:val="22"/>
                <w:rtl/>
                <w:lang w:bidi="fa-IR"/>
              </w:rPr>
              <w:t>بوشهر</w:t>
            </w:r>
          </w:p>
        </w:tc>
        <w:tc>
          <w:tcPr>
            <w:tcW w:w="1683" w:type="pct"/>
            <w:vAlign w:val="center"/>
          </w:tcPr>
          <w:p w14:paraId="7837CEAB" w14:textId="77777777" w:rsidR="00EB6177" w:rsidRPr="001122C1" w:rsidRDefault="00EB6177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 حسابداری</w:t>
            </w:r>
          </w:p>
        </w:tc>
        <w:tc>
          <w:tcPr>
            <w:tcW w:w="1414" w:type="pct"/>
            <w:vMerge/>
            <w:vAlign w:val="center"/>
          </w:tcPr>
          <w:p w14:paraId="10006B63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40672306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05436E0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 بوشهر</w:t>
            </w:r>
          </w:p>
        </w:tc>
        <w:tc>
          <w:tcPr>
            <w:tcW w:w="1683" w:type="pct"/>
            <w:vAlign w:val="center"/>
          </w:tcPr>
          <w:p w14:paraId="79CA0F81" w14:textId="7073BB39" w:rsidR="00EB6177" w:rsidRPr="001122C1" w:rsidRDefault="00EB6177" w:rsidP="006269AD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محل اخذ مدرک: </w:t>
            </w:r>
            <w:r w:rsidR="006269AD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بوشهر</w:t>
            </w:r>
          </w:p>
        </w:tc>
        <w:tc>
          <w:tcPr>
            <w:tcW w:w="1414" w:type="pct"/>
            <w:vMerge/>
            <w:vAlign w:val="center"/>
          </w:tcPr>
          <w:p w14:paraId="57C1C9CA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45AE5A54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FB77273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 متاهل</w:t>
            </w:r>
          </w:p>
        </w:tc>
        <w:tc>
          <w:tcPr>
            <w:tcW w:w="1683" w:type="pct"/>
            <w:vAlign w:val="center"/>
          </w:tcPr>
          <w:p w14:paraId="4BAE7460" w14:textId="77777777" w:rsidR="00EB6177" w:rsidRPr="001122C1" w:rsidRDefault="00EB6177" w:rsidP="00F448D8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تماس:09177745703</w:t>
            </w:r>
          </w:p>
        </w:tc>
        <w:tc>
          <w:tcPr>
            <w:tcW w:w="1414" w:type="pct"/>
            <w:vMerge/>
            <w:vAlign w:val="center"/>
          </w:tcPr>
          <w:p w14:paraId="7EB37577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71C797B5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CCC2B58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83" w:type="pct"/>
            <w:vAlign w:val="center"/>
          </w:tcPr>
          <w:p w14:paraId="4FA7BF36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از:-</w:t>
            </w:r>
          </w:p>
        </w:tc>
        <w:tc>
          <w:tcPr>
            <w:tcW w:w="1414" w:type="pct"/>
            <w:vAlign w:val="center"/>
          </w:tcPr>
          <w:p w14:paraId="715F5833" w14:textId="63A59CC0" w:rsidR="00EB6177" w:rsidRPr="001122C1" w:rsidRDefault="00EB6177" w:rsidP="006269A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6269AD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1382.03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1"/>
        <w:gridCol w:w="2373"/>
        <w:gridCol w:w="1198"/>
        <w:gridCol w:w="1777"/>
        <w:gridCol w:w="1358"/>
        <w:gridCol w:w="1602"/>
        <w:gridCol w:w="1579"/>
      </w:tblGrid>
      <w:tr w:rsidR="00EB6177" w:rsidRPr="001122C1" w14:paraId="445BF419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1113EC46" w14:textId="77777777" w:rsidR="00EB6177" w:rsidRPr="001122C1" w:rsidRDefault="00EB6177" w:rsidP="00F448D8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EB6177" w:rsidRPr="001122C1" w14:paraId="133CAEED" w14:textId="77777777" w:rsidTr="00070C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6B0458A" w14:textId="77777777" w:rsidR="00EB6177" w:rsidRPr="001122C1" w:rsidRDefault="00EB6177" w:rsidP="00F448D8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127" w:type="pct"/>
            <w:vAlign w:val="center"/>
          </w:tcPr>
          <w:p w14:paraId="03688C8A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569" w:type="pct"/>
            <w:vAlign w:val="center"/>
          </w:tcPr>
          <w:p w14:paraId="5CE42F98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44" w:type="pct"/>
            <w:vAlign w:val="center"/>
          </w:tcPr>
          <w:p w14:paraId="3902D387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645" w:type="pct"/>
            <w:vAlign w:val="center"/>
          </w:tcPr>
          <w:p w14:paraId="3C79BECE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61" w:type="pct"/>
            <w:vAlign w:val="center"/>
          </w:tcPr>
          <w:p w14:paraId="2599B9BB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50" w:type="pct"/>
            <w:vAlign w:val="center"/>
          </w:tcPr>
          <w:p w14:paraId="15770D0F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EB6177" w:rsidRPr="001122C1" w14:paraId="70BE7E7B" w14:textId="77777777" w:rsidTr="00070C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A0F6F99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127" w:type="pct"/>
            <w:vAlign w:val="center"/>
          </w:tcPr>
          <w:p w14:paraId="5D390E95" w14:textId="2125D6DF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 مالی</w:t>
            </w:r>
          </w:p>
        </w:tc>
        <w:tc>
          <w:tcPr>
            <w:tcW w:w="569" w:type="pct"/>
            <w:vAlign w:val="center"/>
          </w:tcPr>
          <w:p w14:paraId="70F14756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734AACF1" w14:textId="25D8CA17" w:rsidR="00EB6177" w:rsidRPr="001122C1" w:rsidRDefault="006269AD" w:rsidP="007E3657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توسعه</w:t>
            </w:r>
          </w:p>
        </w:tc>
        <w:tc>
          <w:tcPr>
            <w:tcW w:w="645" w:type="pct"/>
            <w:vAlign w:val="center"/>
          </w:tcPr>
          <w:p w14:paraId="12D99FC0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41D24884" w14:textId="519B7422" w:rsidR="00EB6177" w:rsidRPr="001122C1" w:rsidRDefault="006269AD" w:rsidP="00021EDA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1382.03.10</w:t>
            </w:r>
          </w:p>
        </w:tc>
        <w:tc>
          <w:tcPr>
            <w:tcW w:w="750" w:type="pct"/>
            <w:vAlign w:val="center"/>
          </w:tcPr>
          <w:p w14:paraId="3B34B989" w14:textId="00C689FE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16</w:t>
            </w:r>
            <w:r w:rsidR="00EB6177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ماه</w:t>
            </w:r>
          </w:p>
        </w:tc>
      </w:tr>
      <w:tr w:rsidR="00EB6177" w:rsidRPr="001122C1" w14:paraId="405E11A2" w14:textId="77777777" w:rsidTr="00070C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70719FC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127" w:type="pct"/>
            <w:vAlign w:val="center"/>
          </w:tcPr>
          <w:p w14:paraId="467CC891" w14:textId="68AD60C9" w:rsidR="00EB6177" w:rsidRPr="001122C1" w:rsidRDefault="00EB6177" w:rsidP="006269AD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کارشناس </w:t>
            </w:r>
            <w:r w:rsidR="006269AD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بودجه و برنامه ریزی</w:t>
            </w:r>
          </w:p>
        </w:tc>
        <w:tc>
          <w:tcPr>
            <w:tcW w:w="569" w:type="pct"/>
            <w:vAlign w:val="center"/>
          </w:tcPr>
          <w:p w14:paraId="3C272B5B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45B7233E" w14:textId="75ED6F84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اداری و مالی</w:t>
            </w:r>
          </w:p>
        </w:tc>
        <w:tc>
          <w:tcPr>
            <w:tcW w:w="645" w:type="pct"/>
            <w:vAlign w:val="center"/>
          </w:tcPr>
          <w:p w14:paraId="1DCFCB8E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47C0CBBF" w14:textId="204B3B8E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1383.03.10</w:t>
            </w:r>
          </w:p>
        </w:tc>
        <w:tc>
          <w:tcPr>
            <w:tcW w:w="750" w:type="pct"/>
            <w:vAlign w:val="center"/>
          </w:tcPr>
          <w:p w14:paraId="4A552AF7" w14:textId="6D01B134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12 ماه</w:t>
            </w:r>
          </w:p>
        </w:tc>
      </w:tr>
      <w:tr w:rsidR="00EB6177" w:rsidRPr="001122C1" w14:paraId="10891BC2" w14:textId="77777777" w:rsidTr="00070C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3D74DC3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127" w:type="pct"/>
            <w:vAlign w:val="center"/>
          </w:tcPr>
          <w:p w14:paraId="25CF30D8" w14:textId="6D67E680" w:rsidR="00EB6177" w:rsidRPr="001122C1" w:rsidRDefault="00EB6177" w:rsidP="006269AD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کارشناس </w:t>
            </w:r>
            <w:r w:rsidR="006269AD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بودجه</w:t>
            </w:r>
          </w:p>
        </w:tc>
        <w:tc>
          <w:tcPr>
            <w:tcW w:w="569" w:type="pct"/>
            <w:vAlign w:val="center"/>
          </w:tcPr>
          <w:p w14:paraId="1891A3D1" w14:textId="2D8046E3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پشتیبانی</w:t>
            </w:r>
          </w:p>
        </w:tc>
        <w:tc>
          <w:tcPr>
            <w:tcW w:w="844" w:type="pct"/>
            <w:vAlign w:val="center"/>
          </w:tcPr>
          <w:p w14:paraId="26463822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مالی اداره کل</w:t>
            </w:r>
          </w:p>
        </w:tc>
        <w:tc>
          <w:tcPr>
            <w:tcW w:w="645" w:type="pct"/>
            <w:vAlign w:val="center"/>
          </w:tcPr>
          <w:p w14:paraId="6EE43475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43BD70FA" w14:textId="12A9D55D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1384.08.01</w:t>
            </w:r>
          </w:p>
        </w:tc>
        <w:tc>
          <w:tcPr>
            <w:tcW w:w="750" w:type="pct"/>
            <w:vAlign w:val="center"/>
          </w:tcPr>
          <w:p w14:paraId="55A4060E" w14:textId="18FA99C2" w:rsidR="00EB6177" w:rsidRPr="001122C1" w:rsidRDefault="006269AD" w:rsidP="006269AD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7سال</w:t>
            </w:r>
          </w:p>
        </w:tc>
      </w:tr>
      <w:tr w:rsidR="00EB6177" w:rsidRPr="001122C1" w14:paraId="1C6B8181" w14:textId="77777777" w:rsidTr="00070C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6FA9EB1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127" w:type="pct"/>
            <w:vAlign w:val="center"/>
          </w:tcPr>
          <w:p w14:paraId="07A6D581" w14:textId="766E0B48" w:rsidR="00EB6177" w:rsidRPr="001122C1" w:rsidRDefault="006269AD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مسئول بودجه</w:t>
            </w:r>
            <w:r w:rsidR="00070C10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 </w:t>
            </w:r>
          </w:p>
        </w:tc>
        <w:tc>
          <w:tcPr>
            <w:tcW w:w="569" w:type="pct"/>
            <w:vAlign w:val="center"/>
          </w:tcPr>
          <w:p w14:paraId="26596A3D" w14:textId="361C5922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پشتیبانی</w:t>
            </w:r>
          </w:p>
        </w:tc>
        <w:tc>
          <w:tcPr>
            <w:tcW w:w="844" w:type="pct"/>
            <w:vAlign w:val="center"/>
          </w:tcPr>
          <w:p w14:paraId="4F4D7EBA" w14:textId="77777777" w:rsidR="00EB6177" w:rsidRPr="001122C1" w:rsidRDefault="00070C10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پشتیبانی و منابع انسانی</w:t>
            </w:r>
          </w:p>
        </w:tc>
        <w:tc>
          <w:tcPr>
            <w:tcW w:w="645" w:type="pct"/>
            <w:vAlign w:val="center"/>
          </w:tcPr>
          <w:p w14:paraId="6B0373DE" w14:textId="77777777" w:rsidR="00EB6177" w:rsidRPr="001122C1" w:rsidRDefault="00070C10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7E8104BB" w14:textId="6CB54660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1391.10.02</w:t>
            </w:r>
          </w:p>
        </w:tc>
        <w:tc>
          <w:tcPr>
            <w:tcW w:w="750" w:type="pct"/>
            <w:vAlign w:val="center"/>
          </w:tcPr>
          <w:p w14:paraId="369F6827" w14:textId="6994ED9A" w:rsidR="00EB6177" w:rsidRPr="001122C1" w:rsidRDefault="006269AD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12 سال</w:t>
            </w:r>
          </w:p>
        </w:tc>
      </w:tr>
      <w:tr w:rsidR="00070C10" w:rsidRPr="001122C1" w14:paraId="298FF377" w14:textId="77777777" w:rsidTr="00070C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353E377" w14:textId="77777777" w:rsidR="00070C10" w:rsidRPr="001122C1" w:rsidRDefault="00070C10" w:rsidP="00070C10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127" w:type="pct"/>
            <w:vAlign w:val="center"/>
          </w:tcPr>
          <w:p w14:paraId="244A2F83" w14:textId="681590A6" w:rsidR="00070C10" w:rsidRPr="001122C1" w:rsidRDefault="006269AD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 ییس اداره حقوقی و بدجه</w:t>
            </w:r>
          </w:p>
        </w:tc>
        <w:tc>
          <w:tcPr>
            <w:tcW w:w="569" w:type="pct"/>
            <w:vAlign w:val="center"/>
          </w:tcPr>
          <w:p w14:paraId="4D0D81EA" w14:textId="39D3C637" w:rsidR="00070C10" w:rsidRPr="001122C1" w:rsidRDefault="005A2A0D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پشتیبانی</w:t>
            </w:r>
          </w:p>
        </w:tc>
        <w:tc>
          <w:tcPr>
            <w:tcW w:w="844" w:type="pct"/>
            <w:vAlign w:val="center"/>
          </w:tcPr>
          <w:p w14:paraId="1A3DD93C" w14:textId="77777777" w:rsidR="00070C10" w:rsidRPr="001122C1" w:rsidRDefault="00070C10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پشتیبانی ومنابع انسانی</w:t>
            </w:r>
          </w:p>
        </w:tc>
        <w:tc>
          <w:tcPr>
            <w:tcW w:w="645" w:type="pct"/>
            <w:vAlign w:val="center"/>
          </w:tcPr>
          <w:p w14:paraId="51C38380" w14:textId="77777777" w:rsidR="00070C10" w:rsidRPr="001122C1" w:rsidRDefault="00070C10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5498A1E3" w14:textId="0AA07E66" w:rsidR="00070C10" w:rsidRPr="001122C1" w:rsidRDefault="005A2A0D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1404.01.01</w:t>
            </w:r>
          </w:p>
        </w:tc>
        <w:tc>
          <w:tcPr>
            <w:tcW w:w="750" w:type="pct"/>
            <w:vAlign w:val="center"/>
          </w:tcPr>
          <w:p w14:paraId="7E8759E0" w14:textId="089D6F4E" w:rsidR="00070C10" w:rsidRPr="001122C1" w:rsidRDefault="005A2A0D" w:rsidP="005A2A0D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8 ماه</w:t>
            </w:r>
          </w:p>
        </w:tc>
      </w:tr>
      <w:tr w:rsidR="00070C10" w:rsidRPr="001122C1" w14:paraId="3B0B7965" w14:textId="77777777" w:rsidTr="00070C10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27BF745" w14:textId="77777777" w:rsidR="00070C10" w:rsidRPr="001122C1" w:rsidRDefault="00771CFC" w:rsidP="00070C10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6</w:t>
            </w:r>
          </w:p>
        </w:tc>
        <w:tc>
          <w:tcPr>
            <w:tcW w:w="1127" w:type="pct"/>
            <w:vAlign w:val="center"/>
          </w:tcPr>
          <w:p w14:paraId="38C9E024" w14:textId="643FF917" w:rsidR="00070C10" w:rsidRPr="001122C1" w:rsidRDefault="00070C10" w:rsidP="005A2A0D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سرپرست </w:t>
            </w:r>
            <w:r w:rsidR="005A2A0D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توسعه مدیریت منابع انسانی</w:t>
            </w:r>
          </w:p>
        </w:tc>
        <w:tc>
          <w:tcPr>
            <w:tcW w:w="569" w:type="pct"/>
            <w:vAlign w:val="center"/>
          </w:tcPr>
          <w:p w14:paraId="33A8A942" w14:textId="16F50332" w:rsidR="00070C10" w:rsidRPr="001122C1" w:rsidRDefault="005A2A0D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پشتیبانی</w:t>
            </w:r>
          </w:p>
        </w:tc>
        <w:tc>
          <w:tcPr>
            <w:tcW w:w="844" w:type="pct"/>
            <w:vAlign w:val="center"/>
          </w:tcPr>
          <w:p w14:paraId="68721D32" w14:textId="77777777" w:rsidR="00070C10" w:rsidRPr="001122C1" w:rsidRDefault="00070C10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ستاد اداره کل</w:t>
            </w:r>
          </w:p>
        </w:tc>
        <w:tc>
          <w:tcPr>
            <w:tcW w:w="645" w:type="pct"/>
            <w:vAlign w:val="center"/>
          </w:tcPr>
          <w:p w14:paraId="7CD6E74B" w14:textId="77777777" w:rsidR="00070C10" w:rsidRPr="001122C1" w:rsidRDefault="00070C10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5B742A2C" w14:textId="19A1F2DF" w:rsidR="00070C10" w:rsidRPr="001122C1" w:rsidRDefault="005A2A0D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1404.09.11</w:t>
            </w:r>
            <w:r w:rsidR="00070C10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 </w:t>
            </w:r>
          </w:p>
        </w:tc>
        <w:tc>
          <w:tcPr>
            <w:tcW w:w="750" w:type="pct"/>
            <w:vAlign w:val="center"/>
          </w:tcPr>
          <w:p w14:paraId="1282B2A1" w14:textId="1192B02C" w:rsidR="00070C10" w:rsidRPr="001122C1" w:rsidRDefault="005A2A0D" w:rsidP="00070C10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</w:tbl>
    <w:p w14:paraId="423CE64B" w14:textId="77777777" w:rsidR="00EB6177" w:rsidRPr="001122C1" w:rsidRDefault="00EB6177" w:rsidP="00EB6177">
      <w:pPr>
        <w:bidi/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55B937A" w14:textId="77777777" w:rsidR="00EB6177" w:rsidRPr="001122C1" w:rsidRDefault="00EB6177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15358D0F" w14:textId="77777777" w:rsidR="00EB6177" w:rsidRPr="001122C1" w:rsidRDefault="00F448D8" w:rsidP="007C764A">
      <w:pPr>
        <w:bidi/>
        <w:spacing w:after="0" w:line="240" w:lineRule="auto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2..</w:t>
      </w:r>
      <w:r w:rsidR="00EB6177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ستاد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544"/>
        <w:gridCol w:w="2977"/>
      </w:tblGrid>
      <w:tr w:rsidR="00EB6177" w:rsidRPr="001122C1" w14:paraId="6584875B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27134D7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 محمد کرمی</w:t>
            </w:r>
          </w:p>
        </w:tc>
        <w:tc>
          <w:tcPr>
            <w:tcW w:w="1683" w:type="pct"/>
            <w:vAlign w:val="center"/>
          </w:tcPr>
          <w:p w14:paraId="0C050562" w14:textId="77777777" w:rsidR="00EB6177" w:rsidRPr="001122C1" w:rsidRDefault="00EB6177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 معاون توانبخشی</w:t>
            </w:r>
          </w:p>
        </w:tc>
        <w:tc>
          <w:tcPr>
            <w:tcW w:w="1414" w:type="pct"/>
            <w:vMerge w:val="restart"/>
            <w:vAlign w:val="center"/>
          </w:tcPr>
          <w:p w14:paraId="37AC3BF2" w14:textId="77777777" w:rsidR="00EB6177" w:rsidRPr="001122C1" w:rsidRDefault="00EB6177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anchor distT="0" distB="0" distL="114300" distR="114300" simplePos="0" relativeHeight="251705344" behindDoc="0" locked="0" layoutInCell="1" allowOverlap="1" wp14:anchorId="0A199D2E" wp14:editId="13AFA250">
                  <wp:simplePos x="0" y="0"/>
                  <wp:positionH relativeFrom="column">
                    <wp:posOffset>245110</wp:posOffset>
                  </wp:positionH>
                  <wp:positionV relativeFrom="paragraph">
                    <wp:posOffset>9525</wp:posOffset>
                  </wp:positionV>
                  <wp:extent cx="1226820" cy="1512570"/>
                  <wp:effectExtent l="0" t="0" r="0" b="0"/>
                  <wp:wrapNone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6820" cy="15125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B6177" w:rsidRPr="001122C1" w14:paraId="09904CB3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849A319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تولد:2/10/61</w:t>
            </w:r>
          </w:p>
        </w:tc>
        <w:tc>
          <w:tcPr>
            <w:tcW w:w="1683" w:type="pct"/>
            <w:vAlign w:val="center"/>
          </w:tcPr>
          <w:p w14:paraId="2C02C548" w14:textId="77777777" w:rsidR="00EB6177" w:rsidRPr="001122C1" w:rsidRDefault="00EB6177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تحصیلی:فوق لیسانس</w:t>
            </w:r>
          </w:p>
        </w:tc>
        <w:tc>
          <w:tcPr>
            <w:tcW w:w="1414" w:type="pct"/>
            <w:vMerge/>
            <w:vAlign w:val="center"/>
          </w:tcPr>
          <w:p w14:paraId="015734C6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305F4E62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FDB2E6A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 دیر</w:t>
            </w:r>
          </w:p>
        </w:tc>
        <w:tc>
          <w:tcPr>
            <w:tcW w:w="1683" w:type="pct"/>
            <w:vAlign w:val="center"/>
          </w:tcPr>
          <w:p w14:paraId="1690977A" w14:textId="77777777" w:rsidR="00EB6177" w:rsidRPr="001122C1" w:rsidRDefault="00EB6177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 روانشناسی</w:t>
            </w:r>
          </w:p>
        </w:tc>
        <w:tc>
          <w:tcPr>
            <w:tcW w:w="1414" w:type="pct"/>
            <w:vMerge/>
            <w:vAlign w:val="center"/>
          </w:tcPr>
          <w:p w14:paraId="440FE209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3856D3D5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34EDAA5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 بوشهر</w:t>
            </w:r>
          </w:p>
        </w:tc>
        <w:tc>
          <w:tcPr>
            <w:tcW w:w="1683" w:type="pct"/>
            <w:vAlign w:val="center"/>
          </w:tcPr>
          <w:p w14:paraId="1326CC01" w14:textId="77777777" w:rsidR="00EB6177" w:rsidRPr="001122C1" w:rsidRDefault="00EB6177" w:rsidP="00F448D8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 دانشگاه آزاد بوشهر</w:t>
            </w:r>
          </w:p>
        </w:tc>
        <w:tc>
          <w:tcPr>
            <w:tcW w:w="1414" w:type="pct"/>
            <w:vMerge/>
            <w:vAlign w:val="center"/>
          </w:tcPr>
          <w:p w14:paraId="526CF098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13F6E557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6095955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 متاهل</w:t>
            </w:r>
          </w:p>
        </w:tc>
        <w:tc>
          <w:tcPr>
            <w:tcW w:w="1683" w:type="pct"/>
            <w:vAlign w:val="center"/>
          </w:tcPr>
          <w:p w14:paraId="5FB5129B" w14:textId="77777777" w:rsidR="00EB6177" w:rsidRPr="001122C1" w:rsidRDefault="00EB6177" w:rsidP="00F448D8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تماس:09173749148</w:t>
            </w:r>
          </w:p>
        </w:tc>
        <w:tc>
          <w:tcPr>
            <w:tcW w:w="1414" w:type="pct"/>
            <w:vMerge/>
            <w:vAlign w:val="center"/>
          </w:tcPr>
          <w:p w14:paraId="4097A08C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3279BA32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1C90337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83" w:type="pct"/>
            <w:vAlign w:val="center"/>
          </w:tcPr>
          <w:p w14:paraId="178D08D5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از:-</w:t>
            </w:r>
          </w:p>
        </w:tc>
        <w:tc>
          <w:tcPr>
            <w:tcW w:w="1414" w:type="pct"/>
            <w:vAlign w:val="center"/>
          </w:tcPr>
          <w:p w14:paraId="1898A189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دولتی:16/7/88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1"/>
        <w:gridCol w:w="2373"/>
        <w:gridCol w:w="1198"/>
        <w:gridCol w:w="1777"/>
        <w:gridCol w:w="1703"/>
        <w:gridCol w:w="1257"/>
        <w:gridCol w:w="1579"/>
      </w:tblGrid>
      <w:tr w:rsidR="00EB6177" w:rsidRPr="001122C1" w14:paraId="39947A7F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02E8D733" w14:textId="77777777" w:rsidR="00EB6177" w:rsidRPr="001122C1" w:rsidRDefault="00EB6177" w:rsidP="00F448D8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EB6177" w:rsidRPr="001122C1" w14:paraId="1DF52355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02C321C" w14:textId="77777777" w:rsidR="00EB6177" w:rsidRPr="001122C1" w:rsidRDefault="00EB6177" w:rsidP="00F448D8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127" w:type="pct"/>
            <w:vAlign w:val="center"/>
          </w:tcPr>
          <w:p w14:paraId="0A8B09BB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569" w:type="pct"/>
            <w:vAlign w:val="center"/>
          </w:tcPr>
          <w:p w14:paraId="13010F32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44" w:type="pct"/>
            <w:vAlign w:val="center"/>
          </w:tcPr>
          <w:p w14:paraId="2AB0B6D9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809" w:type="pct"/>
            <w:vAlign w:val="center"/>
          </w:tcPr>
          <w:p w14:paraId="586379D3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597" w:type="pct"/>
            <w:vAlign w:val="center"/>
          </w:tcPr>
          <w:p w14:paraId="7B456911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50" w:type="pct"/>
            <w:vAlign w:val="center"/>
          </w:tcPr>
          <w:p w14:paraId="30DCB414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EB6177" w:rsidRPr="001122C1" w14:paraId="77632FF3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05932F8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127" w:type="pct"/>
            <w:vAlign w:val="center"/>
          </w:tcPr>
          <w:p w14:paraId="59052BAF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 پیشگیری</w:t>
            </w:r>
          </w:p>
        </w:tc>
        <w:tc>
          <w:tcPr>
            <w:tcW w:w="569" w:type="pct"/>
            <w:vAlign w:val="center"/>
          </w:tcPr>
          <w:p w14:paraId="3669BF60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11DFA7CF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پیشگیری</w:t>
            </w:r>
          </w:p>
        </w:tc>
        <w:tc>
          <w:tcPr>
            <w:tcW w:w="809" w:type="pct"/>
            <w:vAlign w:val="center"/>
          </w:tcPr>
          <w:p w14:paraId="4C35732F" w14:textId="77777777" w:rsidR="00EB6177" w:rsidRPr="001122C1" w:rsidRDefault="00EB6177" w:rsidP="0041156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دیر</w:t>
            </w:r>
          </w:p>
        </w:tc>
        <w:tc>
          <w:tcPr>
            <w:tcW w:w="597" w:type="pct"/>
            <w:vAlign w:val="center"/>
          </w:tcPr>
          <w:p w14:paraId="3990BAC0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10/10/89</w:t>
            </w:r>
          </w:p>
        </w:tc>
        <w:tc>
          <w:tcPr>
            <w:tcW w:w="750" w:type="pct"/>
            <w:vAlign w:val="center"/>
          </w:tcPr>
          <w:p w14:paraId="00592814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</w:t>
            </w:r>
          </w:p>
        </w:tc>
      </w:tr>
      <w:tr w:rsidR="00EB6177" w:rsidRPr="001122C1" w14:paraId="465FE0AF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3336F52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127" w:type="pct"/>
            <w:vAlign w:val="center"/>
          </w:tcPr>
          <w:p w14:paraId="5742702F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مسئول</w:t>
            </w:r>
          </w:p>
        </w:tc>
        <w:tc>
          <w:tcPr>
            <w:tcW w:w="569" w:type="pct"/>
            <w:vAlign w:val="center"/>
          </w:tcPr>
          <w:p w14:paraId="2AD69B49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060FFBB1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اجتماعی</w:t>
            </w:r>
          </w:p>
        </w:tc>
        <w:tc>
          <w:tcPr>
            <w:tcW w:w="809" w:type="pct"/>
            <w:vAlign w:val="center"/>
          </w:tcPr>
          <w:p w14:paraId="2E37634F" w14:textId="77777777" w:rsidR="00EB6177" w:rsidRPr="001122C1" w:rsidRDefault="00EB6177" w:rsidP="0041156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دیر</w:t>
            </w:r>
          </w:p>
        </w:tc>
        <w:tc>
          <w:tcPr>
            <w:tcW w:w="597" w:type="pct"/>
            <w:vAlign w:val="center"/>
          </w:tcPr>
          <w:p w14:paraId="1DE99568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2/10/91</w:t>
            </w:r>
          </w:p>
        </w:tc>
        <w:tc>
          <w:tcPr>
            <w:tcW w:w="750" w:type="pct"/>
            <w:vAlign w:val="center"/>
          </w:tcPr>
          <w:p w14:paraId="25158A1A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</w:t>
            </w:r>
          </w:p>
        </w:tc>
      </w:tr>
      <w:tr w:rsidR="00EB6177" w:rsidRPr="001122C1" w14:paraId="7CE6DCF3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73B8039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127" w:type="pct"/>
            <w:vAlign w:val="center"/>
          </w:tcPr>
          <w:p w14:paraId="70B30510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</w:t>
            </w:r>
          </w:p>
        </w:tc>
        <w:tc>
          <w:tcPr>
            <w:tcW w:w="569" w:type="pct"/>
            <w:vAlign w:val="center"/>
          </w:tcPr>
          <w:p w14:paraId="1ED62868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18D8DF59" w14:textId="77777777" w:rsidR="00EB6177" w:rsidRPr="001122C1" w:rsidRDefault="00EB6177" w:rsidP="007E3657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بهزیستی </w:t>
            </w:r>
            <w:r w:rsidR="007E3657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شهرستان</w:t>
            </w:r>
          </w:p>
        </w:tc>
        <w:tc>
          <w:tcPr>
            <w:tcW w:w="809" w:type="pct"/>
            <w:vAlign w:val="center"/>
          </w:tcPr>
          <w:p w14:paraId="52FD0A56" w14:textId="77777777" w:rsidR="00EB6177" w:rsidRPr="001122C1" w:rsidRDefault="00F448D8" w:rsidP="0041156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دیر</w:t>
            </w:r>
          </w:p>
        </w:tc>
        <w:tc>
          <w:tcPr>
            <w:tcW w:w="597" w:type="pct"/>
            <w:vAlign w:val="center"/>
          </w:tcPr>
          <w:p w14:paraId="50825723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9/11/92</w:t>
            </w:r>
          </w:p>
        </w:tc>
        <w:tc>
          <w:tcPr>
            <w:tcW w:w="750" w:type="pct"/>
            <w:vAlign w:val="center"/>
          </w:tcPr>
          <w:p w14:paraId="3355C803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10</w:t>
            </w:r>
          </w:p>
        </w:tc>
      </w:tr>
      <w:tr w:rsidR="00EB6177" w:rsidRPr="001122C1" w14:paraId="3E8A61C7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FB74984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127" w:type="pct"/>
            <w:vAlign w:val="center"/>
          </w:tcPr>
          <w:p w14:paraId="758C34E0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سرپرست</w:t>
            </w:r>
          </w:p>
        </w:tc>
        <w:tc>
          <w:tcPr>
            <w:tcW w:w="569" w:type="pct"/>
            <w:vAlign w:val="center"/>
          </w:tcPr>
          <w:p w14:paraId="1ED5731B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7DADA4DA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توانبخشی</w:t>
            </w:r>
          </w:p>
        </w:tc>
        <w:tc>
          <w:tcPr>
            <w:tcW w:w="809" w:type="pct"/>
            <w:vAlign w:val="center"/>
          </w:tcPr>
          <w:p w14:paraId="099A3B6E" w14:textId="77777777" w:rsidR="00EB6177" w:rsidRPr="001122C1" w:rsidRDefault="00EB6177" w:rsidP="0041156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597" w:type="pct"/>
            <w:vAlign w:val="center"/>
          </w:tcPr>
          <w:p w14:paraId="7CE6A4BA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1/1/1403</w:t>
            </w:r>
          </w:p>
        </w:tc>
        <w:tc>
          <w:tcPr>
            <w:tcW w:w="750" w:type="pct"/>
            <w:vAlign w:val="center"/>
          </w:tcPr>
          <w:p w14:paraId="374A757F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  <w:tr w:rsidR="00EB6177" w:rsidRPr="001122C1" w14:paraId="2FB196E3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DD5E48F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6</w:t>
            </w:r>
          </w:p>
        </w:tc>
        <w:tc>
          <w:tcPr>
            <w:tcW w:w="1127" w:type="pct"/>
            <w:vAlign w:val="center"/>
          </w:tcPr>
          <w:p w14:paraId="71AE36E9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569" w:type="pct"/>
            <w:vAlign w:val="center"/>
          </w:tcPr>
          <w:p w14:paraId="437D773D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44" w:type="pct"/>
            <w:vAlign w:val="center"/>
          </w:tcPr>
          <w:p w14:paraId="3F543CE5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09" w:type="pct"/>
            <w:vAlign w:val="center"/>
          </w:tcPr>
          <w:p w14:paraId="1DB0FFF3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597" w:type="pct"/>
            <w:vAlign w:val="center"/>
          </w:tcPr>
          <w:p w14:paraId="2A57D031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05DAA326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4AF65124" w14:textId="77777777" w:rsidR="00EB6177" w:rsidRPr="001122C1" w:rsidRDefault="00EB6177" w:rsidP="00EB6177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6693A146" w14:textId="77777777" w:rsidR="00EB6177" w:rsidRPr="001122C1" w:rsidRDefault="00EB6177" w:rsidP="00EB6177">
      <w:pPr>
        <w:bidi/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489EFA68" w14:textId="77777777" w:rsidR="00EB6177" w:rsidRPr="001122C1" w:rsidRDefault="00EB6177">
      <w:pPr>
        <w:spacing w:after="200"/>
        <w:rPr>
          <w:rFonts w:cs="2  Nazanin"/>
          <w:b/>
          <w:bCs/>
          <w:noProof/>
          <w:szCs w:val="22"/>
          <w:lang w:bidi="fa-IR"/>
        </w:rPr>
      </w:pPr>
    </w:p>
    <w:p w14:paraId="15F94AEA" w14:textId="77777777" w:rsidR="00EB6177" w:rsidRPr="001122C1" w:rsidRDefault="00EB6177">
      <w:pPr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17BBB266" w14:textId="77777777" w:rsidR="007013AD" w:rsidRPr="001122C1" w:rsidRDefault="00F448D8" w:rsidP="00F448D8">
      <w:pPr>
        <w:bidi/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3..</w:t>
      </w:r>
      <w:r w:rsidR="007013AD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ستاد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3775"/>
        <w:gridCol w:w="3312"/>
        <w:gridCol w:w="3441"/>
      </w:tblGrid>
      <w:tr w:rsidR="007013AD" w:rsidRPr="001122C1" w14:paraId="4BE8E19A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6B7C029" w14:textId="01704800" w:rsidR="007013AD" w:rsidRPr="001122C1" w:rsidRDefault="007013AD" w:rsidP="002C2DDA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نام و نام خانوادگی: </w:t>
            </w:r>
            <w:r w:rsidR="002C2DDA" w:rsidRPr="001122C1">
              <w:rPr>
                <w:rFonts w:cs="2  Nazanin" w:hint="cs"/>
                <w:szCs w:val="22"/>
                <w:rtl/>
                <w:lang w:bidi="ar-SA"/>
              </w:rPr>
              <w:t>خدیجه پوربهی</w:t>
            </w:r>
          </w:p>
        </w:tc>
        <w:tc>
          <w:tcPr>
            <w:tcW w:w="1683" w:type="pct"/>
            <w:vAlign w:val="center"/>
          </w:tcPr>
          <w:p w14:paraId="225394DA" w14:textId="0EB2F39A" w:rsidR="007013AD" w:rsidRPr="001122C1" w:rsidRDefault="007013AD" w:rsidP="002C2DDA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عنوان پست: </w:t>
            </w:r>
            <w:r w:rsidR="002C2DDA" w:rsidRPr="001122C1">
              <w:rPr>
                <w:rFonts w:cs="2  Nazanin" w:hint="cs"/>
                <w:szCs w:val="22"/>
                <w:rtl/>
                <w:lang w:bidi="fa-IR"/>
              </w:rPr>
              <w:t>سرپرست اداره اورژانس اجتماعی،پیشگیری و بازتوانی اعتیاد</w:t>
            </w:r>
          </w:p>
        </w:tc>
        <w:tc>
          <w:tcPr>
            <w:tcW w:w="1414" w:type="pct"/>
            <w:vMerge w:val="restart"/>
            <w:vAlign w:val="center"/>
          </w:tcPr>
          <w:p w14:paraId="7B822C42" w14:textId="23C2B09A" w:rsidR="007013AD" w:rsidRPr="001122C1" w:rsidRDefault="002C2DDA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rtl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inline distT="0" distB="0" distL="0" distR="0" wp14:anchorId="03329D19" wp14:editId="6D42EDB0">
                  <wp:extent cx="2047875" cy="1333329"/>
                  <wp:effectExtent l="0" t="0" r="0" b="635"/>
                  <wp:docPr id="15" name="Picture 15" descr="C:\Users\karami\Desktop\پوربه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rami\Desktop\پوربه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8402" cy="1340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013AD" w:rsidRPr="001122C1" w14:paraId="3CEE72AB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023B413" w14:textId="7EA61D9F" w:rsidR="007013AD" w:rsidRPr="001122C1" w:rsidRDefault="007013AD" w:rsidP="002C2DDA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2C2DDA" w:rsidRPr="001122C1">
              <w:rPr>
                <w:rStyle w:val="p"/>
                <w:rFonts w:cs="2  Nazanin" w:hint="cs"/>
                <w:szCs w:val="22"/>
                <w:rtl/>
                <w:lang w:bidi="fa-IR"/>
              </w:rPr>
              <w:t>1346.06.27</w:t>
            </w:r>
          </w:p>
        </w:tc>
        <w:tc>
          <w:tcPr>
            <w:tcW w:w="1683" w:type="pct"/>
            <w:vAlign w:val="center"/>
          </w:tcPr>
          <w:p w14:paraId="34C022A8" w14:textId="45CB5DFA" w:rsidR="007013AD" w:rsidRPr="001122C1" w:rsidRDefault="007013AD" w:rsidP="002C2DDA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 لیسانس</w:t>
            </w:r>
          </w:p>
        </w:tc>
        <w:tc>
          <w:tcPr>
            <w:tcW w:w="1414" w:type="pct"/>
            <w:vMerge/>
            <w:vAlign w:val="center"/>
          </w:tcPr>
          <w:p w14:paraId="49FE5422" w14:textId="77777777" w:rsidR="007013AD" w:rsidRPr="001122C1" w:rsidRDefault="007013AD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7013AD" w:rsidRPr="001122C1" w14:paraId="0FA8F95D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2B1ED8E" w14:textId="4E906923" w:rsidR="007013AD" w:rsidRPr="001122C1" w:rsidRDefault="007013AD" w:rsidP="002C2DDA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 </w:t>
            </w:r>
            <w:r w:rsidR="002C2DDA" w:rsidRPr="001122C1">
              <w:rPr>
                <w:rFonts w:cs="2  Nazanin" w:hint="cs"/>
                <w:szCs w:val="22"/>
                <w:rtl/>
                <w:lang w:bidi="fa-IR"/>
              </w:rPr>
              <w:t>آبادان</w:t>
            </w:r>
          </w:p>
        </w:tc>
        <w:tc>
          <w:tcPr>
            <w:tcW w:w="1683" w:type="pct"/>
            <w:vAlign w:val="center"/>
          </w:tcPr>
          <w:p w14:paraId="1EF3157D" w14:textId="4626CB23" w:rsidR="007013AD" w:rsidRPr="001122C1" w:rsidRDefault="007013AD" w:rsidP="002C2DDA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رشته تحصیلی: </w:t>
            </w:r>
            <w:r w:rsidR="002C2DD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روانشناسی</w:t>
            </w:r>
          </w:p>
        </w:tc>
        <w:tc>
          <w:tcPr>
            <w:tcW w:w="1414" w:type="pct"/>
            <w:vMerge/>
            <w:vAlign w:val="center"/>
          </w:tcPr>
          <w:p w14:paraId="6E8C1906" w14:textId="77777777" w:rsidR="007013AD" w:rsidRPr="001122C1" w:rsidRDefault="007013AD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7013AD" w:rsidRPr="001122C1" w14:paraId="00B740BF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07313C3" w14:textId="77777777" w:rsidR="007013AD" w:rsidRPr="001122C1" w:rsidRDefault="007013AD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 بوشهر</w:t>
            </w:r>
          </w:p>
        </w:tc>
        <w:tc>
          <w:tcPr>
            <w:tcW w:w="1683" w:type="pct"/>
            <w:vAlign w:val="center"/>
          </w:tcPr>
          <w:p w14:paraId="39CA1BC6" w14:textId="42BC52D0" w:rsidR="007013AD" w:rsidRPr="001122C1" w:rsidRDefault="007013AD" w:rsidP="002C2DDA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محل اخذ مدرک: </w:t>
            </w:r>
            <w:r w:rsidR="002C2DD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اصفهان</w:t>
            </w:r>
          </w:p>
        </w:tc>
        <w:tc>
          <w:tcPr>
            <w:tcW w:w="1414" w:type="pct"/>
            <w:vMerge/>
            <w:vAlign w:val="center"/>
          </w:tcPr>
          <w:p w14:paraId="19983F0B" w14:textId="77777777" w:rsidR="007013AD" w:rsidRPr="001122C1" w:rsidRDefault="007013AD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7013AD" w:rsidRPr="001122C1" w14:paraId="0E6A8CB4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13B9843" w14:textId="77777777" w:rsidR="007013AD" w:rsidRPr="001122C1" w:rsidRDefault="007013AD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 متاهل</w:t>
            </w:r>
          </w:p>
        </w:tc>
        <w:tc>
          <w:tcPr>
            <w:tcW w:w="1683" w:type="pct"/>
            <w:vAlign w:val="center"/>
          </w:tcPr>
          <w:p w14:paraId="364CF0A6" w14:textId="1DBD456C" w:rsidR="007013AD" w:rsidRPr="001122C1" w:rsidRDefault="007013AD" w:rsidP="002C2DDA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2C2DD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09177741797</w:t>
            </w:r>
          </w:p>
        </w:tc>
        <w:tc>
          <w:tcPr>
            <w:tcW w:w="1414" w:type="pct"/>
            <w:vMerge/>
            <w:vAlign w:val="center"/>
          </w:tcPr>
          <w:p w14:paraId="40B8D906" w14:textId="77777777" w:rsidR="007013AD" w:rsidRPr="001122C1" w:rsidRDefault="007013AD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2C2DDA" w:rsidRPr="001122C1" w14:paraId="02AF98D3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8A4A0D8" w14:textId="77777777" w:rsidR="007013AD" w:rsidRPr="001122C1" w:rsidRDefault="007013AD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83" w:type="pct"/>
            <w:vAlign w:val="center"/>
          </w:tcPr>
          <w:p w14:paraId="4EBB54EF" w14:textId="77777777" w:rsidR="007013AD" w:rsidRPr="001122C1" w:rsidRDefault="007013AD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از:-</w:t>
            </w:r>
          </w:p>
        </w:tc>
        <w:tc>
          <w:tcPr>
            <w:tcW w:w="1414" w:type="pct"/>
            <w:vAlign w:val="center"/>
          </w:tcPr>
          <w:p w14:paraId="03B64632" w14:textId="50F1C571" w:rsidR="007013AD" w:rsidRPr="001122C1" w:rsidRDefault="007013AD" w:rsidP="002C2DDA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2C2DD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1375.08.03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1"/>
        <w:gridCol w:w="2577"/>
        <w:gridCol w:w="996"/>
        <w:gridCol w:w="1777"/>
        <w:gridCol w:w="1358"/>
        <w:gridCol w:w="1602"/>
        <w:gridCol w:w="1577"/>
      </w:tblGrid>
      <w:tr w:rsidR="007013AD" w:rsidRPr="001122C1" w14:paraId="36E95498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25869405" w14:textId="77777777" w:rsidR="007013AD" w:rsidRPr="001122C1" w:rsidRDefault="007013AD" w:rsidP="00F448D8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7013AD" w:rsidRPr="001122C1" w14:paraId="36B2E708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05F0E5B" w14:textId="77777777" w:rsidR="007013AD" w:rsidRPr="001122C1" w:rsidRDefault="007013AD" w:rsidP="00F448D8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24" w:type="pct"/>
            <w:vAlign w:val="center"/>
          </w:tcPr>
          <w:p w14:paraId="49B6894E" w14:textId="77777777" w:rsidR="007013AD" w:rsidRPr="001122C1" w:rsidRDefault="007013AD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73" w:type="pct"/>
            <w:vAlign w:val="center"/>
          </w:tcPr>
          <w:p w14:paraId="7ABE63C7" w14:textId="77777777" w:rsidR="007013AD" w:rsidRPr="001122C1" w:rsidRDefault="007013AD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44" w:type="pct"/>
            <w:vAlign w:val="center"/>
          </w:tcPr>
          <w:p w14:paraId="7506BF74" w14:textId="77777777" w:rsidR="007013AD" w:rsidRPr="001122C1" w:rsidRDefault="007013AD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645" w:type="pct"/>
            <w:vAlign w:val="center"/>
          </w:tcPr>
          <w:p w14:paraId="1EEBB037" w14:textId="77777777" w:rsidR="007013AD" w:rsidRPr="001122C1" w:rsidRDefault="007013AD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61" w:type="pct"/>
            <w:vAlign w:val="center"/>
          </w:tcPr>
          <w:p w14:paraId="52D3F72F" w14:textId="77777777" w:rsidR="007013AD" w:rsidRPr="001122C1" w:rsidRDefault="007013AD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49" w:type="pct"/>
            <w:vAlign w:val="center"/>
          </w:tcPr>
          <w:p w14:paraId="28BEB1AC" w14:textId="77777777" w:rsidR="007013AD" w:rsidRPr="001122C1" w:rsidRDefault="007013AD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731DB2" w:rsidRPr="001122C1" w14:paraId="5D2FA69B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855E5B1" w14:textId="77777777" w:rsidR="00731DB2" w:rsidRPr="001122C1" w:rsidRDefault="00731DB2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24" w:type="pct"/>
            <w:vAlign w:val="center"/>
          </w:tcPr>
          <w:p w14:paraId="62596B39" w14:textId="4437268F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کارشناس امورکودکان</w:t>
            </w:r>
          </w:p>
        </w:tc>
        <w:tc>
          <w:tcPr>
            <w:tcW w:w="473" w:type="pct"/>
            <w:vAlign w:val="center"/>
          </w:tcPr>
          <w:p w14:paraId="1B736531" w14:textId="12CF27A0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34FDC977" w14:textId="302FD947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اجتماعی</w:t>
            </w:r>
          </w:p>
        </w:tc>
        <w:tc>
          <w:tcPr>
            <w:tcW w:w="645" w:type="pct"/>
            <w:vAlign w:val="center"/>
          </w:tcPr>
          <w:p w14:paraId="0726AAB5" w14:textId="36AF3C74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716F9860" w14:textId="7BAF08CD" w:rsidR="00731DB2" w:rsidRPr="001122C1" w:rsidRDefault="00731DB2" w:rsidP="00731DB2">
            <w:pPr>
              <w:bidi/>
              <w:spacing w:after="0"/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1375 تا 1390</w:t>
            </w:r>
          </w:p>
        </w:tc>
        <w:tc>
          <w:tcPr>
            <w:tcW w:w="749" w:type="pct"/>
            <w:vAlign w:val="center"/>
          </w:tcPr>
          <w:p w14:paraId="613584AC" w14:textId="04F19870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5 سال</w:t>
            </w:r>
          </w:p>
        </w:tc>
      </w:tr>
      <w:tr w:rsidR="00731DB2" w:rsidRPr="001122C1" w14:paraId="0485FB3E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8176646" w14:textId="77777777" w:rsidR="00731DB2" w:rsidRPr="001122C1" w:rsidRDefault="00731DB2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24" w:type="pct"/>
            <w:vAlign w:val="center"/>
          </w:tcPr>
          <w:p w14:paraId="04BB365E" w14:textId="692BE308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کارشناس امور شبه خانواده</w:t>
            </w:r>
          </w:p>
        </w:tc>
        <w:tc>
          <w:tcPr>
            <w:tcW w:w="473" w:type="pct"/>
            <w:vAlign w:val="center"/>
          </w:tcPr>
          <w:p w14:paraId="1D216AB3" w14:textId="53B19487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2607117F" w14:textId="5E9BEB17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اجتماعی</w:t>
            </w:r>
          </w:p>
        </w:tc>
        <w:tc>
          <w:tcPr>
            <w:tcW w:w="645" w:type="pct"/>
            <w:vAlign w:val="center"/>
          </w:tcPr>
          <w:p w14:paraId="7836FF03" w14:textId="1E96A859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70E21A09" w14:textId="14C533C1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1375</w:t>
            </w:r>
          </w:p>
        </w:tc>
        <w:tc>
          <w:tcPr>
            <w:tcW w:w="749" w:type="pct"/>
            <w:vAlign w:val="center"/>
          </w:tcPr>
          <w:p w14:paraId="2D0DC687" w14:textId="2780E62D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731DB2" w:rsidRPr="001122C1" w14:paraId="0F9443CA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30436F7" w14:textId="77777777" w:rsidR="00731DB2" w:rsidRPr="001122C1" w:rsidRDefault="00731DB2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24" w:type="pct"/>
            <w:vAlign w:val="center"/>
          </w:tcPr>
          <w:p w14:paraId="73BD7978" w14:textId="64FA3087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کارشناس مسئول امورکودکان</w:t>
            </w:r>
          </w:p>
        </w:tc>
        <w:tc>
          <w:tcPr>
            <w:tcW w:w="473" w:type="pct"/>
            <w:vAlign w:val="center"/>
          </w:tcPr>
          <w:p w14:paraId="46E9E555" w14:textId="6D2489C0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160FC7B9" w14:textId="2DC57B5E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اجتماعی</w:t>
            </w:r>
          </w:p>
        </w:tc>
        <w:tc>
          <w:tcPr>
            <w:tcW w:w="645" w:type="pct"/>
            <w:vAlign w:val="center"/>
          </w:tcPr>
          <w:p w14:paraId="766DAF83" w14:textId="0C1A9F4A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68F33457" w14:textId="745DA110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1377.06.10</w:t>
            </w:r>
          </w:p>
        </w:tc>
        <w:tc>
          <w:tcPr>
            <w:tcW w:w="749" w:type="pct"/>
            <w:vAlign w:val="center"/>
          </w:tcPr>
          <w:p w14:paraId="552BE245" w14:textId="1E1E3256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731DB2" w:rsidRPr="001122C1" w14:paraId="71B05989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5F9643D" w14:textId="77777777" w:rsidR="00731DB2" w:rsidRPr="001122C1" w:rsidRDefault="00731DB2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24" w:type="pct"/>
            <w:vAlign w:val="center"/>
          </w:tcPr>
          <w:p w14:paraId="0B87596C" w14:textId="46F8D215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کارشناس مسئول بازرسی</w:t>
            </w:r>
          </w:p>
        </w:tc>
        <w:tc>
          <w:tcPr>
            <w:tcW w:w="473" w:type="pct"/>
            <w:vAlign w:val="center"/>
          </w:tcPr>
          <w:p w14:paraId="627E2EDE" w14:textId="52A03F6D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1DD8E20D" w14:textId="68AE2398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</w:t>
            </w:r>
          </w:p>
        </w:tc>
        <w:tc>
          <w:tcPr>
            <w:tcW w:w="645" w:type="pct"/>
            <w:vAlign w:val="center"/>
          </w:tcPr>
          <w:p w14:paraId="2464D9AD" w14:textId="7B9866BE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4BFF8A3A" w14:textId="20AA6FC7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1390.08.15</w:t>
            </w:r>
          </w:p>
        </w:tc>
        <w:tc>
          <w:tcPr>
            <w:tcW w:w="749" w:type="pct"/>
            <w:vAlign w:val="center"/>
          </w:tcPr>
          <w:p w14:paraId="2566BEBF" w14:textId="6B0049CB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731DB2" w:rsidRPr="001122C1" w14:paraId="371AF3C0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567C6CC" w14:textId="77777777" w:rsidR="00731DB2" w:rsidRPr="001122C1" w:rsidRDefault="00731DB2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24" w:type="pct"/>
            <w:vAlign w:val="center"/>
          </w:tcPr>
          <w:p w14:paraId="4942347C" w14:textId="458ED65F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معاون امور اجتماعی</w:t>
            </w:r>
          </w:p>
        </w:tc>
        <w:tc>
          <w:tcPr>
            <w:tcW w:w="473" w:type="pct"/>
            <w:vAlign w:val="center"/>
          </w:tcPr>
          <w:p w14:paraId="0BE4519E" w14:textId="13C2D361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511BC256" w14:textId="3433F40D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اجتماعی</w:t>
            </w:r>
          </w:p>
        </w:tc>
        <w:tc>
          <w:tcPr>
            <w:tcW w:w="645" w:type="pct"/>
            <w:vAlign w:val="center"/>
          </w:tcPr>
          <w:p w14:paraId="30FB2FF7" w14:textId="482658F6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2F6BDE97" w14:textId="022F9EBA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1390.07.10</w:t>
            </w:r>
          </w:p>
        </w:tc>
        <w:tc>
          <w:tcPr>
            <w:tcW w:w="749" w:type="pct"/>
            <w:vAlign w:val="center"/>
          </w:tcPr>
          <w:p w14:paraId="584701BF" w14:textId="77777777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731DB2" w:rsidRPr="001122C1" w14:paraId="6B7C6E35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BA7D6F4" w14:textId="0491F729" w:rsidR="00731DB2" w:rsidRPr="001122C1" w:rsidRDefault="00731DB2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6</w:t>
            </w:r>
          </w:p>
        </w:tc>
        <w:tc>
          <w:tcPr>
            <w:tcW w:w="1224" w:type="pct"/>
            <w:vAlign w:val="center"/>
          </w:tcPr>
          <w:p w14:paraId="50EE4879" w14:textId="77E8F260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p"/>
                <w:rFonts w:cs="2  Nazanin"/>
                <w:b/>
                <w:bCs/>
                <w:szCs w:val="22"/>
                <w:rtl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مدیر کل</w:t>
            </w:r>
            <w:r w:rsidRPr="001122C1">
              <w:rPr>
                <w:rStyle w:val="p"/>
                <w:rFonts w:cs="2  Nazanin" w:hint="cs"/>
                <w:b/>
                <w:bCs/>
                <w:szCs w:val="22"/>
                <w:rtl/>
                <w:lang w:bidi="fa-IR"/>
              </w:rPr>
              <w:t xml:space="preserve"> بهزیستی 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بوشهر</w:t>
            </w:r>
          </w:p>
        </w:tc>
        <w:tc>
          <w:tcPr>
            <w:tcW w:w="473" w:type="pct"/>
            <w:vAlign w:val="center"/>
          </w:tcPr>
          <w:p w14:paraId="605F3122" w14:textId="3EA73E8B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3EECC3C3" w14:textId="31173A08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</w:t>
            </w:r>
          </w:p>
        </w:tc>
        <w:tc>
          <w:tcPr>
            <w:tcW w:w="645" w:type="pct"/>
            <w:vAlign w:val="center"/>
          </w:tcPr>
          <w:p w14:paraId="1C1EE496" w14:textId="631A0F15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683412AD" w14:textId="79C19216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1394.10.14</w:t>
            </w:r>
          </w:p>
        </w:tc>
        <w:tc>
          <w:tcPr>
            <w:tcW w:w="749" w:type="pct"/>
            <w:vAlign w:val="center"/>
          </w:tcPr>
          <w:p w14:paraId="30BD5BED" w14:textId="77777777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731DB2" w:rsidRPr="001122C1" w14:paraId="654E369C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BE5CA15" w14:textId="70EFFB6F" w:rsidR="00731DB2" w:rsidRPr="001122C1" w:rsidRDefault="00731DB2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7</w:t>
            </w:r>
          </w:p>
        </w:tc>
        <w:tc>
          <w:tcPr>
            <w:tcW w:w="1224" w:type="pct"/>
            <w:vAlign w:val="center"/>
          </w:tcPr>
          <w:p w14:paraId="098646DF" w14:textId="120E40B1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p"/>
                <w:rFonts w:cs="2  Nazanin"/>
                <w:b/>
                <w:bCs/>
                <w:szCs w:val="22"/>
                <w:rtl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کارشناس مسئول پیشگیری از آسیبها</w:t>
            </w:r>
          </w:p>
        </w:tc>
        <w:tc>
          <w:tcPr>
            <w:tcW w:w="473" w:type="pct"/>
            <w:vAlign w:val="center"/>
          </w:tcPr>
          <w:p w14:paraId="7F59982C" w14:textId="47D492F4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2B2FD4E9" w14:textId="41166D83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پیشگیری</w:t>
            </w:r>
          </w:p>
        </w:tc>
        <w:tc>
          <w:tcPr>
            <w:tcW w:w="645" w:type="pct"/>
            <w:vAlign w:val="center"/>
          </w:tcPr>
          <w:p w14:paraId="6507AB1C" w14:textId="14741063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723C4169" w14:textId="43A5589E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1398.11.20</w:t>
            </w:r>
          </w:p>
        </w:tc>
        <w:tc>
          <w:tcPr>
            <w:tcW w:w="749" w:type="pct"/>
            <w:vAlign w:val="center"/>
          </w:tcPr>
          <w:p w14:paraId="0CA65D19" w14:textId="18A52E2F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731DB2" w:rsidRPr="001122C1" w14:paraId="17422F37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7CA7CB7" w14:textId="5A58B992" w:rsidR="00731DB2" w:rsidRPr="001122C1" w:rsidRDefault="00731DB2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8</w:t>
            </w:r>
          </w:p>
        </w:tc>
        <w:tc>
          <w:tcPr>
            <w:tcW w:w="1224" w:type="pct"/>
            <w:vAlign w:val="center"/>
          </w:tcPr>
          <w:p w14:paraId="6E1F4F9F" w14:textId="611A1131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Style w:val="p"/>
                <w:rFonts w:cs="2  Nazanin"/>
                <w:b/>
                <w:bCs/>
                <w:szCs w:val="22"/>
                <w:rtl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سرپرست اداره فوریت های اجتماع، بوشهر</w:t>
            </w:r>
          </w:p>
        </w:tc>
        <w:tc>
          <w:tcPr>
            <w:tcW w:w="473" w:type="pct"/>
            <w:vAlign w:val="center"/>
          </w:tcPr>
          <w:p w14:paraId="423E6A1E" w14:textId="40127831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6F79D557" w14:textId="1F99BF27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سلامت اجتماعی</w:t>
            </w:r>
          </w:p>
        </w:tc>
        <w:tc>
          <w:tcPr>
            <w:tcW w:w="645" w:type="pct"/>
            <w:vAlign w:val="center"/>
          </w:tcPr>
          <w:p w14:paraId="2FFA5FA5" w14:textId="6846FC5A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33340C4B" w14:textId="064C09F3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1404.10.07</w:t>
            </w:r>
          </w:p>
        </w:tc>
        <w:tc>
          <w:tcPr>
            <w:tcW w:w="749" w:type="pct"/>
            <w:vAlign w:val="center"/>
          </w:tcPr>
          <w:p w14:paraId="6EC85A6E" w14:textId="2E266F6B" w:rsidR="00731DB2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</w:tbl>
    <w:p w14:paraId="2005CDCA" w14:textId="77777777" w:rsidR="00EB6177" w:rsidRPr="001122C1" w:rsidRDefault="00EB6177" w:rsidP="00F448D8">
      <w:pPr>
        <w:bidi/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  <w:r w:rsidR="00F448D8"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4 .</w:t>
      </w:r>
      <w:r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ستاد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3557"/>
        <w:gridCol w:w="3095"/>
        <w:gridCol w:w="3876"/>
      </w:tblGrid>
      <w:tr w:rsidR="00EB6177" w:rsidRPr="001122C1" w14:paraId="5955D9D6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9B48B56" w14:textId="06261C4C" w:rsidR="00EB6177" w:rsidRPr="001122C1" w:rsidRDefault="00EB6177" w:rsidP="001E5D22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نام و نام خانوادگی: </w:t>
            </w:r>
            <w:r w:rsidR="001E5D22" w:rsidRPr="001122C1">
              <w:rPr>
                <w:rFonts w:cs="2  Nazanin" w:hint="cs"/>
                <w:szCs w:val="22"/>
                <w:rtl/>
                <w:lang w:bidi="ar-SA"/>
              </w:rPr>
              <w:t>محمد غلامی</w:t>
            </w:r>
          </w:p>
        </w:tc>
        <w:tc>
          <w:tcPr>
            <w:tcW w:w="1683" w:type="pct"/>
            <w:vAlign w:val="center"/>
          </w:tcPr>
          <w:p w14:paraId="3E522AA0" w14:textId="7F1855E3" w:rsidR="00EB6177" w:rsidRPr="001122C1" w:rsidRDefault="00EB6177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 معاون</w:t>
            </w:r>
            <w:r w:rsidR="001E5D22" w:rsidRPr="001122C1">
              <w:rPr>
                <w:rFonts w:cs="2  Nazanin" w:hint="cs"/>
                <w:szCs w:val="22"/>
                <w:rtl/>
                <w:lang w:bidi="fa-IR"/>
              </w:rPr>
              <w:t xml:space="preserve"> سلامت اجتماعی</w:t>
            </w:r>
          </w:p>
        </w:tc>
        <w:tc>
          <w:tcPr>
            <w:tcW w:w="1414" w:type="pct"/>
            <w:vMerge w:val="restart"/>
            <w:vAlign w:val="center"/>
          </w:tcPr>
          <w:p w14:paraId="713A016E" w14:textId="412B0EA4" w:rsidR="00EB6177" w:rsidRPr="001122C1" w:rsidRDefault="001E5D22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rtl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inline distT="0" distB="0" distL="0" distR="0" wp14:anchorId="069A2218" wp14:editId="21325D3E">
                  <wp:extent cx="2324100" cy="1546583"/>
                  <wp:effectExtent l="0" t="0" r="0" b="0"/>
                  <wp:docPr id="22" name="Picture 22" descr="C:\Users\karami\Desktop\غلام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karami\Desktop\غلام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2884" cy="1552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177" w:rsidRPr="001122C1" w14:paraId="7FB2124E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D92D0C4" w14:textId="2287DDC8" w:rsidR="00EB6177" w:rsidRPr="001122C1" w:rsidRDefault="00EB6177" w:rsidP="00DB01DE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DB01DE" w:rsidRPr="001122C1">
              <w:rPr>
                <w:rFonts w:cs="2  Nazanin" w:hint="cs"/>
                <w:szCs w:val="22"/>
                <w:rtl/>
                <w:lang w:bidi="ar-SA"/>
              </w:rPr>
              <w:t>1357.05.09</w:t>
            </w:r>
          </w:p>
        </w:tc>
        <w:tc>
          <w:tcPr>
            <w:tcW w:w="1683" w:type="pct"/>
            <w:vAlign w:val="center"/>
          </w:tcPr>
          <w:p w14:paraId="145FC9DF" w14:textId="77777777" w:rsidR="00EB6177" w:rsidRPr="001122C1" w:rsidRDefault="00EB6177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تحصیلی:لیسانس</w:t>
            </w:r>
          </w:p>
        </w:tc>
        <w:tc>
          <w:tcPr>
            <w:tcW w:w="1414" w:type="pct"/>
            <w:vMerge/>
            <w:vAlign w:val="center"/>
          </w:tcPr>
          <w:p w14:paraId="39D01B3F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6B6B25C7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D75330B" w14:textId="25D9F54F" w:rsidR="00EB6177" w:rsidRPr="001122C1" w:rsidRDefault="00EB6177" w:rsidP="00DB01DE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 </w:t>
            </w:r>
            <w:r w:rsidR="00DB01DE" w:rsidRPr="001122C1">
              <w:rPr>
                <w:rFonts w:cs="2  Nazanin" w:hint="cs"/>
                <w:szCs w:val="22"/>
                <w:rtl/>
                <w:lang w:bidi="fa-IR"/>
              </w:rPr>
              <w:t>بندر گناوه</w:t>
            </w:r>
          </w:p>
        </w:tc>
        <w:tc>
          <w:tcPr>
            <w:tcW w:w="1683" w:type="pct"/>
            <w:vAlign w:val="center"/>
          </w:tcPr>
          <w:p w14:paraId="44341ED0" w14:textId="50303A5F" w:rsidR="00EB6177" w:rsidRPr="001122C1" w:rsidRDefault="00EB6177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رشته تحصیلی: </w:t>
            </w:r>
            <w:r w:rsidR="00DB01DE" w:rsidRPr="001122C1">
              <w:rPr>
                <w:rStyle w:val="p"/>
                <w:rFonts w:cs="2  Nazanin"/>
                <w:b/>
                <w:bCs/>
                <w:szCs w:val="22"/>
                <w:rtl/>
                <w:lang w:bidi="ar-SA"/>
              </w:rPr>
              <w:t>روانشناسی عمومی</w:t>
            </w:r>
          </w:p>
        </w:tc>
        <w:tc>
          <w:tcPr>
            <w:tcW w:w="1414" w:type="pct"/>
            <w:vMerge/>
            <w:vAlign w:val="center"/>
          </w:tcPr>
          <w:p w14:paraId="1E8EE81B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4040715E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895388F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 بوشهر</w:t>
            </w:r>
          </w:p>
        </w:tc>
        <w:tc>
          <w:tcPr>
            <w:tcW w:w="1683" w:type="pct"/>
            <w:vAlign w:val="center"/>
          </w:tcPr>
          <w:p w14:paraId="5FA783C3" w14:textId="630A45DE" w:rsidR="00EB6177" w:rsidRPr="001122C1" w:rsidRDefault="00EB6177" w:rsidP="00DB01DE">
            <w:pPr>
              <w:bidi/>
              <w:spacing w:after="0" w:line="192" w:lineRule="auto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محل اخذ مدرک: </w:t>
            </w:r>
            <w:r w:rsidR="00DB01DE" w:rsidRPr="001122C1">
              <w:rPr>
                <w:rStyle w:val="p"/>
                <w:rFonts w:cs="2  Nazanin"/>
                <w:b/>
                <w:bCs/>
                <w:szCs w:val="22"/>
                <w:rtl/>
                <w:lang w:bidi="ar-SA"/>
              </w:rPr>
              <w:t>دانشگاه پیام نور برازجان</w:t>
            </w:r>
          </w:p>
        </w:tc>
        <w:tc>
          <w:tcPr>
            <w:tcW w:w="1414" w:type="pct"/>
            <w:vMerge/>
            <w:vAlign w:val="center"/>
          </w:tcPr>
          <w:p w14:paraId="3876CA6C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60A72035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349FEB7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 متاهل</w:t>
            </w:r>
          </w:p>
        </w:tc>
        <w:tc>
          <w:tcPr>
            <w:tcW w:w="1683" w:type="pct"/>
            <w:vAlign w:val="center"/>
          </w:tcPr>
          <w:p w14:paraId="48BD649B" w14:textId="26EDF93B" w:rsidR="00EB6177" w:rsidRPr="001122C1" w:rsidRDefault="00EB6177" w:rsidP="00DB01DE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DB01DE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09171760598</w:t>
            </w:r>
          </w:p>
        </w:tc>
        <w:tc>
          <w:tcPr>
            <w:tcW w:w="1414" w:type="pct"/>
            <w:vMerge/>
            <w:vAlign w:val="center"/>
          </w:tcPr>
          <w:p w14:paraId="24C97C02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28DED0AD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68B7609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83" w:type="pct"/>
            <w:vAlign w:val="center"/>
          </w:tcPr>
          <w:p w14:paraId="2F3BF683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از:-</w:t>
            </w:r>
          </w:p>
        </w:tc>
        <w:tc>
          <w:tcPr>
            <w:tcW w:w="1414" w:type="pct"/>
            <w:vAlign w:val="center"/>
          </w:tcPr>
          <w:p w14:paraId="2A6CBEC2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دولتی:15/1/78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1"/>
        <w:gridCol w:w="2577"/>
        <w:gridCol w:w="996"/>
        <w:gridCol w:w="1777"/>
        <w:gridCol w:w="1358"/>
        <w:gridCol w:w="1602"/>
        <w:gridCol w:w="1577"/>
      </w:tblGrid>
      <w:tr w:rsidR="00EB6177" w:rsidRPr="001122C1" w14:paraId="7BB5E28F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06F8392B" w14:textId="77777777" w:rsidR="00EB6177" w:rsidRPr="001122C1" w:rsidRDefault="00EB6177" w:rsidP="00F448D8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EB6177" w:rsidRPr="001122C1" w14:paraId="41381554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BC19425" w14:textId="77777777" w:rsidR="00EB6177" w:rsidRPr="001122C1" w:rsidRDefault="00EB6177" w:rsidP="00F448D8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24" w:type="pct"/>
            <w:vAlign w:val="center"/>
          </w:tcPr>
          <w:p w14:paraId="1C5CFD3A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73" w:type="pct"/>
            <w:vAlign w:val="center"/>
          </w:tcPr>
          <w:p w14:paraId="366B4CDF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44" w:type="pct"/>
            <w:vAlign w:val="center"/>
          </w:tcPr>
          <w:p w14:paraId="4D70E6B2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645" w:type="pct"/>
            <w:vAlign w:val="center"/>
          </w:tcPr>
          <w:p w14:paraId="7F4F12C7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61" w:type="pct"/>
            <w:vAlign w:val="center"/>
          </w:tcPr>
          <w:p w14:paraId="17904D83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48" w:type="pct"/>
            <w:vAlign w:val="center"/>
          </w:tcPr>
          <w:p w14:paraId="15FA5FC0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EB6177" w:rsidRPr="001122C1" w14:paraId="4D6CE28B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F97036C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24" w:type="pct"/>
            <w:vAlign w:val="center"/>
          </w:tcPr>
          <w:p w14:paraId="7F6AF9C8" w14:textId="5BC1BCAB" w:rsidR="00EB6177" w:rsidRPr="001122C1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>کارشناس امور آسیب دیدگان اجتماعی</w:t>
            </w:r>
          </w:p>
        </w:tc>
        <w:tc>
          <w:tcPr>
            <w:tcW w:w="473" w:type="pct"/>
            <w:vAlign w:val="center"/>
          </w:tcPr>
          <w:p w14:paraId="45FD6CA9" w14:textId="7225B0C6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263E64BD" w14:textId="2A34C8ED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اجتماعی</w:t>
            </w:r>
          </w:p>
        </w:tc>
        <w:tc>
          <w:tcPr>
            <w:tcW w:w="645" w:type="pct"/>
            <w:vAlign w:val="center"/>
          </w:tcPr>
          <w:p w14:paraId="42AB7C3A" w14:textId="5C620589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47C9A78B" w14:textId="65845871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1387 تا 1392</w:t>
            </w:r>
          </w:p>
        </w:tc>
        <w:tc>
          <w:tcPr>
            <w:tcW w:w="748" w:type="pct"/>
            <w:vAlign w:val="center"/>
          </w:tcPr>
          <w:p w14:paraId="1E2D5D9C" w14:textId="5338D321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 سال</w:t>
            </w:r>
          </w:p>
        </w:tc>
      </w:tr>
      <w:tr w:rsidR="00EB6177" w:rsidRPr="001122C1" w14:paraId="50708AC4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53BC32A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24" w:type="pct"/>
            <w:vAlign w:val="center"/>
          </w:tcPr>
          <w:p w14:paraId="40BB05D6" w14:textId="33790D58" w:rsidR="00EB6177" w:rsidRPr="001122C1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>معاون اداره بهزیستی شهرستان بوشهر</w:t>
            </w:r>
          </w:p>
        </w:tc>
        <w:tc>
          <w:tcPr>
            <w:tcW w:w="473" w:type="pct"/>
            <w:vAlign w:val="center"/>
          </w:tcPr>
          <w:p w14:paraId="61DBCBF1" w14:textId="299480B6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482BB74A" w14:textId="52100641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اجتماعی</w:t>
            </w:r>
          </w:p>
        </w:tc>
        <w:tc>
          <w:tcPr>
            <w:tcW w:w="645" w:type="pct"/>
            <w:vAlign w:val="center"/>
          </w:tcPr>
          <w:p w14:paraId="50236A73" w14:textId="783E0643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79B78C13" w14:textId="67467B76" w:rsidR="00EB6177" w:rsidRPr="001122C1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شهریورماه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۱۳۹۲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 تا اسفندماه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۱۳۹۲</w:t>
            </w:r>
          </w:p>
        </w:tc>
        <w:tc>
          <w:tcPr>
            <w:tcW w:w="748" w:type="pct"/>
            <w:vAlign w:val="center"/>
          </w:tcPr>
          <w:p w14:paraId="1185ADFD" w14:textId="0C11A9F5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6 ماه</w:t>
            </w:r>
          </w:p>
        </w:tc>
      </w:tr>
      <w:tr w:rsidR="00EB6177" w:rsidRPr="001122C1" w14:paraId="7419F9A3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8886277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24" w:type="pct"/>
            <w:vAlign w:val="center"/>
          </w:tcPr>
          <w:p w14:paraId="733619DD" w14:textId="5FA9D3A5" w:rsidR="00EB6177" w:rsidRPr="001122C1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>قائم مقام اداره کل بهزیستی استان</w:t>
            </w:r>
          </w:p>
        </w:tc>
        <w:tc>
          <w:tcPr>
            <w:tcW w:w="473" w:type="pct"/>
            <w:vAlign w:val="center"/>
          </w:tcPr>
          <w:p w14:paraId="7D8B1AAF" w14:textId="606E4D83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5C8B9EE3" w14:textId="67EECEA2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اجتماعی</w:t>
            </w:r>
          </w:p>
        </w:tc>
        <w:tc>
          <w:tcPr>
            <w:tcW w:w="645" w:type="pct"/>
            <w:vAlign w:val="center"/>
          </w:tcPr>
          <w:p w14:paraId="735B5948" w14:textId="487A2684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127D11CD" w14:textId="53B0B12E" w:rsidR="00EB6177" w:rsidRPr="001122C1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اسفندماه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۱۳۹۲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 تا آبانماه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۱۳۹۴</w:t>
            </w:r>
          </w:p>
        </w:tc>
        <w:tc>
          <w:tcPr>
            <w:tcW w:w="748" w:type="pct"/>
            <w:vAlign w:val="center"/>
          </w:tcPr>
          <w:p w14:paraId="632095A6" w14:textId="0BAC5348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 سال</w:t>
            </w:r>
          </w:p>
        </w:tc>
      </w:tr>
      <w:tr w:rsidR="00EB6177" w:rsidRPr="001122C1" w14:paraId="24D7E691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38AD77B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24" w:type="pct"/>
            <w:vAlign w:val="center"/>
          </w:tcPr>
          <w:p w14:paraId="20794780" w14:textId="5BAF5B03" w:rsidR="00EB6177" w:rsidRPr="001122C1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>معاون امور توسعه پیشگیری اداره کل بهزیستی استان</w:t>
            </w:r>
          </w:p>
        </w:tc>
        <w:tc>
          <w:tcPr>
            <w:tcW w:w="473" w:type="pct"/>
            <w:vAlign w:val="center"/>
          </w:tcPr>
          <w:p w14:paraId="67B8CDB8" w14:textId="5F099CFC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37B8EBFA" w14:textId="690F2AA2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پیشگیری</w:t>
            </w:r>
          </w:p>
        </w:tc>
        <w:tc>
          <w:tcPr>
            <w:tcW w:w="645" w:type="pct"/>
            <w:vAlign w:val="center"/>
          </w:tcPr>
          <w:p w14:paraId="4C41B162" w14:textId="49B5F986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0F3ED518" w14:textId="742B8E19" w:rsidR="00EB6177" w:rsidRPr="001122C1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آبانماه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۱۳۹۴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 تا اردیبهشت 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۱۳۹۵</w:t>
            </w:r>
          </w:p>
        </w:tc>
        <w:tc>
          <w:tcPr>
            <w:tcW w:w="748" w:type="pct"/>
            <w:vAlign w:val="center"/>
          </w:tcPr>
          <w:p w14:paraId="7881C10C" w14:textId="0AEE1303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 سال</w:t>
            </w:r>
          </w:p>
        </w:tc>
      </w:tr>
      <w:tr w:rsidR="00EB6177" w:rsidRPr="001122C1" w14:paraId="5B061B3F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9B5103C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24" w:type="pct"/>
            <w:vAlign w:val="center"/>
          </w:tcPr>
          <w:p w14:paraId="023C932F" w14:textId="558DD2A2" w:rsidR="00EB6177" w:rsidRPr="001122C1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>معاون پشتیبانی اداره کل بهزیستی استان</w:t>
            </w:r>
          </w:p>
        </w:tc>
        <w:tc>
          <w:tcPr>
            <w:tcW w:w="473" w:type="pct"/>
            <w:vAlign w:val="center"/>
          </w:tcPr>
          <w:p w14:paraId="68E72D31" w14:textId="4C6B613E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07BD96B6" w14:textId="00B4ED09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پشتیبانی</w:t>
            </w:r>
          </w:p>
        </w:tc>
        <w:tc>
          <w:tcPr>
            <w:tcW w:w="645" w:type="pct"/>
            <w:vAlign w:val="center"/>
          </w:tcPr>
          <w:p w14:paraId="0F4B696F" w14:textId="3F9BDFC6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5B188C55" w14:textId="30566229" w:rsidR="00EB6177" w:rsidRPr="001122C1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اردیبهشت 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۱۳۹۵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 تا دیماه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۱۳۹۵</w:t>
            </w:r>
          </w:p>
        </w:tc>
        <w:tc>
          <w:tcPr>
            <w:tcW w:w="748" w:type="pct"/>
            <w:vAlign w:val="center"/>
          </w:tcPr>
          <w:p w14:paraId="57CC7DE2" w14:textId="6463B227" w:rsidR="00EB6177" w:rsidRPr="001122C1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9 ماه</w:t>
            </w:r>
          </w:p>
        </w:tc>
      </w:tr>
      <w:tr w:rsidR="00641FAE" w:rsidRPr="001122C1" w14:paraId="243D5EF4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6968200" w14:textId="617087DC" w:rsidR="00641FAE" w:rsidRPr="001122C1" w:rsidRDefault="00641FAE" w:rsidP="00F448D8">
            <w:pPr>
              <w:bidi/>
              <w:spacing w:after="0"/>
              <w:contextualSpacing/>
              <w:jc w:val="center"/>
              <w:rPr>
                <w:rFonts w:cs="2  Nazanin" w:hint="cs"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noProof/>
                <w:szCs w:val="22"/>
                <w:rtl/>
                <w:lang w:bidi="fa-IR"/>
              </w:rPr>
              <w:t>6</w:t>
            </w:r>
          </w:p>
        </w:tc>
        <w:tc>
          <w:tcPr>
            <w:tcW w:w="1224" w:type="pct"/>
            <w:vAlign w:val="center"/>
          </w:tcPr>
          <w:p w14:paraId="67061A0E" w14:textId="69B5FDBB" w:rsidR="00641FAE" w:rsidRPr="00641FAE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</w:rPr>
              <w:br/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>معاون امور توسعه پیشگیری اداره کل بهزیستی استان</w:t>
            </w:r>
          </w:p>
        </w:tc>
        <w:tc>
          <w:tcPr>
            <w:tcW w:w="473" w:type="pct"/>
            <w:vAlign w:val="center"/>
          </w:tcPr>
          <w:p w14:paraId="7022860A" w14:textId="10D74AC5" w:rsidR="00641FAE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777D309B" w14:textId="37D37983" w:rsidR="00641FAE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پیشگیری</w:t>
            </w:r>
          </w:p>
        </w:tc>
        <w:tc>
          <w:tcPr>
            <w:tcW w:w="645" w:type="pct"/>
            <w:vAlign w:val="center"/>
          </w:tcPr>
          <w:p w14:paraId="18BE97A2" w14:textId="065625E8" w:rsidR="00641FAE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62CBD5ED" w14:textId="40E68701" w:rsidR="00641FAE" w:rsidRPr="00641FAE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>دی</w:t>
            </w: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۱۳۹۵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 تا آبانماه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۱۳۹۶</w:t>
            </w:r>
          </w:p>
        </w:tc>
        <w:tc>
          <w:tcPr>
            <w:tcW w:w="748" w:type="pct"/>
            <w:vAlign w:val="center"/>
          </w:tcPr>
          <w:p w14:paraId="40DAC827" w14:textId="632EAD2D" w:rsidR="00641FAE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 سال</w:t>
            </w:r>
          </w:p>
        </w:tc>
      </w:tr>
      <w:tr w:rsidR="00641FAE" w:rsidRPr="001122C1" w14:paraId="797DCAAE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3ABE3AC" w14:textId="69D55D6F" w:rsidR="00641FAE" w:rsidRDefault="00641FAE" w:rsidP="00F448D8">
            <w:pPr>
              <w:bidi/>
              <w:spacing w:after="0"/>
              <w:contextualSpacing/>
              <w:jc w:val="center"/>
              <w:rPr>
                <w:rFonts w:cs="2  Nazanin" w:hint="cs"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noProof/>
                <w:szCs w:val="22"/>
                <w:rtl/>
                <w:lang w:bidi="fa-IR"/>
              </w:rPr>
              <w:t>7</w:t>
            </w:r>
          </w:p>
        </w:tc>
        <w:tc>
          <w:tcPr>
            <w:tcW w:w="1224" w:type="pct"/>
            <w:vAlign w:val="center"/>
          </w:tcPr>
          <w:p w14:paraId="6449FDC5" w14:textId="656EF191" w:rsidR="00641FAE" w:rsidRPr="00641FAE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>مشاور مدیر کل بهزیستی استان</w:t>
            </w:r>
          </w:p>
        </w:tc>
        <w:tc>
          <w:tcPr>
            <w:tcW w:w="473" w:type="pct"/>
            <w:vAlign w:val="center"/>
          </w:tcPr>
          <w:p w14:paraId="059968EE" w14:textId="379F4166" w:rsidR="00641FAE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695B1753" w14:textId="07177224" w:rsidR="00641FAE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</w:t>
            </w:r>
          </w:p>
        </w:tc>
        <w:tc>
          <w:tcPr>
            <w:tcW w:w="645" w:type="pct"/>
            <w:vAlign w:val="center"/>
          </w:tcPr>
          <w:p w14:paraId="669AB313" w14:textId="27DDFE28" w:rsidR="00641FAE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57D4DDA2" w14:textId="477346EC" w:rsidR="00641FAE" w:rsidRPr="00641FAE" w:rsidRDefault="00641FAE" w:rsidP="00641FA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</w:rPr>
            </w:pP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آبان‌ماه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۱۳۹۶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</w:rPr>
              <w:t xml:space="preserve"> تا اسفندماه </w:t>
            </w:r>
            <w:r w:rsidRPr="00641FAE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۱۴۰۰</w:t>
            </w:r>
          </w:p>
        </w:tc>
        <w:tc>
          <w:tcPr>
            <w:tcW w:w="748" w:type="pct"/>
            <w:vAlign w:val="center"/>
          </w:tcPr>
          <w:p w14:paraId="1C4761C0" w14:textId="1EE756F8" w:rsidR="00641FAE" w:rsidRDefault="00641FA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 سال</w:t>
            </w:r>
          </w:p>
        </w:tc>
      </w:tr>
      <w:tr w:rsidR="00641FAE" w:rsidRPr="001122C1" w14:paraId="108BEE45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943F01C" w14:textId="634098D1" w:rsidR="00641FAE" w:rsidRDefault="00641FAE" w:rsidP="00F448D8">
            <w:pPr>
              <w:bidi/>
              <w:spacing w:after="0"/>
              <w:contextualSpacing/>
              <w:jc w:val="center"/>
              <w:rPr>
                <w:rFonts w:cs="2  Nazanin" w:hint="cs"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noProof/>
                <w:szCs w:val="22"/>
                <w:rtl/>
                <w:lang w:bidi="fa-IR"/>
              </w:rPr>
              <w:t>8</w:t>
            </w:r>
          </w:p>
        </w:tc>
        <w:tc>
          <w:tcPr>
            <w:tcW w:w="1224" w:type="pct"/>
            <w:vAlign w:val="center"/>
          </w:tcPr>
          <w:p w14:paraId="6E5F4167" w14:textId="7F64B368" w:rsidR="00641FAE" w:rsidRPr="00641FAE" w:rsidRDefault="000C1309" w:rsidP="000C1309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</w:rPr>
            </w:pPr>
            <w:r w:rsidRPr="000C1309">
              <w:rPr>
                <w:rFonts w:cs="2  Nazanin"/>
                <w:b/>
                <w:bCs/>
                <w:noProof/>
                <w:szCs w:val="22"/>
                <w:rtl/>
              </w:rPr>
              <w:t>کارشناس مسئول پیشگیری و درمان اعتیاد معاونت توسعه پیشگیری</w:t>
            </w:r>
          </w:p>
        </w:tc>
        <w:tc>
          <w:tcPr>
            <w:tcW w:w="473" w:type="pct"/>
            <w:vAlign w:val="center"/>
          </w:tcPr>
          <w:p w14:paraId="575D0773" w14:textId="4D0F535D" w:rsidR="00641FAE" w:rsidRDefault="000C1309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26F3AA82" w14:textId="3902DAB1" w:rsidR="00641FAE" w:rsidRDefault="000C1309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پیشگیری</w:t>
            </w:r>
          </w:p>
        </w:tc>
        <w:tc>
          <w:tcPr>
            <w:tcW w:w="645" w:type="pct"/>
            <w:vAlign w:val="center"/>
          </w:tcPr>
          <w:p w14:paraId="6CE10DFF" w14:textId="54AB9479" w:rsidR="00641FAE" w:rsidRDefault="000C1309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10E2E880" w14:textId="76908767" w:rsidR="00641FAE" w:rsidRPr="00641FAE" w:rsidRDefault="000C1309" w:rsidP="000C1309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</w:rPr>
            </w:pPr>
            <w:r w:rsidRPr="000C1309">
              <w:rPr>
                <w:rFonts w:cs="2  Nazanin"/>
                <w:b/>
                <w:bCs/>
                <w:noProof/>
                <w:szCs w:val="22"/>
                <w:rtl/>
              </w:rPr>
              <w:t xml:space="preserve">اسفندماه </w:t>
            </w:r>
            <w:r w:rsidRPr="000C1309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۱۴۰۰</w:t>
            </w:r>
            <w:r w:rsidRPr="000C1309">
              <w:rPr>
                <w:rFonts w:cs="2  Nazanin"/>
                <w:b/>
                <w:bCs/>
                <w:noProof/>
                <w:szCs w:val="22"/>
                <w:rtl/>
              </w:rPr>
              <w:t xml:space="preserve"> تا آذرماه </w:t>
            </w:r>
            <w:r w:rsidRPr="000C1309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۱۴۰۴</w:t>
            </w:r>
          </w:p>
        </w:tc>
        <w:tc>
          <w:tcPr>
            <w:tcW w:w="748" w:type="pct"/>
            <w:vAlign w:val="center"/>
          </w:tcPr>
          <w:p w14:paraId="6BFE2986" w14:textId="1EF8A01A" w:rsidR="00641FAE" w:rsidRDefault="000C1309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 سال</w:t>
            </w:r>
          </w:p>
        </w:tc>
      </w:tr>
      <w:tr w:rsidR="000C1309" w:rsidRPr="001122C1" w14:paraId="13FBB947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41B656C" w14:textId="3AFFA778" w:rsidR="000C1309" w:rsidRDefault="000C1309" w:rsidP="00F448D8">
            <w:pPr>
              <w:bidi/>
              <w:spacing w:after="0"/>
              <w:contextualSpacing/>
              <w:jc w:val="center"/>
              <w:rPr>
                <w:rFonts w:cs="2  Nazanin" w:hint="cs"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noProof/>
                <w:szCs w:val="22"/>
                <w:rtl/>
                <w:lang w:bidi="fa-IR"/>
              </w:rPr>
              <w:t>9</w:t>
            </w:r>
          </w:p>
        </w:tc>
        <w:tc>
          <w:tcPr>
            <w:tcW w:w="1224" w:type="pct"/>
            <w:vAlign w:val="center"/>
          </w:tcPr>
          <w:p w14:paraId="5A0EDDD0" w14:textId="5F5FD248" w:rsidR="000C1309" w:rsidRPr="000C1309" w:rsidRDefault="000C1309" w:rsidP="000C1309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</w:rPr>
            </w:pPr>
            <w:r w:rsidRPr="000C1309">
              <w:rPr>
                <w:rFonts w:cs="2  Nazanin"/>
                <w:b/>
                <w:bCs/>
                <w:noProof/>
                <w:szCs w:val="22"/>
                <w:rtl/>
              </w:rPr>
              <w:t>معاون سلامت اجتماعی بهزیستی استان</w:t>
            </w:r>
          </w:p>
        </w:tc>
        <w:tc>
          <w:tcPr>
            <w:tcW w:w="473" w:type="pct"/>
            <w:vAlign w:val="center"/>
          </w:tcPr>
          <w:p w14:paraId="07605EE4" w14:textId="5FD91587" w:rsidR="000C1309" w:rsidRDefault="000C1309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1724FAA4" w14:textId="480DDE93" w:rsidR="000C1309" w:rsidRDefault="000C1309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سلامت اجتماعی</w:t>
            </w:r>
          </w:p>
        </w:tc>
        <w:tc>
          <w:tcPr>
            <w:tcW w:w="645" w:type="pct"/>
            <w:vAlign w:val="center"/>
          </w:tcPr>
          <w:p w14:paraId="00B026B2" w14:textId="48619A9B" w:rsidR="000C1309" w:rsidRDefault="000C1309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00C9283A" w14:textId="6901EBEB" w:rsidR="000C1309" w:rsidRPr="000C1309" w:rsidRDefault="000C1309" w:rsidP="000C1309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</w:rPr>
            </w:pPr>
            <w:r w:rsidRPr="000C1309">
              <w:rPr>
                <w:rFonts w:cs="2  Nazanin"/>
                <w:b/>
                <w:bCs/>
                <w:noProof/>
                <w:szCs w:val="22"/>
                <w:rtl/>
              </w:rPr>
              <w:t xml:space="preserve">آذرماه </w:t>
            </w:r>
            <w:r w:rsidRPr="000C1309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۱۴۰۰</w:t>
            </w:r>
          </w:p>
        </w:tc>
        <w:tc>
          <w:tcPr>
            <w:tcW w:w="748" w:type="pct"/>
            <w:vAlign w:val="center"/>
          </w:tcPr>
          <w:p w14:paraId="4018D6F8" w14:textId="00F82AC6" w:rsidR="000C1309" w:rsidRDefault="000C1309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</w:pPr>
            <w:r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</w:tbl>
    <w:p w14:paraId="1450190E" w14:textId="77777777" w:rsidR="00EB6177" w:rsidRPr="001122C1" w:rsidRDefault="00EB6177" w:rsidP="00EB6177">
      <w:pPr>
        <w:bidi/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FDDE768" w14:textId="77777777" w:rsidR="00EB6177" w:rsidRPr="001122C1" w:rsidRDefault="00EB6177" w:rsidP="00EB6177">
      <w:pPr>
        <w:bidi/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F0358E5" w14:textId="77777777" w:rsidR="00EB6177" w:rsidRPr="001122C1" w:rsidRDefault="00EB6177" w:rsidP="00EB6177">
      <w:pPr>
        <w:bidi/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E763A69" w14:textId="77777777" w:rsidR="00EB6177" w:rsidRPr="001122C1" w:rsidRDefault="00EB6177">
      <w:pPr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lang w:bidi="fa-IR"/>
        </w:rPr>
        <w:br w:type="page"/>
      </w:r>
    </w:p>
    <w:p w14:paraId="38AB933B" w14:textId="77777777" w:rsidR="00E138DB" w:rsidRPr="001122C1" w:rsidRDefault="00F448D8" w:rsidP="00F448D8">
      <w:pPr>
        <w:bidi/>
        <w:spacing w:after="0" w:line="240" w:lineRule="auto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1..</w:t>
      </w:r>
      <w:r w:rsidR="00E138DB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ستاد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544"/>
        <w:gridCol w:w="2977"/>
      </w:tblGrid>
      <w:tr w:rsidR="00E138DB" w:rsidRPr="001122C1" w14:paraId="6685CE4B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93C040B" w14:textId="77777777" w:rsidR="00E138DB" w:rsidRPr="001122C1" w:rsidRDefault="00E138DB" w:rsidP="00F448D8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 علیرضا هوشیار</w:t>
            </w:r>
          </w:p>
        </w:tc>
        <w:tc>
          <w:tcPr>
            <w:tcW w:w="1683" w:type="pct"/>
            <w:vAlign w:val="center"/>
          </w:tcPr>
          <w:p w14:paraId="7E73EA04" w14:textId="02017E92" w:rsidR="00E138DB" w:rsidRPr="001122C1" w:rsidRDefault="00E138DB" w:rsidP="00DB01DE">
            <w:pPr>
              <w:bidi/>
              <w:spacing w:after="0" w:line="33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عنوان پست: </w:t>
            </w:r>
            <w:r w:rsidR="00DB01DE" w:rsidRPr="001122C1">
              <w:rPr>
                <w:rFonts w:cs="2  Nazanin" w:hint="cs"/>
                <w:szCs w:val="22"/>
                <w:rtl/>
                <w:lang w:bidi="fa-IR"/>
              </w:rPr>
              <w:t>معاون کارآفرینی،اشتغال و مسکن</w:t>
            </w:r>
          </w:p>
        </w:tc>
        <w:tc>
          <w:tcPr>
            <w:tcW w:w="1414" w:type="pct"/>
            <w:vMerge w:val="restart"/>
            <w:vAlign w:val="center"/>
          </w:tcPr>
          <w:p w14:paraId="3FE59B5B" w14:textId="77777777" w:rsidR="00E138DB" w:rsidRPr="001122C1" w:rsidRDefault="00E138DB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anchor distT="0" distB="0" distL="114300" distR="114300" simplePos="0" relativeHeight="251696128" behindDoc="0" locked="0" layoutInCell="1" allowOverlap="1" wp14:anchorId="2D965600" wp14:editId="7B6E0913">
                  <wp:simplePos x="0" y="0"/>
                  <wp:positionH relativeFrom="column">
                    <wp:posOffset>264795</wp:posOffset>
                  </wp:positionH>
                  <wp:positionV relativeFrom="paragraph">
                    <wp:posOffset>83185</wp:posOffset>
                  </wp:positionV>
                  <wp:extent cx="1225550" cy="1591310"/>
                  <wp:effectExtent l="0" t="0" r="0" b="8890"/>
                  <wp:wrapNone/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5550" cy="159131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138DB" w:rsidRPr="001122C1" w14:paraId="7C743B47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6480417" w14:textId="77777777" w:rsidR="00E138DB" w:rsidRPr="001122C1" w:rsidRDefault="00E138DB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تولد:3/8/50</w:t>
            </w:r>
          </w:p>
        </w:tc>
        <w:tc>
          <w:tcPr>
            <w:tcW w:w="1683" w:type="pct"/>
            <w:vAlign w:val="center"/>
          </w:tcPr>
          <w:p w14:paraId="03D1AEF7" w14:textId="77777777" w:rsidR="00E138DB" w:rsidRPr="001122C1" w:rsidRDefault="00E138DB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تحصیلی:لیسانس</w:t>
            </w:r>
          </w:p>
        </w:tc>
        <w:tc>
          <w:tcPr>
            <w:tcW w:w="1414" w:type="pct"/>
            <w:vMerge/>
            <w:vAlign w:val="center"/>
          </w:tcPr>
          <w:p w14:paraId="1E31ED95" w14:textId="77777777" w:rsidR="00E138DB" w:rsidRPr="001122C1" w:rsidRDefault="00E138DB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138DB" w:rsidRPr="001122C1" w14:paraId="71599D88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212FDF2" w14:textId="77777777" w:rsidR="00E138DB" w:rsidRPr="001122C1" w:rsidRDefault="00E138DB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 دیر</w:t>
            </w:r>
          </w:p>
        </w:tc>
        <w:tc>
          <w:tcPr>
            <w:tcW w:w="1683" w:type="pct"/>
            <w:vAlign w:val="center"/>
          </w:tcPr>
          <w:p w14:paraId="7DA4D6CC" w14:textId="77777777" w:rsidR="00E138DB" w:rsidRPr="001122C1" w:rsidRDefault="00E138DB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 علوم اجتماعی</w:t>
            </w:r>
          </w:p>
        </w:tc>
        <w:tc>
          <w:tcPr>
            <w:tcW w:w="1414" w:type="pct"/>
            <w:vMerge/>
            <w:vAlign w:val="center"/>
          </w:tcPr>
          <w:p w14:paraId="37D13E8E" w14:textId="77777777" w:rsidR="00E138DB" w:rsidRPr="001122C1" w:rsidRDefault="00E138DB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138DB" w:rsidRPr="001122C1" w14:paraId="0AA0A0C3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5FD6358" w14:textId="77777777" w:rsidR="00E138DB" w:rsidRPr="001122C1" w:rsidRDefault="00E138DB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 بوشهر</w:t>
            </w:r>
          </w:p>
        </w:tc>
        <w:tc>
          <w:tcPr>
            <w:tcW w:w="1683" w:type="pct"/>
            <w:vAlign w:val="center"/>
          </w:tcPr>
          <w:p w14:paraId="34D8E10A" w14:textId="77777777" w:rsidR="00E138DB" w:rsidRPr="001122C1" w:rsidRDefault="00E138DB" w:rsidP="00F448D8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 پیام نور بوشهر</w:t>
            </w:r>
          </w:p>
        </w:tc>
        <w:tc>
          <w:tcPr>
            <w:tcW w:w="1414" w:type="pct"/>
            <w:vMerge/>
            <w:vAlign w:val="center"/>
          </w:tcPr>
          <w:p w14:paraId="7F3E0DB4" w14:textId="77777777" w:rsidR="00E138DB" w:rsidRPr="001122C1" w:rsidRDefault="00E138DB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138DB" w:rsidRPr="001122C1" w14:paraId="2E255B2D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F4421BF" w14:textId="77777777" w:rsidR="00E138DB" w:rsidRPr="001122C1" w:rsidRDefault="00E138DB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 متاهل</w:t>
            </w:r>
          </w:p>
        </w:tc>
        <w:tc>
          <w:tcPr>
            <w:tcW w:w="1683" w:type="pct"/>
            <w:vAlign w:val="center"/>
          </w:tcPr>
          <w:p w14:paraId="03CF6C1D" w14:textId="77777777" w:rsidR="00E138DB" w:rsidRPr="001122C1" w:rsidRDefault="00E138DB" w:rsidP="00F448D8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تماس:09173750649</w:t>
            </w:r>
          </w:p>
        </w:tc>
        <w:tc>
          <w:tcPr>
            <w:tcW w:w="1414" w:type="pct"/>
            <w:vMerge/>
            <w:vAlign w:val="center"/>
          </w:tcPr>
          <w:p w14:paraId="47735233" w14:textId="77777777" w:rsidR="00E138DB" w:rsidRPr="001122C1" w:rsidRDefault="00E138DB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138DB" w:rsidRPr="001122C1" w14:paraId="57555F0F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A278F5B" w14:textId="77777777" w:rsidR="00E138DB" w:rsidRPr="001122C1" w:rsidRDefault="00E138DB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83" w:type="pct"/>
            <w:vAlign w:val="center"/>
          </w:tcPr>
          <w:p w14:paraId="0AB3973D" w14:textId="77777777" w:rsidR="00E138DB" w:rsidRPr="001122C1" w:rsidRDefault="00E138DB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از:-</w:t>
            </w:r>
          </w:p>
        </w:tc>
        <w:tc>
          <w:tcPr>
            <w:tcW w:w="1414" w:type="pct"/>
            <w:vAlign w:val="center"/>
          </w:tcPr>
          <w:p w14:paraId="26BDB855" w14:textId="77777777" w:rsidR="00E138DB" w:rsidRPr="001122C1" w:rsidRDefault="00E138DB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دولتی:1/1/87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1"/>
        <w:gridCol w:w="2577"/>
        <w:gridCol w:w="996"/>
        <w:gridCol w:w="1777"/>
        <w:gridCol w:w="1358"/>
        <w:gridCol w:w="1602"/>
        <w:gridCol w:w="1577"/>
      </w:tblGrid>
      <w:tr w:rsidR="00E138DB" w:rsidRPr="001122C1" w14:paraId="2671E032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012C958D" w14:textId="77777777" w:rsidR="00E138DB" w:rsidRPr="001122C1" w:rsidRDefault="00E138DB" w:rsidP="00F448D8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E138DB" w:rsidRPr="001122C1" w14:paraId="7C3F0B2E" w14:textId="77777777" w:rsidTr="004E16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9B2AAD0" w14:textId="77777777" w:rsidR="00E138DB" w:rsidRPr="001122C1" w:rsidRDefault="00E138DB" w:rsidP="00F448D8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24" w:type="pct"/>
            <w:vAlign w:val="center"/>
          </w:tcPr>
          <w:p w14:paraId="564FF24C" w14:textId="77777777" w:rsidR="00E138DB" w:rsidRPr="001122C1" w:rsidRDefault="00E138DB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73" w:type="pct"/>
            <w:vAlign w:val="center"/>
          </w:tcPr>
          <w:p w14:paraId="540F3216" w14:textId="77777777" w:rsidR="00E138DB" w:rsidRPr="001122C1" w:rsidRDefault="00E138DB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44" w:type="pct"/>
            <w:vAlign w:val="center"/>
          </w:tcPr>
          <w:p w14:paraId="66016615" w14:textId="77777777" w:rsidR="00E138DB" w:rsidRPr="001122C1" w:rsidRDefault="00E138DB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645" w:type="pct"/>
            <w:vAlign w:val="center"/>
          </w:tcPr>
          <w:p w14:paraId="5EB629A4" w14:textId="77777777" w:rsidR="00E138DB" w:rsidRPr="001122C1" w:rsidRDefault="00E138DB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61" w:type="pct"/>
            <w:vAlign w:val="center"/>
          </w:tcPr>
          <w:p w14:paraId="0D6855A4" w14:textId="77777777" w:rsidR="00E138DB" w:rsidRPr="001122C1" w:rsidRDefault="00E138DB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49" w:type="pct"/>
            <w:vAlign w:val="center"/>
          </w:tcPr>
          <w:p w14:paraId="76AA3EFB" w14:textId="77777777" w:rsidR="00E138DB" w:rsidRPr="001122C1" w:rsidRDefault="00E138DB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E138DB" w:rsidRPr="001122C1" w14:paraId="5FE55D24" w14:textId="77777777" w:rsidTr="004E16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99CE869" w14:textId="77777777" w:rsidR="00E138DB" w:rsidRPr="001122C1" w:rsidRDefault="00E138DB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24" w:type="pct"/>
            <w:vAlign w:val="center"/>
          </w:tcPr>
          <w:p w14:paraId="338CD1FF" w14:textId="77777777" w:rsidR="00E138DB" w:rsidRPr="001122C1" w:rsidRDefault="00E138DB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اشتغال</w:t>
            </w:r>
          </w:p>
        </w:tc>
        <w:tc>
          <w:tcPr>
            <w:tcW w:w="473" w:type="pct"/>
            <w:vAlign w:val="center"/>
          </w:tcPr>
          <w:p w14:paraId="3C60F2E9" w14:textId="77777777" w:rsidR="00E138DB" w:rsidRPr="001122C1" w:rsidRDefault="00E138DB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6E53B539" w14:textId="77777777" w:rsidR="00E138DB" w:rsidRPr="001122C1" w:rsidRDefault="00E138DB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 (اداره کل)</w:t>
            </w:r>
          </w:p>
        </w:tc>
        <w:tc>
          <w:tcPr>
            <w:tcW w:w="645" w:type="pct"/>
            <w:vAlign w:val="center"/>
          </w:tcPr>
          <w:p w14:paraId="1C5C5115" w14:textId="77777777" w:rsidR="00E138DB" w:rsidRPr="001122C1" w:rsidRDefault="00E138DB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1C9F5265" w14:textId="77777777" w:rsidR="00E138DB" w:rsidRPr="001122C1" w:rsidRDefault="00E138DB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1/1/87</w:t>
            </w:r>
          </w:p>
        </w:tc>
        <w:tc>
          <w:tcPr>
            <w:tcW w:w="749" w:type="pct"/>
            <w:vAlign w:val="center"/>
          </w:tcPr>
          <w:p w14:paraId="2728B646" w14:textId="77777777" w:rsidR="00E138DB" w:rsidRPr="001122C1" w:rsidRDefault="00E138DB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12</w:t>
            </w:r>
          </w:p>
        </w:tc>
      </w:tr>
      <w:tr w:rsidR="004E16B6" w:rsidRPr="001122C1" w14:paraId="1BD5F4D4" w14:textId="77777777" w:rsidTr="004E16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D331361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24" w:type="pct"/>
            <w:vAlign w:val="center"/>
          </w:tcPr>
          <w:p w14:paraId="2B7B6042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 اداره بهزیستی دیر</w:t>
            </w:r>
          </w:p>
        </w:tc>
        <w:tc>
          <w:tcPr>
            <w:tcW w:w="473" w:type="pct"/>
            <w:vAlign w:val="center"/>
          </w:tcPr>
          <w:p w14:paraId="37288CBC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29ABCA16" w14:textId="77777777" w:rsidR="004E16B6" w:rsidRPr="001122C1" w:rsidRDefault="004E16B6" w:rsidP="007E3657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بهزیستی </w:t>
            </w:r>
            <w:r w:rsidR="007E3657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شهرستان</w:t>
            </w:r>
          </w:p>
        </w:tc>
        <w:tc>
          <w:tcPr>
            <w:tcW w:w="645" w:type="pct"/>
            <w:vAlign w:val="center"/>
          </w:tcPr>
          <w:p w14:paraId="3E7473E7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دیر</w:t>
            </w:r>
          </w:p>
        </w:tc>
        <w:tc>
          <w:tcPr>
            <w:tcW w:w="761" w:type="pct"/>
            <w:vAlign w:val="center"/>
          </w:tcPr>
          <w:p w14:paraId="148F2A74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11/9/87</w:t>
            </w:r>
          </w:p>
        </w:tc>
        <w:tc>
          <w:tcPr>
            <w:tcW w:w="749" w:type="pct"/>
            <w:vAlign w:val="center"/>
          </w:tcPr>
          <w:p w14:paraId="535C6D32" w14:textId="77777777" w:rsidR="004E16B6" w:rsidRPr="001122C1" w:rsidRDefault="00F448D8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3</w:t>
            </w:r>
          </w:p>
        </w:tc>
      </w:tr>
      <w:tr w:rsidR="004E16B6" w:rsidRPr="001122C1" w14:paraId="18F8A0E5" w14:textId="77777777" w:rsidTr="004E16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A1E1E70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24" w:type="pct"/>
            <w:vAlign w:val="center"/>
          </w:tcPr>
          <w:p w14:paraId="70829C15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 اداره بهزیستی دشتستان</w:t>
            </w:r>
          </w:p>
        </w:tc>
        <w:tc>
          <w:tcPr>
            <w:tcW w:w="473" w:type="pct"/>
            <w:vAlign w:val="center"/>
          </w:tcPr>
          <w:p w14:paraId="5DAAB2F6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78A05F68" w14:textId="77777777" w:rsidR="004E16B6" w:rsidRPr="001122C1" w:rsidRDefault="004E16B6" w:rsidP="007E3657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بهزیستی </w:t>
            </w:r>
            <w:r w:rsidR="007E3657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شهرستان</w:t>
            </w:r>
          </w:p>
        </w:tc>
        <w:tc>
          <w:tcPr>
            <w:tcW w:w="645" w:type="pct"/>
            <w:vAlign w:val="center"/>
          </w:tcPr>
          <w:p w14:paraId="3B790308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دشتستان</w:t>
            </w:r>
          </w:p>
        </w:tc>
        <w:tc>
          <w:tcPr>
            <w:tcW w:w="761" w:type="pct"/>
            <w:vAlign w:val="center"/>
          </w:tcPr>
          <w:p w14:paraId="2C761343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10/2/90</w:t>
            </w:r>
          </w:p>
        </w:tc>
        <w:tc>
          <w:tcPr>
            <w:tcW w:w="749" w:type="pct"/>
            <w:vAlign w:val="center"/>
          </w:tcPr>
          <w:p w14:paraId="48CDC483" w14:textId="77777777" w:rsidR="004E16B6" w:rsidRPr="001122C1" w:rsidRDefault="00F448D8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9</w:t>
            </w:r>
          </w:p>
        </w:tc>
      </w:tr>
      <w:tr w:rsidR="004E16B6" w:rsidRPr="001122C1" w14:paraId="4589BE4A" w14:textId="77777777" w:rsidTr="004E16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54139BA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24" w:type="pct"/>
            <w:vAlign w:val="center"/>
          </w:tcPr>
          <w:p w14:paraId="02504175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 اداره هماهنگی موسسات</w:t>
            </w:r>
          </w:p>
        </w:tc>
        <w:tc>
          <w:tcPr>
            <w:tcW w:w="473" w:type="pct"/>
            <w:vAlign w:val="center"/>
          </w:tcPr>
          <w:p w14:paraId="5BEBD169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44" w:type="pct"/>
            <w:vAlign w:val="center"/>
          </w:tcPr>
          <w:p w14:paraId="00CD93ED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 ( اداره کل)</w:t>
            </w:r>
          </w:p>
        </w:tc>
        <w:tc>
          <w:tcPr>
            <w:tcW w:w="645" w:type="pct"/>
            <w:vAlign w:val="center"/>
          </w:tcPr>
          <w:p w14:paraId="69B088FE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34846452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1/10/99</w:t>
            </w:r>
          </w:p>
        </w:tc>
        <w:tc>
          <w:tcPr>
            <w:tcW w:w="749" w:type="pct"/>
            <w:vAlign w:val="center"/>
          </w:tcPr>
          <w:p w14:paraId="5609803E" w14:textId="77777777" w:rsidR="004E16B6" w:rsidRPr="001122C1" w:rsidRDefault="00771CFC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 کنون</w:t>
            </w:r>
          </w:p>
        </w:tc>
      </w:tr>
      <w:tr w:rsidR="004E16B6" w:rsidRPr="001122C1" w14:paraId="212D3C77" w14:textId="77777777" w:rsidTr="004E16B6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055E8B6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24" w:type="pct"/>
            <w:vAlign w:val="center"/>
          </w:tcPr>
          <w:p w14:paraId="0ACD6111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73" w:type="pct"/>
            <w:vAlign w:val="center"/>
          </w:tcPr>
          <w:p w14:paraId="04117F94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44" w:type="pct"/>
            <w:vAlign w:val="center"/>
          </w:tcPr>
          <w:p w14:paraId="2E57FF4C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45" w:type="pct"/>
            <w:vAlign w:val="center"/>
          </w:tcPr>
          <w:p w14:paraId="00E9D8BC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1" w:type="pct"/>
            <w:vAlign w:val="center"/>
          </w:tcPr>
          <w:p w14:paraId="262C5AC6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9" w:type="pct"/>
            <w:vAlign w:val="center"/>
          </w:tcPr>
          <w:p w14:paraId="0EA3136F" w14:textId="77777777" w:rsidR="004E16B6" w:rsidRPr="001122C1" w:rsidRDefault="004E16B6" w:rsidP="004E16B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5F7566BA" w14:textId="77777777" w:rsidR="00E138DB" w:rsidRPr="001122C1" w:rsidRDefault="00E138DB" w:rsidP="00E138DB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210C415" w14:textId="77777777" w:rsidR="003D5F19" w:rsidRPr="001122C1" w:rsidRDefault="00E138DB" w:rsidP="003D5F19">
      <w:pPr>
        <w:bidi/>
        <w:spacing w:after="0" w:line="240" w:lineRule="auto"/>
        <w:rPr>
          <w:rFonts w:cs="2  Nazanin"/>
          <w:b/>
          <w:bCs/>
          <w:noProof/>
          <w:szCs w:val="22"/>
          <w:rtl/>
          <w:lang w:bidi="fa-IR"/>
        </w:rPr>
        <w:sectPr w:rsidR="003D5F19" w:rsidRPr="001122C1" w:rsidSect="003D5F19">
          <w:headerReference w:type="default" r:id="rId21"/>
          <w:footerReference w:type="even" r:id="rId22"/>
          <w:footerReference w:type="default" r:id="rId23"/>
          <w:headerReference w:type="first" r:id="rId24"/>
          <w:type w:val="continuous"/>
          <w:pgSz w:w="12240" w:h="15840" w:code="1"/>
          <w:pgMar w:top="1276" w:right="851" w:bottom="720" w:left="851" w:header="720" w:footer="0" w:gutter="0"/>
          <w:cols w:space="360"/>
          <w:titlePg/>
          <w:docGrid w:linePitch="360"/>
        </w:sect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  <w:r w:rsidR="003D5F19" w:rsidRPr="001122C1">
        <w:rPr>
          <w:rFonts w:cs="2  Nazanin"/>
          <w:b/>
          <w:bCs/>
          <w:noProof/>
          <w:szCs w:val="22"/>
          <w:rtl/>
          <w:lang w:bidi="fa-IR"/>
        </w:rPr>
        <w:lastRenderedPageBreak/>
        <w:br w:type="page"/>
      </w:r>
    </w:p>
    <w:p w14:paraId="483F375D" w14:textId="77777777" w:rsidR="003D5F19" w:rsidRPr="001122C1" w:rsidRDefault="003D5F19" w:rsidP="003D5F19">
      <w:pPr>
        <w:pStyle w:val="ListParagraph"/>
        <w:numPr>
          <w:ilvl w:val="0"/>
          <w:numId w:val="6"/>
        </w:numPr>
        <w:bidi/>
        <w:spacing w:after="0" w:line="240" w:lineRule="auto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مدیریت....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3590"/>
        <w:gridCol w:w="2987"/>
        <w:gridCol w:w="3951"/>
      </w:tblGrid>
      <w:tr w:rsidR="003D5F19" w:rsidRPr="001122C1" w14:paraId="4D4E5ADB" w14:textId="77777777" w:rsidTr="00731D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C3BCD8B" w14:textId="18F14FD3" w:rsidR="003D5F19" w:rsidRPr="001122C1" w:rsidRDefault="003D5F19" w:rsidP="00731DB2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نام و نام خانوادگی: </w:t>
            </w:r>
            <w:r w:rsidR="00002C19" w:rsidRPr="001122C1">
              <w:rPr>
                <w:rFonts w:cs="2  Nazanin" w:hint="cs"/>
                <w:szCs w:val="22"/>
                <w:rtl/>
                <w:lang w:bidi="fa-IR"/>
              </w:rPr>
              <w:t>حسین  اسدی راد</w:t>
            </w:r>
          </w:p>
        </w:tc>
        <w:tc>
          <w:tcPr>
            <w:tcW w:w="1616" w:type="pct"/>
            <w:vAlign w:val="center"/>
          </w:tcPr>
          <w:p w14:paraId="5D491068" w14:textId="7727B9E2" w:rsidR="003D5F19" w:rsidRPr="001122C1" w:rsidRDefault="003D5F19" w:rsidP="00002C19">
            <w:pPr>
              <w:bidi/>
              <w:spacing w:after="0" w:line="336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عنوان پست: </w:t>
            </w:r>
            <w:r w:rsidR="00002C19" w:rsidRPr="001122C1">
              <w:rPr>
                <w:rFonts w:cs="2  Nazanin" w:hint="cs"/>
                <w:szCs w:val="22"/>
                <w:rtl/>
                <w:lang w:bidi="fa-IR"/>
              </w:rPr>
              <w:t>معاون مشارکتهای مردمی و ظرفیتهای اجتماعی</w:t>
            </w:r>
          </w:p>
        </w:tc>
        <w:tc>
          <w:tcPr>
            <w:tcW w:w="1481" w:type="pct"/>
            <w:vMerge w:val="restart"/>
            <w:vAlign w:val="center"/>
          </w:tcPr>
          <w:p w14:paraId="5707477D" w14:textId="0E81DD3E" w:rsidR="003D5F19" w:rsidRPr="001122C1" w:rsidRDefault="00002C19" w:rsidP="00731DB2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noProof/>
                <w:szCs w:val="22"/>
                <w:lang w:eastAsia="en-US" w:bidi="ar-SA"/>
              </w:rPr>
              <w:drawing>
                <wp:inline distT="0" distB="0" distL="0" distR="0" wp14:anchorId="4A1CB6E7" wp14:editId="7E764392">
                  <wp:extent cx="2371725" cy="1578275"/>
                  <wp:effectExtent l="0" t="0" r="0" b="3175"/>
                  <wp:docPr id="65033762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136" cy="1579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D5F19" w:rsidRPr="001122C1" w14:paraId="10CE1062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200523C" w14:textId="57687A4E" w:rsidR="003D5F19" w:rsidRPr="001122C1" w:rsidRDefault="003D5F19" w:rsidP="00731DB2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002C19" w:rsidRPr="001122C1">
              <w:rPr>
                <w:rFonts w:cs="2  Nazanin" w:hint="cs"/>
                <w:szCs w:val="22"/>
                <w:rtl/>
                <w:lang w:bidi="ar-SA"/>
              </w:rPr>
              <w:t>1358</w:t>
            </w:r>
          </w:p>
        </w:tc>
        <w:tc>
          <w:tcPr>
            <w:tcW w:w="1616" w:type="pct"/>
            <w:vAlign w:val="center"/>
          </w:tcPr>
          <w:p w14:paraId="715F96FE" w14:textId="1503EA17" w:rsidR="003D5F19" w:rsidRPr="001122C1" w:rsidRDefault="003D5F19" w:rsidP="00731DB2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مدرک تحصیلی: </w:t>
            </w:r>
            <w:r w:rsidR="00002C1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دکترای روانشناسی</w:t>
            </w:r>
          </w:p>
        </w:tc>
        <w:tc>
          <w:tcPr>
            <w:tcW w:w="1481" w:type="pct"/>
            <w:vMerge/>
            <w:vAlign w:val="center"/>
          </w:tcPr>
          <w:p w14:paraId="7B308E3F" w14:textId="77777777" w:rsidR="003D5F19" w:rsidRPr="001122C1" w:rsidRDefault="003D5F19" w:rsidP="00731DB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3D5F19" w:rsidRPr="001122C1" w14:paraId="0CF6FB70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C573F11" w14:textId="13263ED5" w:rsidR="003D5F19" w:rsidRPr="001122C1" w:rsidRDefault="003D5F19" w:rsidP="00731DB2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 </w:t>
            </w:r>
            <w:r w:rsidR="00002C19" w:rsidRPr="001122C1">
              <w:rPr>
                <w:rFonts w:cs="2  Nazanin" w:hint="cs"/>
                <w:szCs w:val="22"/>
                <w:rtl/>
                <w:lang w:bidi="fa-IR"/>
              </w:rPr>
              <w:t>آبدان</w:t>
            </w:r>
          </w:p>
        </w:tc>
        <w:tc>
          <w:tcPr>
            <w:tcW w:w="1616" w:type="pct"/>
            <w:vAlign w:val="center"/>
          </w:tcPr>
          <w:p w14:paraId="4A1B433F" w14:textId="407B080A" w:rsidR="003D5F19" w:rsidRPr="001122C1" w:rsidRDefault="003D5F19" w:rsidP="00731DB2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رشته تحصیلی:  </w:t>
            </w:r>
            <w:r w:rsidR="00002C1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روانشناسی</w:t>
            </w:r>
          </w:p>
        </w:tc>
        <w:tc>
          <w:tcPr>
            <w:tcW w:w="1481" w:type="pct"/>
            <w:vMerge/>
            <w:vAlign w:val="center"/>
          </w:tcPr>
          <w:p w14:paraId="12EF9A16" w14:textId="77777777" w:rsidR="003D5F19" w:rsidRPr="001122C1" w:rsidRDefault="003D5F19" w:rsidP="00731DB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3D5F19" w:rsidRPr="001122C1" w14:paraId="2DAC5D7C" w14:textId="77777777" w:rsidTr="00731DB2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A18A910" w14:textId="77777777" w:rsidR="003D5F19" w:rsidRPr="001122C1" w:rsidRDefault="003D5F19" w:rsidP="00731DB2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فعلی:بوشهر</w:t>
            </w:r>
          </w:p>
        </w:tc>
        <w:tc>
          <w:tcPr>
            <w:tcW w:w="1616" w:type="pct"/>
            <w:vAlign w:val="center"/>
          </w:tcPr>
          <w:p w14:paraId="1F1ABF8E" w14:textId="77777777" w:rsidR="003D5F19" w:rsidRPr="001122C1" w:rsidRDefault="003D5F19" w:rsidP="00731DB2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  دانشگاه آزاد مرودشت</w:t>
            </w:r>
          </w:p>
        </w:tc>
        <w:tc>
          <w:tcPr>
            <w:tcW w:w="1481" w:type="pct"/>
            <w:vMerge/>
            <w:vAlign w:val="center"/>
          </w:tcPr>
          <w:p w14:paraId="60335E0F" w14:textId="77777777" w:rsidR="003D5F19" w:rsidRPr="001122C1" w:rsidRDefault="003D5F19" w:rsidP="00731DB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3D5F19" w:rsidRPr="001122C1" w14:paraId="24DDC9D2" w14:textId="77777777" w:rsidTr="00731DB2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88B3770" w14:textId="77777777" w:rsidR="003D5F19" w:rsidRPr="001122C1" w:rsidRDefault="003D5F19" w:rsidP="00731DB2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 مجرد</w:t>
            </w:r>
          </w:p>
        </w:tc>
        <w:tc>
          <w:tcPr>
            <w:tcW w:w="1616" w:type="pct"/>
            <w:vAlign w:val="center"/>
          </w:tcPr>
          <w:p w14:paraId="1FDA91EA" w14:textId="349D240B" w:rsidR="003D5F19" w:rsidRPr="001122C1" w:rsidRDefault="003D5F19" w:rsidP="00731DB2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002C1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09177729490</w:t>
            </w:r>
          </w:p>
        </w:tc>
        <w:tc>
          <w:tcPr>
            <w:tcW w:w="1481" w:type="pct"/>
            <w:vMerge/>
            <w:vAlign w:val="center"/>
          </w:tcPr>
          <w:p w14:paraId="1F1C89C3" w14:textId="77777777" w:rsidR="003D5F19" w:rsidRPr="001122C1" w:rsidRDefault="003D5F19" w:rsidP="00731DB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3D5F19" w:rsidRPr="001122C1" w14:paraId="4DBCC27D" w14:textId="77777777" w:rsidTr="00731DB2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B9437CE" w14:textId="77777777" w:rsidR="003D5F19" w:rsidRPr="001122C1" w:rsidRDefault="003D5F19" w:rsidP="00731DB2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302DD4B8" w14:textId="77777777" w:rsidR="003D5F19" w:rsidRPr="001122C1" w:rsidRDefault="003D5F19" w:rsidP="00731DB2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مامور از: </w:t>
            </w:r>
          </w:p>
        </w:tc>
        <w:tc>
          <w:tcPr>
            <w:tcW w:w="1481" w:type="pct"/>
            <w:vAlign w:val="center"/>
          </w:tcPr>
          <w:p w14:paraId="69466C7C" w14:textId="77777777" w:rsidR="003D5F19" w:rsidRPr="001122C1" w:rsidRDefault="003D5F19" w:rsidP="00731DB2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دولتی:17/1/81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33"/>
        <w:gridCol w:w="2388"/>
        <w:gridCol w:w="901"/>
        <w:gridCol w:w="1360"/>
        <w:gridCol w:w="1316"/>
        <w:gridCol w:w="2565"/>
        <w:gridCol w:w="1365"/>
      </w:tblGrid>
      <w:tr w:rsidR="003D5F19" w:rsidRPr="001122C1" w14:paraId="48219BAA" w14:textId="77777777" w:rsidTr="00731D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5D7E0F66" w14:textId="77777777" w:rsidR="003D5F19" w:rsidRPr="001122C1" w:rsidRDefault="003D5F19" w:rsidP="00731DB2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3D5F19" w:rsidRPr="001122C1" w14:paraId="4D315FE0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4C5D99E8" w14:textId="77777777" w:rsidR="003D5F19" w:rsidRPr="001122C1" w:rsidRDefault="003D5F19" w:rsidP="00731DB2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142" w:type="pct"/>
            <w:vAlign w:val="center"/>
          </w:tcPr>
          <w:p w14:paraId="3DE62842" w14:textId="77777777" w:rsidR="003D5F19" w:rsidRPr="001122C1" w:rsidRDefault="003D5F19" w:rsidP="00731DB2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06" w:type="pct"/>
            <w:vAlign w:val="center"/>
          </w:tcPr>
          <w:p w14:paraId="41A330B0" w14:textId="77777777" w:rsidR="003D5F19" w:rsidRPr="001122C1" w:rsidRDefault="003D5F19" w:rsidP="00731DB2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654" w:type="pct"/>
            <w:vAlign w:val="center"/>
          </w:tcPr>
          <w:p w14:paraId="2C8F9912" w14:textId="77777777" w:rsidR="003D5F19" w:rsidRPr="001122C1" w:rsidRDefault="003D5F19" w:rsidP="00731DB2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633" w:type="pct"/>
            <w:vAlign w:val="center"/>
          </w:tcPr>
          <w:p w14:paraId="1BF005CF" w14:textId="77777777" w:rsidR="003D5F19" w:rsidRPr="001122C1" w:rsidRDefault="003D5F19" w:rsidP="00731DB2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1226" w:type="pct"/>
            <w:vAlign w:val="center"/>
          </w:tcPr>
          <w:p w14:paraId="621B8780" w14:textId="77777777" w:rsidR="003D5F19" w:rsidRPr="001122C1" w:rsidRDefault="003D5F19" w:rsidP="00731DB2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656" w:type="pct"/>
            <w:vAlign w:val="center"/>
          </w:tcPr>
          <w:p w14:paraId="552A2745" w14:textId="77777777" w:rsidR="003D5F19" w:rsidRPr="001122C1" w:rsidRDefault="003D5F19" w:rsidP="00731DB2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3D5F19" w:rsidRPr="001122C1" w14:paraId="47516A81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7A37FE18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142" w:type="pct"/>
            <w:vAlign w:val="center"/>
          </w:tcPr>
          <w:p w14:paraId="511BEA3C" w14:textId="34585DF1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رییس اداره بهزیستی شهرستان</w:t>
            </w:r>
          </w:p>
        </w:tc>
        <w:tc>
          <w:tcPr>
            <w:tcW w:w="406" w:type="pct"/>
            <w:vAlign w:val="center"/>
          </w:tcPr>
          <w:p w14:paraId="36F5E207" w14:textId="3D18A531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11ED0568" w14:textId="32EA869D" w:rsidR="003D5F19" w:rsidRPr="001122C1" w:rsidRDefault="003D5F19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33" w:type="pct"/>
            <w:vAlign w:val="center"/>
          </w:tcPr>
          <w:p w14:paraId="4CF5189C" w14:textId="75861CF1" w:rsidR="003D5F19" w:rsidRPr="001122C1" w:rsidRDefault="00731DB2" w:rsidP="00731D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دیر</w:t>
            </w:r>
          </w:p>
        </w:tc>
        <w:tc>
          <w:tcPr>
            <w:tcW w:w="1226" w:type="pct"/>
            <w:vAlign w:val="center"/>
          </w:tcPr>
          <w:p w14:paraId="71BDEA7E" w14:textId="476530AA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۱۳۸۳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تا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۱۳۸۵</w:t>
            </w:r>
          </w:p>
        </w:tc>
        <w:tc>
          <w:tcPr>
            <w:tcW w:w="656" w:type="pct"/>
            <w:vAlign w:val="center"/>
          </w:tcPr>
          <w:p w14:paraId="1DD9CB1A" w14:textId="1008B7C3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 سال</w:t>
            </w:r>
          </w:p>
        </w:tc>
      </w:tr>
      <w:tr w:rsidR="003D5F19" w:rsidRPr="001122C1" w14:paraId="48A99BBB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196FAA56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142" w:type="pct"/>
            <w:vAlign w:val="center"/>
          </w:tcPr>
          <w:p w14:paraId="6BE6660E" w14:textId="58D7B61B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معاون پیشگیری</w:t>
            </w:r>
          </w:p>
        </w:tc>
        <w:tc>
          <w:tcPr>
            <w:tcW w:w="406" w:type="pct"/>
            <w:vAlign w:val="center"/>
          </w:tcPr>
          <w:p w14:paraId="00E60580" w14:textId="40393B02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136DADE2" w14:textId="6E99A466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پیشگیری</w:t>
            </w:r>
          </w:p>
        </w:tc>
        <w:tc>
          <w:tcPr>
            <w:tcW w:w="633" w:type="pct"/>
            <w:vAlign w:val="center"/>
          </w:tcPr>
          <w:p w14:paraId="71B47B49" w14:textId="1744D3BE" w:rsidR="003D5F19" w:rsidRPr="001122C1" w:rsidRDefault="00731DB2" w:rsidP="00731D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بوشهر</w:t>
            </w:r>
          </w:p>
        </w:tc>
        <w:tc>
          <w:tcPr>
            <w:tcW w:w="1226" w:type="pct"/>
            <w:vAlign w:val="center"/>
          </w:tcPr>
          <w:p w14:paraId="33EA901A" w14:textId="7916E895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۱۳۸۶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تا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۱۳۹۲</w:t>
            </w:r>
          </w:p>
        </w:tc>
        <w:tc>
          <w:tcPr>
            <w:tcW w:w="656" w:type="pct"/>
            <w:vAlign w:val="center"/>
          </w:tcPr>
          <w:p w14:paraId="48A6F8F5" w14:textId="7EE59A9B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6 سال</w:t>
            </w:r>
          </w:p>
        </w:tc>
      </w:tr>
      <w:tr w:rsidR="003D5F19" w:rsidRPr="001122C1" w14:paraId="016BF505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2DC82EC6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142" w:type="pct"/>
            <w:vAlign w:val="center"/>
          </w:tcPr>
          <w:p w14:paraId="73B73399" w14:textId="6F81F50D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مدیرکل بهزیستی استان بوشهر.</w:t>
            </w:r>
          </w:p>
        </w:tc>
        <w:tc>
          <w:tcPr>
            <w:tcW w:w="406" w:type="pct"/>
            <w:vAlign w:val="center"/>
          </w:tcPr>
          <w:p w14:paraId="56437455" w14:textId="67A2E8AF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74D2D58A" w14:textId="6FC5703E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</w:t>
            </w:r>
          </w:p>
        </w:tc>
        <w:tc>
          <w:tcPr>
            <w:tcW w:w="633" w:type="pct"/>
            <w:vAlign w:val="center"/>
          </w:tcPr>
          <w:p w14:paraId="57570837" w14:textId="046FDF3B" w:rsidR="003D5F19" w:rsidRPr="001122C1" w:rsidRDefault="00731DB2" w:rsidP="00731D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بوشهر</w:t>
            </w:r>
          </w:p>
        </w:tc>
        <w:tc>
          <w:tcPr>
            <w:tcW w:w="1226" w:type="pct"/>
            <w:vAlign w:val="center"/>
          </w:tcPr>
          <w:p w14:paraId="40E31433" w14:textId="51091DC1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۱۳۹۳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تا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۱۳۹۴</w:t>
            </w:r>
          </w:p>
        </w:tc>
        <w:tc>
          <w:tcPr>
            <w:tcW w:w="656" w:type="pct"/>
            <w:vAlign w:val="center"/>
          </w:tcPr>
          <w:p w14:paraId="628AC9C8" w14:textId="65C75D7D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 سال</w:t>
            </w:r>
          </w:p>
        </w:tc>
      </w:tr>
      <w:tr w:rsidR="003D5F19" w:rsidRPr="001122C1" w14:paraId="235539AA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25A381DB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142" w:type="pct"/>
            <w:vAlign w:val="center"/>
          </w:tcPr>
          <w:p w14:paraId="0CB97B84" w14:textId="103E5088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مدیر فرهنگی دانشجویی دانشگاه علوم پزشکی استان بوشهر</w:t>
            </w:r>
          </w:p>
        </w:tc>
        <w:tc>
          <w:tcPr>
            <w:tcW w:w="406" w:type="pct"/>
            <w:vAlign w:val="center"/>
          </w:tcPr>
          <w:p w14:paraId="42C42479" w14:textId="41A41FF0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مامور</w:t>
            </w:r>
          </w:p>
        </w:tc>
        <w:tc>
          <w:tcPr>
            <w:tcW w:w="654" w:type="pct"/>
            <w:vAlign w:val="center"/>
          </w:tcPr>
          <w:p w14:paraId="79B809E9" w14:textId="506A0C4F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مامور</w:t>
            </w:r>
          </w:p>
        </w:tc>
        <w:tc>
          <w:tcPr>
            <w:tcW w:w="633" w:type="pct"/>
            <w:vAlign w:val="center"/>
          </w:tcPr>
          <w:p w14:paraId="246130F9" w14:textId="0F670F8A" w:rsidR="003D5F19" w:rsidRPr="001122C1" w:rsidRDefault="00731DB2" w:rsidP="00731D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بوشهر</w:t>
            </w:r>
          </w:p>
        </w:tc>
        <w:tc>
          <w:tcPr>
            <w:tcW w:w="1226" w:type="pct"/>
            <w:vAlign w:val="center"/>
          </w:tcPr>
          <w:p w14:paraId="3FA087B7" w14:textId="0A5986E5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۱۳۹۶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تا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۱۴۰۰</w:t>
            </w:r>
          </w:p>
        </w:tc>
        <w:tc>
          <w:tcPr>
            <w:tcW w:w="656" w:type="pct"/>
            <w:vAlign w:val="center"/>
          </w:tcPr>
          <w:p w14:paraId="0C83475C" w14:textId="2798ABED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 سال</w:t>
            </w:r>
          </w:p>
        </w:tc>
      </w:tr>
      <w:tr w:rsidR="003D5F19" w:rsidRPr="001122C1" w14:paraId="5F5A7E7C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1791ECCD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142" w:type="pct"/>
            <w:vAlign w:val="center"/>
          </w:tcPr>
          <w:p w14:paraId="5436373C" w14:textId="0D96CF5B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مدیر کل بهزیستی استان بوشهر.</w:t>
            </w:r>
          </w:p>
        </w:tc>
        <w:tc>
          <w:tcPr>
            <w:tcW w:w="406" w:type="pct"/>
            <w:vAlign w:val="center"/>
          </w:tcPr>
          <w:p w14:paraId="3EF1CC91" w14:textId="6D9DA04F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5D41B35C" w14:textId="531BF720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</w:t>
            </w:r>
          </w:p>
        </w:tc>
        <w:tc>
          <w:tcPr>
            <w:tcW w:w="633" w:type="pct"/>
            <w:vAlign w:val="center"/>
          </w:tcPr>
          <w:p w14:paraId="3C8AC4B6" w14:textId="72E46D59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1226" w:type="pct"/>
            <w:vAlign w:val="center"/>
          </w:tcPr>
          <w:p w14:paraId="32A9505C" w14:textId="0A4584C2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۱۴۰۰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تا</w:t>
            </w: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۱۴۰۲</w:t>
            </w:r>
          </w:p>
        </w:tc>
        <w:tc>
          <w:tcPr>
            <w:tcW w:w="656" w:type="pct"/>
            <w:vAlign w:val="center"/>
          </w:tcPr>
          <w:p w14:paraId="247CB5E3" w14:textId="2802BCCD" w:rsidR="003D5F19" w:rsidRPr="001122C1" w:rsidRDefault="00731DB2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 سال</w:t>
            </w:r>
          </w:p>
        </w:tc>
      </w:tr>
      <w:tr w:rsidR="003D5F19" w:rsidRPr="001122C1" w14:paraId="019F992F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2DB33DA7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6</w:t>
            </w:r>
          </w:p>
        </w:tc>
        <w:tc>
          <w:tcPr>
            <w:tcW w:w="1142" w:type="pct"/>
            <w:vAlign w:val="center"/>
          </w:tcPr>
          <w:p w14:paraId="50510B01" w14:textId="66B4FC1A" w:rsidR="003D5F19" w:rsidRPr="001122C1" w:rsidRDefault="001122C1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معاون مشارکت ها و ظرفیت سازی اجتماعی</w:t>
            </w:r>
          </w:p>
        </w:tc>
        <w:tc>
          <w:tcPr>
            <w:tcW w:w="406" w:type="pct"/>
            <w:vAlign w:val="center"/>
          </w:tcPr>
          <w:p w14:paraId="50200F50" w14:textId="48385374" w:rsidR="003D5F19" w:rsidRPr="001122C1" w:rsidRDefault="001122C1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654" w:type="pct"/>
            <w:vAlign w:val="center"/>
          </w:tcPr>
          <w:p w14:paraId="78F843C1" w14:textId="33E65319" w:rsidR="003D5F19" w:rsidRPr="001122C1" w:rsidRDefault="001122C1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</w:t>
            </w:r>
          </w:p>
        </w:tc>
        <w:tc>
          <w:tcPr>
            <w:tcW w:w="633" w:type="pct"/>
            <w:vAlign w:val="center"/>
          </w:tcPr>
          <w:p w14:paraId="674C3F31" w14:textId="260EA446" w:rsidR="003D5F19" w:rsidRPr="001122C1" w:rsidRDefault="001122C1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1226" w:type="pct"/>
            <w:vAlign w:val="center"/>
          </w:tcPr>
          <w:p w14:paraId="73213335" w14:textId="1E5ACBBA" w:rsidR="003D5F19" w:rsidRPr="001122C1" w:rsidRDefault="001122C1" w:rsidP="001122C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  <w:lang w:bidi="fa-IR"/>
              </w:rPr>
              <w:t>۱۴۰۴</w:t>
            </w:r>
          </w:p>
        </w:tc>
        <w:tc>
          <w:tcPr>
            <w:tcW w:w="656" w:type="pct"/>
            <w:vAlign w:val="center"/>
          </w:tcPr>
          <w:p w14:paraId="5BB6747C" w14:textId="1C4662AF" w:rsidR="003D5F19" w:rsidRPr="001122C1" w:rsidRDefault="001122C1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Style w:val="p"/>
                <w:rFonts w:cs="2  Nazanin"/>
                <w:b/>
                <w:bCs/>
                <w:szCs w:val="22"/>
                <w:rtl/>
              </w:rPr>
              <w:t>تا کنون</w:t>
            </w:r>
          </w:p>
        </w:tc>
      </w:tr>
      <w:tr w:rsidR="003D5F19" w:rsidRPr="001122C1" w14:paraId="57207AC7" w14:textId="77777777" w:rsidTr="00731D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83" w:type="pct"/>
            <w:vAlign w:val="center"/>
          </w:tcPr>
          <w:p w14:paraId="62C45546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</w:p>
        </w:tc>
        <w:tc>
          <w:tcPr>
            <w:tcW w:w="1142" w:type="pct"/>
            <w:vAlign w:val="center"/>
          </w:tcPr>
          <w:p w14:paraId="210836EC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06" w:type="pct"/>
            <w:vAlign w:val="center"/>
          </w:tcPr>
          <w:p w14:paraId="532FCE87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54" w:type="pct"/>
            <w:vAlign w:val="center"/>
          </w:tcPr>
          <w:p w14:paraId="6C13063A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33" w:type="pct"/>
          </w:tcPr>
          <w:p w14:paraId="30E2E292" w14:textId="77777777" w:rsidR="003D5F19" w:rsidRPr="001122C1" w:rsidRDefault="003D5F19" w:rsidP="00731DB2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1226" w:type="pct"/>
            <w:vAlign w:val="center"/>
          </w:tcPr>
          <w:p w14:paraId="0B1ACC7D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56" w:type="pct"/>
            <w:vAlign w:val="center"/>
          </w:tcPr>
          <w:p w14:paraId="1E239BE6" w14:textId="77777777" w:rsidR="003D5F19" w:rsidRPr="001122C1" w:rsidRDefault="003D5F19" w:rsidP="00731DB2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1413154A" w14:textId="77777777" w:rsidR="003D5F19" w:rsidRPr="001122C1" w:rsidRDefault="003D5F19" w:rsidP="003D5F19">
      <w:pPr>
        <w:pStyle w:val="ListParagraph"/>
        <w:bidi/>
        <w:spacing w:after="0" w:line="240" w:lineRule="auto"/>
        <w:ind w:left="0"/>
        <w:rPr>
          <w:rFonts w:cs="2  Nazanin"/>
          <w:b/>
          <w:bCs/>
          <w:noProof/>
          <w:szCs w:val="22"/>
          <w:rtl/>
          <w:lang w:bidi="fa-IR"/>
        </w:rPr>
      </w:pPr>
    </w:p>
    <w:p w14:paraId="3B246810" w14:textId="77777777" w:rsidR="003D5F19" w:rsidRPr="001122C1" w:rsidRDefault="003D5F19" w:rsidP="003D5F19">
      <w:pPr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35F2C653" w14:textId="7EB8FFC8" w:rsidR="003D5F19" w:rsidRPr="001122C1" w:rsidRDefault="003D5F19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1014D77" w14:textId="77777777" w:rsidR="00E138DB" w:rsidRPr="001122C1" w:rsidRDefault="00E138DB">
      <w:pPr>
        <w:spacing w:after="200"/>
        <w:rPr>
          <w:rFonts w:cs="2  Nazanin"/>
          <w:b/>
          <w:bCs/>
          <w:noProof/>
          <w:szCs w:val="22"/>
          <w:lang w:bidi="fa-IR"/>
        </w:rPr>
      </w:pPr>
    </w:p>
    <w:p w14:paraId="3DAF2ABB" w14:textId="77777777" w:rsidR="0024416C" w:rsidRPr="001122C1" w:rsidRDefault="00F448D8" w:rsidP="00F448D8">
      <w:pPr>
        <w:bidi/>
        <w:spacing w:after="0" w:line="240" w:lineRule="auto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t>2..</w:t>
      </w:r>
      <w:r w:rsidR="0024416C" w:rsidRPr="001122C1">
        <w:rPr>
          <w:rFonts w:cs="2  Nazanin" w:hint="cs"/>
          <w:b/>
          <w:bCs/>
          <w:noProof/>
          <w:szCs w:val="22"/>
          <w:rtl/>
          <w:lang w:bidi="fa-IR"/>
        </w:rPr>
        <w:t xml:space="preserve">فرم اطلاعات </w:t>
      </w:r>
      <w:r w:rsidR="005E1638" w:rsidRPr="001122C1">
        <w:rPr>
          <w:rFonts w:cs="2  Nazanin" w:hint="cs"/>
          <w:b/>
          <w:bCs/>
          <w:noProof/>
          <w:szCs w:val="22"/>
          <w:rtl/>
          <w:lang w:bidi="fa-IR"/>
        </w:rPr>
        <w:t>رئیس اداره</w:t>
      </w:r>
      <w:r w:rsidR="00D20B97" w:rsidRPr="001122C1">
        <w:rPr>
          <w:rFonts w:cs="2  Nazanin" w:hint="cs"/>
          <w:b/>
          <w:bCs/>
          <w:noProof/>
          <w:szCs w:val="22"/>
          <w:rtl/>
          <w:lang w:bidi="fa-IR"/>
        </w:rPr>
        <w:t xml:space="preserve"> ستاد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544"/>
        <w:gridCol w:w="2977"/>
      </w:tblGrid>
      <w:tr w:rsidR="00236154" w:rsidRPr="001122C1" w14:paraId="35734EC1" w14:textId="77777777" w:rsidTr="008D38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40713D7" w14:textId="77777777" w:rsidR="00236154" w:rsidRPr="001122C1" w:rsidRDefault="00236154" w:rsidP="00AC7451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</w:t>
            </w:r>
            <w:r w:rsidR="00E57AD9" w:rsidRPr="001122C1">
              <w:rPr>
                <w:rFonts w:cs="2  Nazanin" w:hint="cs"/>
                <w:szCs w:val="22"/>
                <w:rtl/>
                <w:lang w:bidi="ar-SA"/>
              </w:rPr>
              <w:t xml:space="preserve"> مهرداد حسن ابراهیمی</w:t>
            </w:r>
          </w:p>
        </w:tc>
        <w:tc>
          <w:tcPr>
            <w:tcW w:w="1683" w:type="pct"/>
            <w:vAlign w:val="center"/>
          </w:tcPr>
          <w:p w14:paraId="1E90D2A9" w14:textId="77777777" w:rsidR="00236154" w:rsidRPr="001122C1" w:rsidRDefault="00236154" w:rsidP="00332912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E55E5D" w:rsidRPr="001122C1">
              <w:rPr>
                <w:rFonts w:cs="2  Nazanin" w:hint="cs"/>
                <w:szCs w:val="22"/>
                <w:rtl/>
                <w:lang w:bidi="fa-IR"/>
              </w:rPr>
              <w:t xml:space="preserve"> </w:t>
            </w:r>
            <w:r w:rsidR="00332912" w:rsidRPr="001122C1">
              <w:rPr>
                <w:rFonts w:cs="2  Nazanin" w:hint="cs"/>
                <w:szCs w:val="22"/>
                <w:rtl/>
                <w:lang w:bidi="fa-IR"/>
              </w:rPr>
              <w:t>سرپرست</w:t>
            </w:r>
            <w:r w:rsidR="00E55E5D" w:rsidRPr="001122C1">
              <w:rPr>
                <w:rFonts w:cs="2  Nazanin" w:hint="cs"/>
                <w:szCs w:val="22"/>
                <w:rtl/>
                <w:lang w:bidi="fa-IR"/>
              </w:rPr>
              <w:t xml:space="preserve"> اداره نیروی انسانی</w:t>
            </w:r>
          </w:p>
        </w:tc>
        <w:tc>
          <w:tcPr>
            <w:tcW w:w="1414" w:type="pct"/>
            <w:vMerge w:val="restart"/>
            <w:vAlign w:val="center"/>
          </w:tcPr>
          <w:p w14:paraId="34EE4FAC" w14:textId="77777777" w:rsidR="00236154" w:rsidRPr="001122C1" w:rsidRDefault="00E02F08" w:rsidP="00AC7451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anchor distT="0" distB="0" distL="114300" distR="114300" simplePos="0" relativeHeight="251694080" behindDoc="0" locked="0" layoutInCell="1" allowOverlap="1" wp14:anchorId="0880CD24" wp14:editId="504A89B0">
                  <wp:simplePos x="0" y="0"/>
                  <wp:positionH relativeFrom="column">
                    <wp:posOffset>248920</wp:posOffset>
                  </wp:positionH>
                  <wp:positionV relativeFrom="paragraph">
                    <wp:posOffset>46990</wp:posOffset>
                  </wp:positionV>
                  <wp:extent cx="1228725" cy="1528445"/>
                  <wp:effectExtent l="0" t="0" r="9525" b="0"/>
                  <wp:wrapNone/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8725" cy="152844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236154" w:rsidRPr="001122C1" w14:paraId="718E6906" w14:textId="77777777" w:rsidTr="008D38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3A110B7" w14:textId="77777777" w:rsidR="00236154" w:rsidRPr="001122C1" w:rsidRDefault="00236154" w:rsidP="00AC7451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D75B47" w:rsidRPr="001122C1">
              <w:rPr>
                <w:rFonts w:cs="2  Nazanin" w:hint="cs"/>
                <w:szCs w:val="22"/>
                <w:rtl/>
                <w:lang w:bidi="ar-SA"/>
              </w:rPr>
              <w:t xml:space="preserve"> 15/5/1354</w:t>
            </w:r>
          </w:p>
        </w:tc>
        <w:tc>
          <w:tcPr>
            <w:tcW w:w="1683" w:type="pct"/>
            <w:vAlign w:val="center"/>
          </w:tcPr>
          <w:p w14:paraId="750B04B5" w14:textId="77777777" w:rsidR="00236154" w:rsidRPr="001122C1" w:rsidRDefault="00236154" w:rsidP="00AC7451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D75B47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فوق لیسانس</w:t>
            </w:r>
          </w:p>
        </w:tc>
        <w:tc>
          <w:tcPr>
            <w:tcW w:w="1414" w:type="pct"/>
            <w:vMerge/>
            <w:vAlign w:val="center"/>
          </w:tcPr>
          <w:p w14:paraId="42C097DA" w14:textId="77777777" w:rsidR="00236154" w:rsidRPr="001122C1" w:rsidRDefault="00236154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236154" w:rsidRPr="001122C1" w14:paraId="73C8FCF9" w14:textId="77777777" w:rsidTr="008D38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F5FFB6B" w14:textId="77777777" w:rsidR="00236154" w:rsidRPr="001122C1" w:rsidRDefault="00236154" w:rsidP="00AC7451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D75B47" w:rsidRPr="001122C1">
              <w:rPr>
                <w:rFonts w:cs="2  Nazanin" w:hint="cs"/>
                <w:szCs w:val="22"/>
                <w:rtl/>
                <w:lang w:bidi="fa-IR"/>
              </w:rPr>
              <w:t xml:space="preserve"> بوشهر</w:t>
            </w:r>
          </w:p>
        </w:tc>
        <w:tc>
          <w:tcPr>
            <w:tcW w:w="1683" w:type="pct"/>
            <w:vAlign w:val="center"/>
          </w:tcPr>
          <w:p w14:paraId="203D3BF9" w14:textId="77777777" w:rsidR="00236154" w:rsidRPr="001122C1" w:rsidRDefault="00236154" w:rsidP="00AC7451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E55E5D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مدیریت آموزشی</w:t>
            </w:r>
          </w:p>
        </w:tc>
        <w:tc>
          <w:tcPr>
            <w:tcW w:w="1414" w:type="pct"/>
            <w:vMerge/>
            <w:vAlign w:val="center"/>
          </w:tcPr>
          <w:p w14:paraId="68327BEC" w14:textId="77777777" w:rsidR="00236154" w:rsidRPr="001122C1" w:rsidRDefault="00236154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236154" w:rsidRPr="001122C1" w14:paraId="0C1FB266" w14:textId="77777777" w:rsidTr="008D38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09DE069" w14:textId="77777777" w:rsidR="00236154" w:rsidRPr="001122C1" w:rsidRDefault="00236154" w:rsidP="00AC7451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E55E5D" w:rsidRPr="001122C1">
              <w:rPr>
                <w:rFonts w:cs="2  Nazanin" w:hint="cs"/>
                <w:szCs w:val="22"/>
                <w:rtl/>
                <w:lang w:bidi="ar-SA"/>
              </w:rPr>
              <w:t xml:space="preserve"> بوشهر</w:t>
            </w:r>
          </w:p>
        </w:tc>
        <w:tc>
          <w:tcPr>
            <w:tcW w:w="1683" w:type="pct"/>
            <w:vAlign w:val="center"/>
          </w:tcPr>
          <w:p w14:paraId="43B6CAAD" w14:textId="77777777" w:rsidR="00236154" w:rsidRPr="001122C1" w:rsidRDefault="00236154" w:rsidP="00AC7451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E55E5D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 دانشگاه آزاد واحد بوشهر</w:t>
            </w:r>
          </w:p>
        </w:tc>
        <w:tc>
          <w:tcPr>
            <w:tcW w:w="1414" w:type="pct"/>
            <w:vMerge/>
            <w:vAlign w:val="center"/>
          </w:tcPr>
          <w:p w14:paraId="568A20F8" w14:textId="77777777" w:rsidR="00236154" w:rsidRPr="001122C1" w:rsidRDefault="00236154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236154" w:rsidRPr="001122C1" w14:paraId="1DC0AC0A" w14:textId="77777777" w:rsidTr="008D38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70BA089" w14:textId="77777777" w:rsidR="00236154" w:rsidRPr="001122C1" w:rsidRDefault="00236154" w:rsidP="00AC7451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E55E5D" w:rsidRPr="001122C1">
              <w:rPr>
                <w:rFonts w:cs="2  Nazanin" w:hint="cs"/>
                <w:szCs w:val="22"/>
                <w:rtl/>
                <w:lang w:bidi="ar-SA"/>
              </w:rPr>
              <w:t xml:space="preserve"> متاهل</w:t>
            </w:r>
          </w:p>
        </w:tc>
        <w:tc>
          <w:tcPr>
            <w:tcW w:w="1683" w:type="pct"/>
            <w:vAlign w:val="center"/>
          </w:tcPr>
          <w:p w14:paraId="541A8B6C" w14:textId="77777777" w:rsidR="00236154" w:rsidRPr="001122C1" w:rsidRDefault="00236154" w:rsidP="00AC7451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E55E5D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0177711665</w:t>
            </w:r>
          </w:p>
        </w:tc>
        <w:tc>
          <w:tcPr>
            <w:tcW w:w="1414" w:type="pct"/>
            <w:vMerge/>
            <w:vAlign w:val="center"/>
          </w:tcPr>
          <w:p w14:paraId="19639E68" w14:textId="77777777" w:rsidR="00236154" w:rsidRPr="001122C1" w:rsidRDefault="00236154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236154" w:rsidRPr="001122C1" w14:paraId="0D62C4CB" w14:textId="77777777" w:rsidTr="008D38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394AE37" w14:textId="77777777" w:rsidR="00236154" w:rsidRPr="001122C1" w:rsidRDefault="00236154" w:rsidP="00E55E5D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E55E5D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83" w:type="pct"/>
            <w:vAlign w:val="center"/>
          </w:tcPr>
          <w:p w14:paraId="79EC1864" w14:textId="77777777" w:rsidR="00236154" w:rsidRPr="001122C1" w:rsidRDefault="00236154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E55E5D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-</w:t>
            </w:r>
          </w:p>
        </w:tc>
        <w:tc>
          <w:tcPr>
            <w:tcW w:w="1414" w:type="pct"/>
            <w:vAlign w:val="center"/>
          </w:tcPr>
          <w:p w14:paraId="7170BF2B" w14:textId="77777777" w:rsidR="00236154" w:rsidRPr="001122C1" w:rsidRDefault="00236154" w:rsidP="00A9683D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DB533B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2/6/81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1"/>
        <w:gridCol w:w="2577"/>
        <w:gridCol w:w="996"/>
        <w:gridCol w:w="1615"/>
        <w:gridCol w:w="1522"/>
        <w:gridCol w:w="1602"/>
        <w:gridCol w:w="1575"/>
      </w:tblGrid>
      <w:tr w:rsidR="0040098E" w:rsidRPr="001122C1" w14:paraId="0920C8D0" w14:textId="77777777" w:rsidTr="004009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21245014" w14:textId="77777777" w:rsidR="0040098E" w:rsidRPr="001122C1" w:rsidRDefault="0040098E" w:rsidP="00AC7451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40098E" w:rsidRPr="001122C1" w14:paraId="3B68438B" w14:textId="77777777" w:rsidTr="00D30E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9C49A38" w14:textId="77777777" w:rsidR="0040098E" w:rsidRPr="001122C1" w:rsidRDefault="0040098E" w:rsidP="00D30EE3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24" w:type="pct"/>
            <w:vAlign w:val="center"/>
          </w:tcPr>
          <w:p w14:paraId="165D3B33" w14:textId="77777777" w:rsidR="0040098E" w:rsidRPr="001122C1" w:rsidRDefault="0040098E" w:rsidP="00D30EE3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73" w:type="pct"/>
            <w:vAlign w:val="center"/>
          </w:tcPr>
          <w:p w14:paraId="11B4D9BD" w14:textId="77777777" w:rsidR="0040098E" w:rsidRPr="001122C1" w:rsidRDefault="0040098E" w:rsidP="00D30EE3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767" w:type="pct"/>
            <w:vAlign w:val="center"/>
          </w:tcPr>
          <w:p w14:paraId="6211E2B4" w14:textId="77777777" w:rsidR="0040098E" w:rsidRPr="001122C1" w:rsidRDefault="0040098E" w:rsidP="00D30EE3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23" w:type="pct"/>
            <w:vAlign w:val="center"/>
          </w:tcPr>
          <w:p w14:paraId="6332F253" w14:textId="77777777" w:rsidR="0040098E" w:rsidRPr="001122C1" w:rsidRDefault="0040098E" w:rsidP="00D30EE3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61" w:type="pct"/>
            <w:vAlign w:val="center"/>
          </w:tcPr>
          <w:p w14:paraId="34873950" w14:textId="77777777" w:rsidR="0040098E" w:rsidRPr="001122C1" w:rsidRDefault="0040098E" w:rsidP="00D30EE3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48" w:type="pct"/>
            <w:vAlign w:val="center"/>
          </w:tcPr>
          <w:p w14:paraId="42AE7FC3" w14:textId="77777777" w:rsidR="0040098E" w:rsidRPr="001122C1" w:rsidRDefault="0040098E" w:rsidP="00D30EE3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D30EE3" w:rsidRPr="001122C1" w14:paraId="0E7F6775" w14:textId="77777777" w:rsidTr="00D30E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9F3EDF6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24" w:type="pct"/>
            <w:vAlign w:val="center"/>
          </w:tcPr>
          <w:p w14:paraId="0DFCAE44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بهداشت</w:t>
            </w:r>
          </w:p>
        </w:tc>
        <w:tc>
          <w:tcPr>
            <w:tcW w:w="473" w:type="pct"/>
            <w:vAlign w:val="center"/>
          </w:tcPr>
          <w:p w14:paraId="31B62D83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34FCC705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 پیشگیری</w:t>
            </w:r>
          </w:p>
        </w:tc>
        <w:tc>
          <w:tcPr>
            <w:tcW w:w="723" w:type="pct"/>
            <w:vAlign w:val="center"/>
          </w:tcPr>
          <w:p w14:paraId="606BC8C8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220282D1" w14:textId="77777777" w:rsidR="00D30EE3" w:rsidRPr="001122C1" w:rsidRDefault="00D30EE3" w:rsidP="00D30EE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color w:val="000000"/>
                <w:szCs w:val="22"/>
                <w:lang w:eastAsia="en-US" w:bidi="ar-SA"/>
              </w:rPr>
            </w:pPr>
            <w:r w:rsidRPr="001122C1">
              <w:rPr>
                <w:rFonts w:cs="2  Nazanin" w:hint="cs"/>
                <w:b/>
                <w:bCs/>
                <w:color w:val="000000"/>
                <w:szCs w:val="22"/>
                <w:rtl/>
                <w:lang w:eastAsia="en-US" w:bidi="ar-SA"/>
              </w:rPr>
              <w:t>2/6/81</w:t>
            </w:r>
          </w:p>
        </w:tc>
        <w:tc>
          <w:tcPr>
            <w:tcW w:w="748" w:type="pct"/>
            <w:vAlign w:val="center"/>
          </w:tcPr>
          <w:p w14:paraId="55613D74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8</w:t>
            </w:r>
          </w:p>
        </w:tc>
      </w:tr>
      <w:tr w:rsidR="00D30EE3" w:rsidRPr="001122C1" w14:paraId="2D99ADAF" w14:textId="77777777" w:rsidTr="00D30E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8B09E96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24" w:type="pct"/>
            <w:vAlign w:val="center"/>
          </w:tcPr>
          <w:p w14:paraId="3AC0CB57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آموزش پژوهش</w:t>
            </w:r>
          </w:p>
        </w:tc>
        <w:tc>
          <w:tcPr>
            <w:tcW w:w="473" w:type="pct"/>
            <w:vAlign w:val="center"/>
          </w:tcPr>
          <w:p w14:paraId="1145A332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37927FCB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</w:t>
            </w:r>
          </w:p>
        </w:tc>
        <w:tc>
          <w:tcPr>
            <w:tcW w:w="723" w:type="pct"/>
            <w:vAlign w:val="center"/>
          </w:tcPr>
          <w:p w14:paraId="0A3D654B" w14:textId="77777777" w:rsidR="00D30EE3" w:rsidRPr="001122C1" w:rsidRDefault="00D30EE3" w:rsidP="00D30E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706399DA" w14:textId="77777777" w:rsidR="00D30EE3" w:rsidRPr="001122C1" w:rsidRDefault="00D30EE3" w:rsidP="00D30EE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color w:val="000000"/>
                <w:szCs w:val="22"/>
                <w:rtl/>
                <w:lang w:eastAsia="en-US" w:bidi="fa-IR"/>
              </w:rPr>
            </w:pPr>
            <w:r w:rsidRPr="001122C1">
              <w:rPr>
                <w:rFonts w:cs="2  Nazanin" w:hint="cs"/>
                <w:b/>
                <w:bCs/>
                <w:color w:val="000000"/>
                <w:szCs w:val="22"/>
                <w:rtl/>
                <w:lang w:eastAsia="en-US" w:bidi="fa-IR"/>
              </w:rPr>
              <w:t>2/6/90</w:t>
            </w:r>
          </w:p>
        </w:tc>
        <w:tc>
          <w:tcPr>
            <w:tcW w:w="748" w:type="pct"/>
            <w:vAlign w:val="center"/>
          </w:tcPr>
          <w:p w14:paraId="38123575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5</w:t>
            </w:r>
          </w:p>
        </w:tc>
      </w:tr>
      <w:tr w:rsidR="00D30EE3" w:rsidRPr="001122C1" w14:paraId="198EE1C7" w14:textId="77777777" w:rsidTr="00D30E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BA8E6CA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24" w:type="pct"/>
            <w:vAlign w:val="center"/>
          </w:tcPr>
          <w:p w14:paraId="19AAD9E2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سرپرست معاونت پیشگیری</w:t>
            </w:r>
          </w:p>
        </w:tc>
        <w:tc>
          <w:tcPr>
            <w:tcW w:w="473" w:type="pct"/>
            <w:vAlign w:val="center"/>
          </w:tcPr>
          <w:p w14:paraId="4A756860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15320A56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 پیشگیری</w:t>
            </w:r>
          </w:p>
        </w:tc>
        <w:tc>
          <w:tcPr>
            <w:tcW w:w="723" w:type="pct"/>
            <w:vAlign w:val="center"/>
          </w:tcPr>
          <w:p w14:paraId="3BC34874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4DBF615B" w14:textId="77777777" w:rsidR="00D30EE3" w:rsidRPr="001122C1" w:rsidRDefault="00D30EE3" w:rsidP="00D30EE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color w:val="000000"/>
                <w:szCs w:val="22"/>
                <w:lang w:eastAsia="en-US" w:bidi="ar-SA"/>
              </w:rPr>
            </w:pPr>
            <w:r w:rsidRPr="001122C1">
              <w:rPr>
                <w:rFonts w:cs="2  Nazanin" w:hint="cs"/>
                <w:b/>
                <w:bCs/>
                <w:color w:val="000000"/>
                <w:szCs w:val="22"/>
                <w:rtl/>
                <w:lang w:eastAsia="en-US" w:bidi="ar-SA"/>
              </w:rPr>
              <w:t>23/12/95</w:t>
            </w:r>
          </w:p>
        </w:tc>
        <w:tc>
          <w:tcPr>
            <w:tcW w:w="748" w:type="pct"/>
            <w:vAlign w:val="center"/>
          </w:tcPr>
          <w:p w14:paraId="4206CA62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</w:t>
            </w:r>
          </w:p>
        </w:tc>
      </w:tr>
      <w:tr w:rsidR="00D30EE3" w:rsidRPr="001122C1" w14:paraId="5A0D6292" w14:textId="77777777" w:rsidTr="00D30E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9785069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24" w:type="pct"/>
            <w:vAlign w:val="center"/>
          </w:tcPr>
          <w:p w14:paraId="37B179B4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 اداره نیروی انسانی</w:t>
            </w:r>
          </w:p>
        </w:tc>
        <w:tc>
          <w:tcPr>
            <w:tcW w:w="473" w:type="pct"/>
            <w:vAlign w:val="center"/>
          </w:tcPr>
          <w:p w14:paraId="2E96B2A7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66507659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اداری</w:t>
            </w:r>
          </w:p>
        </w:tc>
        <w:tc>
          <w:tcPr>
            <w:tcW w:w="723" w:type="pct"/>
            <w:vAlign w:val="center"/>
          </w:tcPr>
          <w:p w14:paraId="37D931B0" w14:textId="77777777" w:rsidR="00D30EE3" w:rsidRPr="001122C1" w:rsidRDefault="00D30EE3" w:rsidP="00D30E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2254025C" w14:textId="77777777" w:rsidR="00D30EE3" w:rsidRPr="001122C1" w:rsidRDefault="00D30EE3" w:rsidP="00D30EE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color w:val="000000"/>
                <w:szCs w:val="22"/>
                <w:rtl/>
                <w:lang w:eastAsia="en-US" w:bidi="fa-IR"/>
              </w:rPr>
            </w:pPr>
            <w:r w:rsidRPr="001122C1">
              <w:rPr>
                <w:rFonts w:cs="2  Nazanin" w:hint="cs"/>
                <w:b/>
                <w:bCs/>
                <w:color w:val="000000"/>
                <w:szCs w:val="22"/>
                <w:rtl/>
                <w:lang w:bidi="fa-IR"/>
              </w:rPr>
              <w:t>20/8/86</w:t>
            </w:r>
          </w:p>
        </w:tc>
        <w:tc>
          <w:tcPr>
            <w:tcW w:w="748" w:type="pct"/>
            <w:vAlign w:val="center"/>
          </w:tcPr>
          <w:p w14:paraId="0BEB3999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</w:t>
            </w:r>
          </w:p>
        </w:tc>
      </w:tr>
      <w:tr w:rsidR="00D30EE3" w:rsidRPr="001122C1" w14:paraId="71DB7418" w14:textId="77777777" w:rsidTr="00D30E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E8B5986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24" w:type="pct"/>
            <w:vAlign w:val="center"/>
          </w:tcPr>
          <w:p w14:paraId="52F64564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مسئول مدیریت عملکرد</w:t>
            </w:r>
          </w:p>
        </w:tc>
        <w:tc>
          <w:tcPr>
            <w:tcW w:w="473" w:type="pct"/>
            <w:vAlign w:val="center"/>
          </w:tcPr>
          <w:p w14:paraId="4CD0F3C1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07241892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مدیریت</w:t>
            </w:r>
          </w:p>
        </w:tc>
        <w:tc>
          <w:tcPr>
            <w:tcW w:w="723" w:type="pct"/>
            <w:vAlign w:val="center"/>
          </w:tcPr>
          <w:p w14:paraId="0ECF4A45" w14:textId="77777777" w:rsidR="00D30EE3" w:rsidRPr="001122C1" w:rsidRDefault="00D30EE3" w:rsidP="00D30E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4160F981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1/4/99</w:t>
            </w:r>
          </w:p>
        </w:tc>
        <w:tc>
          <w:tcPr>
            <w:tcW w:w="748" w:type="pct"/>
            <w:vAlign w:val="center"/>
          </w:tcPr>
          <w:p w14:paraId="4050ABCB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</w:t>
            </w:r>
          </w:p>
        </w:tc>
      </w:tr>
      <w:tr w:rsidR="00D30EE3" w:rsidRPr="001122C1" w14:paraId="763C2710" w14:textId="77777777" w:rsidTr="00D30E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B01A566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6</w:t>
            </w:r>
          </w:p>
        </w:tc>
        <w:tc>
          <w:tcPr>
            <w:tcW w:w="1224" w:type="pct"/>
            <w:vAlign w:val="center"/>
          </w:tcPr>
          <w:p w14:paraId="5932E417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جانشین معاون پشتیبانی</w:t>
            </w:r>
          </w:p>
        </w:tc>
        <w:tc>
          <w:tcPr>
            <w:tcW w:w="473" w:type="pct"/>
            <w:vAlign w:val="center"/>
          </w:tcPr>
          <w:p w14:paraId="10651C60" w14:textId="77777777" w:rsidR="00D30EE3" w:rsidRPr="001122C1" w:rsidRDefault="007E3657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11FE566F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پشتیبانی</w:t>
            </w:r>
          </w:p>
        </w:tc>
        <w:tc>
          <w:tcPr>
            <w:tcW w:w="723" w:type="pct"/>
            <w:vAlign w:val="center"/>
          </w:tcPr>
          <w:p w14:paraId="6546A5B5" w14:textId="77777777" w:rsidR="00D30EE3" w:rsidRPr="001122C1" w:rsidRDefault="007E3657" w:rsidP="00D30E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624FF23C" w14:textId="77777777" w:rsidR="00D30EE3" w:rsidRPr="001122C1" w:rsidRDefault="00D30EE3" w:rsidP="00D30EE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color w:val="000000"/>
                <w:szCs w:val="22"/>
                <w:rtl/>
                <w:lang w:eastAsia="en-US" w:bidi="fa-IR"/>
              </w:rPr>
            </w:pPr>
            <w:r w:rsidRPr="001122C1">
              <w:rPr>
                <w:rFonts w:cs="2  Nazanin" w:hint="cs"/>
                <w:b/>
                <w:bCs/>
                <w:color w:val="000000"/>
                <w:szCs w:val="22"/>
                <w:rtl/>
                <w:lang w:eastAsia="en-US" w:bidi="fa-IR"/>
              </w:rPr>
              <w:t>16/10/98</w:t>
            </w:r>
          </w:p>
        </w:tc>
        <w:tc>
          <w:tcPr>
            <w:tcW w:w="748" w:type="pct"/>
            <w:vAlign w:val="center"/>
          </w:tcPr>
          <w:p w14:paraId="300CCDB3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</w:t>
            </w:r>
          </w:p>
        </w:tc>
      </w:tr>
      <w:tr w:rsidR="00D30EE3" w:rsidRPr="001122C1" w14:paraId="60F6A580" w14:textId="77777777" w:rsidTr="00D30EE3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CB3853F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7</w:t>
            </w:r>
          </w:p>
        </w:tc>
        <w:tc>
          <w:tcPr>
            <w:tcW w:w="1224" w:type="pct"/>
            <w:vAlign w:val="center"/>
          </w:tcPr>
          <w:p w14:paraId="0E0BCC95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 اداره نیروی انسانی</w:t>
            </w:r>
          </w:p>
        </w:tc>
        <w:tc>
          <w:tcPr>
            <w:tcW w:w="473" w:type="pct"/>
            <w:vAlign w:val="center"/>
          </w:tcPr>
          <w:p w14:paraId="75B42BFE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1C08B480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اداری</w:t>
            </w:r>
          </w:p>
        </w:tc>
        <w:tc>
          <w:tcPr>
            <w:tcW w:w="723" w:type="pct"/>
            <w:vAlign w:val="center"/>
          </w:tcPr>
          <w:p w14:paraId="1501447B" w14:textId="77777777" w:rsidR="00D30EE3" w:rsidRPr="001122C1" w:rsidRDefault="00D30EE3" w:rsidP="00D30EE3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6CACDC14" w14:textId="77777777" w:rsidR="00D30EE3" w:rsidRPr="001122C1" w:rsidRDefault="00D30EE3" w:rsidP="00D30EE3">
            <w:pPr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color w:val="000000"/>
                <w:szCs w:val="22"/>
                <w:lang w:eastAsia="en-US" w:bidi="fa-IR"/>
              </w:rPr>
            </w:pPr>
            <w:r w:rsidRPr="001122C1">
              <w:rPr>
                <w:rFonts w:cs="2  Nazanin" w:hint="cs"/>
                <w:b/>
                <w:bCs/>
                <w:color w:val="000000"/>
                <w:szCs w:val="22"/>
                <w:rtl/>
                <w:lang w:bidi="fa-IR"/>
              </w:rPr>
              <w:t>30/2/1403</w:t>
            </w:r>
          </w:p>
        </w:tc>
        <w:tc>
          <w:tcPr>
            <w:tcW w:w="748" w:type="pct"/>
            <w:vAlign w:val="center"/>
          </w:tcPr>
          <w:p w14:paraId="3E83CA5A" w14:textId="77777777" w:rsidR="00D30EE3" w:rsidRPr="001122C1" w:rsidRDefault="00D30EE3" w:rsidP="00D30EE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 کنون</w:t>
            </w:r>
          </w:p>
        </w:tc>
      </w:tr>
    </w:tbl>
    <w:p w14:paraId="7138124A" w14:textId="77777777" w:rsidR="00236154" w:rsidRPr="001122C1" w:rsidRDefault="00236154" w:rsidP="00AC7451">
      <w:pPr>
        <w:bidi/>
        <w:spacing w:after="0" w:line="240" w:lineRule="auto"/>
        <w:contextualSpacing/>
        <w:rPr>
          <w:rFonts w:cs="2  Nazanin"/>
          <w:b/>
          <w:bCs/>
          <w:noProof/>
          <w:szCs w:val="22"/>
          <w:rtl/>
          <w:lang w:bidi="fa-IR"/>
        </w:rPr>
      </w:pPr>
    </w:p>
    <w:p w14:paraId="0F228537" w14:textId="77777777" w:rsidR="00D20B97" w:rsidRPr="001122C1" w:rsidRDefault="00D20B97" w:rsidP="00AC7451">
      <w:pPr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lang w:bidi="fa-IR"/>
        </w:rPr>
        <w:br w:type="page"/>
      </w:r>
    </w:p>
    <w:p w14:paraId="3A5D4AD9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80D45B1" w14:textId="77777777" w:rsidR="00E57AD9" w:rsidRPr="001122C1" w:rsidRDefault="00F448D8" w:rsidP="00F448D8">
      <w:pPr>
        <w:bidi/>
        <w:spacing w:after="0" w:line="240" w:lineRule="auto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t>3..</w:t>
      </w:r>
      <w:r w:rsidR="00E57AD9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ستاد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544"/>
        <w:gridCol w:w="2977"/>
      </w:tblGrid>
      <w:tr w:rsidR="00E57AD9" w:rsidRPr="001122C1" w14:paraId="6FC3ACD7" w14:textId="77777777" w:rsidTr="00BD04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0376F7E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 شهرام چشم آلوس</w:t>
            </w:r>
          </w:p>
        </w:tc>
        <w:tc>
          <w:tcPr>
            <w:tcW w:w="1683" w:type="pct"/>
            <w:vAlign w:val="center"/>
          </w:tcPr>
          <w:p w14:paraId="09BD0699" w14:textId="77777777" w:rsidR="00E57AD9" w:rsidRPr="001122C1" w:rsidRDefault="00E57AD9" w:rsidP="00BD04AC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D75B47" w:rsidRPr="001122C1">
              <w:rPr>
                <w:rFonts w:cs="2  Nazanin" w:hint="cs"/>
                <w:szCs w:val="22"/>
                <w:rtl/>
                <w:lang w:bidi="fa-IR"/>
              </w:rPr>
              <w:t xml:space="preserve">  رئیس اداره فناوری اطلاعات ارتباطات امنیت فضای مجازی</w:t>
            </w:r>
          </w:p>
        </w:tc>
        <w:tc>
          <w:tcPr>
            <w:tcW w:w="1414" w:type="pct"/>
            <w:vMerge w:val="restart"/>
            <w:vAlign w:val="center"/>
          </w:tcPr>
          <w:p w14:paraId="33B2DC8C" w14:textId="77777777" w:rsidR="00E57AD9" w:rsidRPr="001122C1" w:rsidRDefault="00995E7E" w:rsidP="00BD04AC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anchor distT="0" distB="0" distL="114300" distR="114300" simplePos="0" relativeHeight="251685888" behindDoc="0" locked="0" layoutInCell="1" allowOverlap="1" wp14:anchorId="5690F3D6" wp14:editId="11E73CD9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-38100</wp:posOffset>
                  </wp:positionV>
                  <wp:extent cx="1266825" cy="1626870"/>
                  <wp:effectExtent l="0" t="0" r="9525" b="0"/>
                  <wp:wrapNone/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6825" cy="162687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57AD9" w:rsidRPr="001122C1" w14:paraId="6B541EF0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0CAA6F9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A9683D" w:rsidRPr="001122C1">
              <w:rPr>
                <w:rFonts w:cs="2  Nazanin" w:hint="cs"/>
                <w:szCs w:val="22"/>
                <w:rtl/>
                <w:lang w:bidi="ar-SA"/>
              </w:rPr>
              <w:t>25/1/52</w:t>
            </w:r>
          </w:p>
        </w:tc>
        <w:tc>
          <w:tcPr>
            <w:tcW w:w="1683" w:type="pct"/>
            <w:vAlign w:val="center"/>
          </w:tcPr>
          <w:p w14:paraId="39746377" w14:textId="77777777" w:rsidR="00E57AD9" w:rsidRPr="001122C1" w:rsidRDefault="00E57AD9" w:rsidP="00BD04AC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D75B47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لیسانس</w:t>
            </w:r>
          </w:p>
        </w:tc>
        <w:tc>
          <w:tcPr>
            <w:tcW w:w="1414" w:type="pct"/>
            <w:vMerge/>
            <w:vAlign w:val="center"/>
          </w:tcPr>
          <w:p w14:paraId="4118B13C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57AD9" w:rsidRPr="001122C1" w14:paraId="2D70B083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533DCB8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A9683D" w:rsidRPr="001122C1">
              <w:rPr>
                <w:rFonts w:cs="2  Nazanin" w:hint="cs"/>
                <w:szCs w:val="22"/>
                <w:rtl/>
                <w:lang w:bidi="fa-IR"/>
              </w:rPr>
              <w:t xml:space="preserve"> تهران</w:t>
            </w:r>
          </w:p>
        </w:tc>
        <w:tc>
          <w:tcPr>
            <w:tcW w:w="1683" w:type="pct"/>
            <w:vAlign w:val="center"/>
          </w:tcPr>
          <w:p w14:paraId="01A73851" w14:textId="77777777" w:rsidR="00E57AD9" w:rsidRPr="001122C1" w:rsidRDefault="00E57AD9" w:rsidP="00BD04AC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55244E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برق - الکترونیک</w:t>
            </w:r>
          </w:p>
        </w:tc>
        <w:tc>
          <w:tcPr>
            <w:tcW w:w="1414" w:type="pct"/>
            <w:vMerge/>
            <w:vAlign w:val="center"/>
          </w:tcPr>
          <w:p w14:paraId="07283B1E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57AD9" w:rsidRPr="001122C1" w14:paraId="5B6325AB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73062EC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55244E" w:rsidRPr="001122C1">
              <w:rPr>
                <w:rFonts w:cs="2  Nazanin" w:hint="cs"/>
                <w:szCs w:val="22"/>
                <w:rtl/>
                <w:lang w:bidi="ar-SA"/>
              </w:rPr>
              <w:t xml:space="preserve"> بوشهر</w:t>
            </w:r>
          </w:p>
        </w:tc>
        <w:tc>
          <w:tcPr>
            <w:tcW w:w="1683" w:type="pct"/>
            <w:vAlign w:val="center"/>
          </w:tcPr>
          <w:p w14:paraId="764FEB4F" w14:textId="77777777" w:rsidR="00E57AD9" w:rsidRPr="001122C1" w:rsidRDefault="00E57AD9" w:rsidP="00BD04AC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55244E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</w:t>
            </w:r>
            <w:r w:rsidR="00A9683D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</w:t>
            </w:r>
            <w:r w:rsidR="00CE2DDF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دانشگاه آزاد واحد بوشهر</w:t>
            </w:r>
          </w:p>
        </w:tc>
        <w:tc>
          <w:tcPr>
            <w:tcW w:w="1414" w:type="pct"/>
            <w:vMerge/>
            <w:vAlign w:val="center"/>
          </w:tcPr>
          <w:p w14:paraId="730329AF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57AD9" w:rsidRPr="001122C1" w14:paraId="671C3650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5A8FE25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A9683D" w:rsidRPr="001122C1">
              <w:rPr>
                <w:rFonts w:cs="2  Nazanin" w:hint="cs"/>
                <w:szCs w:val="22"/>
                <w:rtl/>
                <w:lang w:bidi="ar-SA"/>
              </w:rPr>
              <w:t xml:space="preserve"> متاهل</w:t>
            </w:r>
          </w:p>
        </w:tc>
        <w:tc>
          <w:tcPr>
            <w:tcW w:w="1683" w:type="pct"/>
            <w:vAlign w:val="center"/>
          </w:tcPr>
          <w:p w14:paraId="3F2A8FEF" w14:textId="77777777" w:rsidR="00E57AD9" w:rsidRPr="001122C1" w:rsidRDefault="00E57AD9" w:rsidP="00BD04AC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A9683D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09177753551</w:t>
            </w:r>
          </w:p>
        </w:tc>
        <w:tc>
          <w:tcPr>
            <w:tcW w:w="1414" w:type="pct"/>
            <w:vMerge/>
            <w:vAlign w:val="center"/>
          </w:tcPr>
          <w:p w14:paraId="5EE08A08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57AD9" w:rsidRPr="001122C1" w14:paraId="61FA49E6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05C79FF" w14:textId="77777777" w:rsidR="00E57AD9" w:rsidRPr="001122C1" w:rsidRDefault="00E57AD9" w:rsidP="0055244E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55244E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83" w:type="pct"/>
            <w:vAlign w:val="center"/>
          </w:tcPr>
          <w:p w14:paraId="36C10ACC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55244E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-</w:t>
            </w:r>
          </w:p>
        </w:tc>
        <w:tc>
          <w:tcPr>
            <w:tcW w:w="1414" w:type="pct"/>
            <w:vAlign w:val="center"/>
          </w:tcPr>
          <w:p w14:paraId="26C801D0" w14:textId="77777777" w:rsidR="00E57AD9" w:rsidRPr="001122C1" w:rsidRDefault="00E57AD9" w:rsidP="00DB533B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DB533B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2/5/81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1"/>
        <w:gridCol w:w="2577"/>
        <w:gridCol w:w="996"/>
        <w:gridCol w:w="1615"/>
        <w:gridCol w:w="1522"/>
        <w:gridCol w:w="1602"/>
        <w:gridCol w:w="1575"/>
      </w:tblGrid>
      <w:tr w:rsidR="00E57AD9" w:rsidRPr="001122C1" w14:paraId="2FF99880" w14:textId="77777777" w:rsidTr="00BD04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59F1E561" w14:textId="77777777" w:rsidR="00E57AD9" w:rsidRPr="001122C1" w:rsidRDefault="00E57AD9" w:rsidP="00BD04AC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E57AD9" w:rsidRPr="001122C1" w14:paraId="5288A93A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55C2D4F" w14:textId="77777777" w:rsidR="00E57AD9" w:rsidRPr="001122C1" w:rsidRDefault="00E57AD9" w:rsidP="00BD04AC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24" w:type="pct"/>
            <w:vAlign w:val="center"/>
          </w:tcPr>
          <w:p w14:paraId="0C42FC21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73" w:type="pct"/>
            <w:vAlign w:val="center"/>
          </w:tcPr>
          <w:p w14:paraId="00CF3BF5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767" w:type="pct"/>
            <w:vAlign w:val="center"/>
          </w:tcPr>
          <w:p w14:paraId="293BE1CC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23" w:type="pct"/>
            <w:vAlign w:val="center"/>
          </w:tcPr>
          <w:p w14:paraId="79522700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61" w:type="pct"/>
            <w:vAlign w:val="center"/>
          </w:tcPr>
          <w:p w14:paraId="5FAF12D0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47" w:type="pct"/>
            <w:vAlign w:val="center"/>
          </w:tcPr>
          <w:p w14:paraId="5A7195B2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E57AD9" w:rsidRPr="001122C1" w14:paraId="35237146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FD0EE8F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24" w:type="pct"/>
            <w:vAlign w:val="center"/>
          </w:tcPr>
          <w:p w14:paraId="6D5CD1A4" w14:textId="77777777" w:rsidR="00E57AD9" w:rsidRPr="001122C1" w:rsidRDefault="00CE2DD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فناوری اطلاعات</w:t>
            </w:r>
          </w:p>
        </w:tc>
        <w:tc>
          <w:tcPr>
            <w:tcW w:w="473" w:type="pct"/>
            <w:vAlign w:val="center"/>
          </w:tcPr>
          <w:p w14:paraId="1CE37DC9" w14:textId="77777777" w:rsidR="00E57AD9" w:rsidRPr="001122C1" w:rsidRDefault="00CE2DD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5E5D4F93" w14:textId="77777777" w:rsidR="00E57AD9" w:rsidRPr="001122C1" w:rsidRDefault="00CE2DD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پشتیبانی</w:t>
            </w:r>
          </w:p>
        </w:tc>
        <w:tc>
          <w:tcPr>
            <w:tcW w:w="723" w:type="pct"/>
            <w:vAlign w:val="center"/>
          </w:tcPr>
          <w:p w14:paraId="3CC2A626" w14:textId="77777777" w:rsidR="00E57AD9" w:rsidRPr="001122C1" w:rsidRDefault="00B2391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126CE14A" w14:textId="77777777" w:rsidR="00E57AD9" w:rsidRPr="001122C1" w:rsidRDefault="00CE2DD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20/7/87</w:t>
            </w:r>
          </w:p>
        </w:tc>
        <w:tc>
          <w:tcPr>
            <w:tcW w:w="747" w:type="pct"/>
            <w:vAlign w:val="center"/>
          </w:tcPr>
          <w:p w14:paraId="760B936B" w14:textId="77777777" w:rsidR="00E57AD9" w:rsidRPr="001122C1" w:rsidRDefault="00CE2DD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11</w:t>
            </w:r>
          </w:p>
        </w:tc>
      </w:tr>
      <w:tr w:rsidR="00E57AD9" w:rsidRPr="001122C1" w14:paraId="545D5223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BBD5895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24" w:type="pct"/>
            <w:vAlign w:val="center"/>
          </w:tcPr>
          <w:p w14:paraId="19FC10EA" w14:textId="77777777" w:rsidR="00E57AD9" w:rsidRPr="001122C1" w:rsidRDefault="00CE2DD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 فناوری اطلاعات</w:t>
            </w:r>
          </w:p>
        </w:tc>
        <w:tc>
          <w:tcPr>
            <w:tcW w:w="473" w:type="pct"/>
            <w:vAlign w:val="center"/>
          </w:tcPr>
          <w:p w14:paraId="7621B11A" w14:textId="77777777" w:rsidR="00E57AD9" w:rsidRPr="001122C1" w:rsidRDefault="00CE2DD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05943952" w14:textId="77777777" w:rsidR="00E57AD9" w:rsidRPr="001122C1" w:rsidRDefault="00CE2DD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 فناوری اطلاعات</w:t>
            </w:r>
          </w:p>
        </w:tc>
        <w:tc>
          <w:tcPr>
            <w:tcW w:w="723" w:type="pct"/>
            <w:vAlign w:val="center"/>
          </w:tcPr>
          <w:p w14:paraId="2267B078" w14:textId="77777777" w:rsidR="00E57AD9" w:rsidRPr="001122C1" w:rsidRDefault="00B2391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7EE9AF7A" w14:textId="77777777" w:rsidR="00E57AD9" w:rsidRPr="001122C1" w:rsidRDefault="00CE2DD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3/12/99</w:t>
            </w:r>
          </w:p>
        </w:tc>
        <w:tc>
          <w:tcPr>
            <w:tcW w:w="747" w:type="pct"/>
            <w:vAlign w:val="center"/>
          </w:tcPr>
          <w:p w14:paraId="65FDCAE3" w14:textId="77777777" w:rsidR="00E57AD9" w:rsidRPr="001122C1" w:rsidRDefault="00771CFC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 کنون</w:t>
            </w:r>
          </w:p>
        </w:tc>
      </w:tr>
      <w:tr w:rsidR="00E57AD9" w:rsidRPr="001122C1" w14:paraId="2BAF581A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B24E33B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24" w:type="pct"/>
            <w:vAlign w:val="center"/>
          </w:tcPr>
          <w:p w14:paraId="712E1217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73" w:type="pct"/>
            <w:vAlign w:val="center"/>
          </w:tcPr>
          <w:p w14:paraId="0F78FD63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7" w:type="pct"/>
            <w:vAlign w:val="center"/>
          </w:tcPr>
          <w:p w14:paraId="2F9D6A5A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23" w:type="pct"/>
            <w:vAlign w:val="center"/>
          </w:tcPr>
          <w:p w14:paraId="4505B8B1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1" w:type="pct"/>
            <w:vAlign w:val="center"/>
          </w:tcPr>
          <w:p w14:paraId="078B2869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7" w:type="pct"/>
            <w:vAlign w:val="center"/>
          </w:tcPr>
          <w:p w14:paraId="0099E9EA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E57AD9" w:rsidRPr="001122C1" w14:paraId="69E4C350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0D3A9BA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24" w:type="pct"/>
            <w:vAlign w:val="center"/>
          </w:tcPr>
          <w:p w14:paraId="5323001A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73" w:type="pct"/>
            <w:vAlign w:val="center"/>
          </w:tcPr>
          <w:p w14:paraId="00C7B822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7" w:type="pct"/>
            <w:vAlign w:val="center"/>
          </w:tcPr>
          <w:p w14:paraId="08EFAD0C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23" w:type="pct"/>
            <w:vAlign w:val="center"/>
          </w:tcPr>
          <w:p w14:paraId="6DCE5DC7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1" w:type="pct"/>
            <w:vAlign w:val="center"/>
          </w:tcPr>
          <w:p w14:paraId="20F09E62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7" w:type="pct"/>
            <w:vAlign w:val="center"/>
          </w:tcPr>
          <w:p w14:paraId="49F8D3DE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E57AD9" w:rsidRPr="001122C1" w14:paraId="167B67E7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825C1D6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24" w:type="pct"/>
            <w:vAlign w:val="center"/>
          </w:tcPr>
          <w:p w14:paraId="2B89E631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73" w:type="pct"/>
            <w:vAlign w:val="center"/>
          </w:tcPr>
          <w:p w14:paraId="6450A929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7" w:type="pct"/>
            <w:vAlign w:val="center"/>
          </w:tcPr>
          <w:p w14:paraId="05766F0D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23" w:type="pct"/>
            <w:vAlign w:val="center"/>
          </w:tcPr>
          <w:p w14:paraId="2B8F0171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1" w:type="pct"/>
            <w:vAlign w:val="center"/>
          </w:tcPr>
          <w:p w14:paraId="28371CFA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7" w:type="pct"/>
            <w:vAlign w:val="center"/>
          </w:tcPr>
          <w:p w14:paraId="655F5CE3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174DD0ED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F54DCEE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5AC5F38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0CDA922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CDE4343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5C726E0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42B286E" w14:textId="77777777" w:rsidR="00331C81" w:rsidRPr="001122C1" w:rsidRDefault="00331C81">
      <w:pPr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76BAE19E" w14:textId="77777777" w:rsidR="00E57AD9" w:rsidRPr="001122C1" w:rsidRDefault="00F448D8" w:rsidP="00F448D8">
      <w:pPr>
        <w:bidi/>
        <w:spacing w:after="0" w:line="240" w:lineRule="auto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4..</w:t>
      </w:r>
      <w:r w:rsidR="00E57AD9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ستاد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544"/>
        <w:gridCol w:w="2977"/>
      </w:tblGrid>
      <w:tr w:rsidR="00E57AD9" w:rsidRPr="001122C1" w14:paraId="56950FB7" w14:textId="77777777" w:rsidTr="00BD04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A6E6C8C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 عباس زیارتی</w:t>
            </w:r>
          </w:p>
        </w:tc>
        <w:tc>
          <w:tcPr>
            <w:tcW w:w="1683" w:type="pct"/>
            <w:vAlign w:val="center"/>
          </w:tcPr>
          <w:p w14:paraId="79472454" w14:textId="77777777" w:rsidR="00E57AD9" w:rsidRPr="001122C1" w:rsidRDefault="00E57AD9" w:rsidP="00BD04AC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B2391F" w:rsidRPr="001122C1">
              <w:rPr>
                <w:rFonts w:cs="2  Nazanin" w:hint="cs"/>
                <w:szCs w:val="22"/>
                <w:rtl/>
                <w:lang w:bidi="fa-IR"/>
              </w:rPr>
              <w:t xml:space="preserve"> رئیس امور مالی</w:t>
            </w:r>
          </w:p>
        </w:tc>
        <w:tc>
          <w:tcPr>
            <w:tcW w:w="1414" w:type="pct"/>
            <w:vMerge w:val="restart"/>
            <w:vAlign w:val="center"/>
          </w:tcPr>
          <w:p w14:paraId="394992E4" w14:textId="77777777" w:rsidR="00E57AD9" w:rsidRPr="001122C1" w:rsidRDefault="00AB1C9F" w:rsidP="00BD04AC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anchor distT="0" distB="0" distL="114300" distR="114300" simplePos="0" relativeHeight="251684864" behindDoc="0" locked="0" layoutInCell="1" allowOverlap="1" wp14:anchorId="6F161E15" wp14:editId="3E8CEFE2">
                  <wp:simplePos x="0" y="0"/>
                  <wp:positionH relativeFrom="column">
                    <wp:posOffset>198120</wp:posOffset>
                  </wp:positionH>
                  <wp:positionV relativeFrom="paragraph">
                    <wp:posOffset>2540</wp:posOffset>
                  </wp:positionV>
                  <wp:extent cx="1371600" cy="1633855"/>
                  <wp:effectExtent l="0" t="0" r="0" b="4445"/>
                  <wp:wrapNone/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600" cy="16338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57AD9" w:rsidRPr="001122C1" w14:paraId="5897DC78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F88C5FC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B2391F" w:rsidRPr="001122C1">
              <w:rPr>
                <w:rFonts w:cs="2  Nazanin" w:hint="cs"/>
                <w:szCs w:val="22"/>
                <w:rtl/>
                <w:lang w:bidi="ar-SA"/>
              </w:rPr>
              <w:t>16/11/55</w:t>
            </w:r>
          </w:p>
        </w:tc>
        <w:tc>
          <w:tcPr>
            <w:tcW w:w="1683" w:type="pct"/>
            <w:vAlign w:val="center"/>
          </w:tcPr>
          <w:p w14:paraId="2D201A9B" w14:textId="77777777" w:rsidR="00E57AD9" w:rsidRPr="001122C1" w:rsidRDefault="00E57AD9" w:rsidP="00BD04AC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B2391F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لیسانس حسابداری</w:t>
            </w:r>
          </w:p>
        </w:tc>
        <w:tc>
          <w:tcPr>
            <w:tcW w:w="1414" w:type="pct"/>
            <w:vMerge/>
            <w:vAlign w:val="center"/>
          </w:tcPr>
          <w:p w14:paraId="43A97FC7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57AD9" w:rsidRPr="001122C1" w14:paraId="49B0D723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4F1C601" w14:textId="77777777" w:rsidR="00E57AD9" w:rsidRPr="001122C1" w:rsidRDefault="00E57AD9" w:rsidP="00B2391F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B2391F" w:rsidRPr="001122C1">
              <w:rPr>
                <w:rFonts w:cs="2  Nazanin" w:hint="cs"/>
                <w:szCs w:val="22"/>
                <w:rtl/>
                <w:lang w:bidi="fa-IR"/>
              </w:rPr>
              <w:t xml:space="preserve"> کازرون</w:t>
            </w:r>
          </w:p>
        </w:tc>
        <w:tc>
          <w:tcPr>
            <w:tcW w:w="1683" w:type="pct"/>
            <w:vAlign w:val="center"/>
          </w:tcPr>
          <w:p w14:paraId="5A45E91B" w14:textId="77777777" w:rsidR="00E57AD9" w:rsidRPr="001122C1" w:rsidRDefault="00E57AD9" w:rsidP="00BD04AC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B2391F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دانشگاه آزاد اسلامی واحد بوشهر</w:t>
            </w:r>
          </w:p>
        </w:tc>
        <w:tc>
          <w:tcPr>
            <w:tcW w:w="1414" w:type="pct"/>
            <w:vMerge/>
            <w:vAlign w:val="center"/>
          </w:tcPr>
          <w:p w14:paraId="470C9B5B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57AD9" w:rsidRPr="001122C1" w14:paraId="4DB280F8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03A34D4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B2391F" w:rsidRPr="001122C1">
              <w:rPr>
                <w:rFonts w:cs="2  Nazanin" w:hint="cs"/>
                <w:szCs w:val="22"/>
                <w:rtl/>
                <w:lang w:bidi="ar-SA"/>
              </w:rPr>
              <w:t xml:space="preserve"> بوشهر</w:t>
            </w:r>
          </w:p>
        </w:tc>
        <w:tc>
          <w:tcPr>
            <w:tcW w:w="1683" w:type="pct"/>
            <w:vAlign w:val="center"/>
          </w:tcPr>
          <w:p w14:paraId="74097E0E" w14:textId="77777777" w:rsidR="00E57AD9" w:rsidRPr="001122C1" w:rsidRDefault="00E57AD9" w:rsidP="00BD04AC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B2391F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بوشهر</w:t>
            </w:r>
          </w:p>
        </w:tc>
        <w:tc>
          <w:tcPr>
            <w:tcW w:w="1414" w:type="pct"/>
            <w:vMerge/>
            <w:vAlign w:val="center"/>
          </w:tcPr>
          <w:p w14:paraId="2B35E582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57AD9" w:rsidRPr="001122C1" w14:paraId="02EB647D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40A94A4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B2391F" w:rsidRPr="001122C1">
              <w:rPr>
                <w:rFonts w:cs="2  Nazanin" w:hint="cs"/>
                <w:szCs w:val="22"/>
                <w:rtl/>
                <w:lang w:bidi="ar-SA"/>
              </w:rPr>
              <w:t xml:space="preserve"> متاهل</w:t>
            </w:r>
          </w:p>
        </w:tc>
        <w:tc>
          <w:tcPr>
            <w:tcW w:w="1683" w:type="pct"/>
            <w:vAlign w:val="center"/>
          </w:tcPr>
          <w:p w14:paraId="34F53CA8" w14:textId="77777777" w:rsidR="00E57AD9" w:rsidRPr="001122C1" w:rsidRDefault="00E57AD9" w:rsidP="00BD04AC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B2391F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09173739611</w:t>
            </w:r>
          </w:p>
        </w:tc>
        <w:tc>
          <w:tcPr>
            <w:tcW w:w="1414" w:type="pct"/>
            <w:vMerge/>
            <w:vAlign w:val="center"/>
          </w:tcPr>
          <w:p w14:paraId="3F24D425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57AD9" w:rsidRPr="001122C1" w14:paraId="221DDB2A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B7AC91C" w14:textId="77777777" w:rsidR="00E57AD9" w:rsidRPr="001122C1" w:rsidRDefault="00E57AD9" w:rsidP="00B2391F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B2391F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83" w:type="pct"/>
            <w:vAlign w:val="center"/>
          </w:tcPr>
          <w:p w14:paraId="5081E567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B2391F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-</w:t>
            </w:r>
          </w:p>
        </w:tc>
        <w:tc>
          <w:tcPr>
            <w:tcW w:w="1414" w:type="pct"/>
            <w:vAlign w:val="center"/>
          </w:tcPr>
          <w:p w14:paraId="224A9409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DB533B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1/5/83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1"/>
        <w:gridCol w:w="2577"/>
        <w:gridCol w:w="996"/>
        <w:gridCol w:w="1615"/>
        <w:gridCol w:w="1522"/>
        <w:gridCol w:w="1602"/>
        <w:gridCol w:w="1575"/>
      </w:tblGrid>
      <w:tr w:rsidR="00E57AD9" w:rsidRPr="001122C1" w14:paraId="7C16F4A3" w14:textId="77777777" w:rsidTr="00BD04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6E6D8F14" w14:textId="77777777" w:rsidR="00E57AD9" w:rsidRPr="001122C1" w:rsidRDefault="00E57AD9" w:rsidP="00BD04AC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E57AD9" w:rsidRPr="001122C1" w14:paraId="73A2F8EB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7B41385" w14:textId="77777777" w:rsidR="00E57AD9" w:rsidRPr="001122C1" w:rsidRDefault="00E57AD9" w:rsidP="00BD04AC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24" w:type="pct"/>
            <w:vAlign w:val="center"/>
          </w:tcPr>
          <w:p w14:paraId="725D83FE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73" w:type="pct"/>
            <w:vAlign w:val="center"/>
          </w:tcPr>
          <w:p w14:paraId="089DADB3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767" w:type="pct"/>
            <w:vAlign w:val="center"/>
          </w:tcPr>
          <w:p w14:paraId="241D5A69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23" w:type="pct"/>
            <w:vAlign w:val="center"/>
          </w:tcPr>
          <w:p w14:paraId="15223255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61" w:type="pct"/>
            <w:vAlign w:val="center"/>
          </w:tcPr>
          <w:p w14:paraId="5BF1A598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47" w:type="pct"/>
            <w:vAlign w:val="center"/>
          </w:tcPr>
          <w:p w14:paraId="606A9354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E57AD9" w:rsidRPr="001122C1" w14:paraId="0987A265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E3455CB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24" w:type="pct"/>
            <w:vAlign w:val="center"/>
          </w:tcPr>
          <w:p w14:paraId="48CC217D" w14:textId="77777777" w:rsidR="00E57AD9" w:rsidRPr="001122C1" w:rsidRDefault="00B2391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اعتبارات</w:t>
            </w:r>
          </w:p>
        </w:tc>
        <w:tc>
          <w:tcPr>
            <w:tcW w:w="473" w:type="pct"/>
            <w:vAlign w:val="center"/>
          </w:tcPr>
          <w:p w14:paraId="5A2DA2F5" w14:textId="77777777" w:rsidR="00E57AD9" w:rsidRPr="001122C1" w:rsidRDefault="00B2391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بهزیستی </w:t>
            </w:r>
          </w:p>
        </w:tc>
        <w:tc>
          <w:tcPr>
            <w:tcW w:w="767" w:type="pct"/>
            <w:vAlign w:val="center"/>
          </w:tcPr>
          <w:p w14:paraId="23D17616" w14:textId="77777777" w:rsidR="00E57AD9" w:rsidRPr="001122C1" w:rsidRDefault="00504531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پشتیبانی</w:t>
            </w:r>
          </w:p>
        </w:tc>
        <w:tc>
          <w:tcPr>
            <w:tcW w:w="723" w:type="pct"/>
            <w:vAlign w:val="center"/>
          </w:tcPr>
          <w:p w14:paraId="35ABDEBE" w14:textId="77777777" w:rsidR="00E57AD9" w:rsidRPr="001122C1" w:rsidRDefault="00B2391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1D8CF412" w14:textId="77777777" w:rsidR="00E57AD9" w:rsidRPr="001122C1" w:rsidRDefault="00B2391F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1/11/87</w:t>
            </w:r>
          </w:p>
        </w:tc>
        <w:tc>
          <w:tcPr>
            <w:tcW w:w="747" w:type="pct"/>
            <w:vAlign w:val="center"/>
          </w:tcPr>
          <w:p w14:paraId="437C103C" w14:textId="77777777" w:rsidR="00E57AD9" w:rsidRPr="001122C1" w:rsidRDefault="00504531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</w:t>
            </w:r>
          </w:p>
        </w:tc>
      </w:tr>
      <w:tr w:rsidR="00E57AD9" w:rsidRPr="001122C1" w14:paraId="3D10E417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36DB2F1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24" w:type="pct"/>
            <w:vAlign w:val="center"/>
          </w:tcPr>
          <w:p w14:paraId="12768E83" w14:textId="77777777" w:rsidR="00E57AD9" w:rsidRPr="001122C1" w:rsidRDefault="00504531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رئیس </w:t>
            </w:r>
          </w:p>
        </w:tc>
        <w:tc>
          <w:tcPr>
            <w:tcW w:w="473" w:type="pct"/>
            <w:vAlign w:val="center"/>
          </w:tcPr>
          <w:p w14:paraId="6945EB96" w14:textId="77777777" w:rsidR="00E57AD9" w:rsidRPr="001122C1" w:rsidRDefault="007E3657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3A6BDBF1" w14:textId="77777777" w:rsidR="00E57AD9" w:rsidRPr="001122C1" w:rsidRDefault="00504531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مالی</w:t>
            </w:r>
          </w:p>
        </w:tc>
        <w:tc>
          <w:tcPr>
            <w:tcW w:w="723" w:type="pct"/>
            <w:vAlign w:val="center"/>
          </w:tcPr>
          <w:p w14:paraId="56E18F74" w14:textId="77777777" w:rsidR="00E57AD9" w:rsidRPr="001122C1" w:rsidRDefault="00504531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26494C5A" w14:textId="77777777" w:rsidR="00E57AD9" w:rsidRPr="001122C1" w:rsidRDefault="00504531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1/6/91</w:t>
            </w:r>
          </w:p>
        </w:tc>
        <w:tc>
          <w:tcPr>
            <w:tcW w:w="747" w:type="pct"/>
            <w:vAlign w:val="center"/>
          </w:tcPr>
          <w:p w14:paraId="6502F228" w14:textId="77777777" w:rsidR="00E57AD9" w:rsidRPr="001122C1" w:rsidRDefault="00504531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 کنون</w:t>
            </w:r>
          </w:p>
        </w:tc>
      </w:tr>
      <w:tr w:rsidR="00E57AD9" w:rsidRPr="001122C1" w14:paraId="60E81B31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C0B0DFD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24" w:type="pct"/>
            <w:vAlign w:val="center"/>
          </w:tcPr>
          <w:p w14:paraId="5F246F43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73" w:type="pct"/>
            <w:vAlign w:val="center"/>
          </w:tcPr>
          <w:p w14:paraId="13CD3AB4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7" w:type="pct"/>
            <w:vAlign w:val="center"/>
          </w:tcPr>
          <w:p w14:paraId="4351CB4E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23" w:type="pct"/>
            <w:vAlign w:val="center"/>
          </w:tcPr>
          <w:p w14:paraId="33F146DA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1" w:type="pct"/>
            <w:vAlign w:val="center"/>
          </w:tcPr>
          <w:p w14:paraId="4A37F907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7" w:type="pct"/>
            <w:vAlign w:val="center"/>
          </w:tcPr>
          <w:p w14:paraId="60596798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E57AD9" w:rsidRPr="001122C1" w14:paraId="65AB5505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36812FF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24" w:type="pct"/>
            <w:vAlign w:val="center"/>
          </w:tcPr>
          <w:p w14:paraId="0AADA592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73" w:type="pct"/>
            <w:vAlign w:val="center"/>
          </w:tcPr>
          <w:p w14:paraId="42B578DA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7" w:type="pct"/>
            <w:vAlign w:val="center"/>
          </w:tcPr>
          <w:p w14:paraId="46EA207B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23" w:type="pct"/>
            <w:vAlign w:val="center"/>
          </w:tcPr>
          <w:p w14:paraId="1EECEDFF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1" w:type="pct"/>
            <w:vAlign w:val="center"/>
          </w:tcPr>
          <w:p w14:paraId="027304EA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7" w:type="pct"/>
            <w:vAlign w:val="center"/>
          </w:tcPr>
          <w:p w14:paraId="11903E1B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E57AD9" w:rsidRPr="001122C1" w14:paraId="5F655615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8E98F08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24" w:type="pct"/>
            <w:vAlign w:val="center"/>
          </w:tcPr>
          <w:p w14:paraId="33212D87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73" w:type="pct"/>
            <w:vAlign w:val="center"/>
          </w:tcPr>
          <w:p w14:paraId="1ADC6531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7" w:type="pct"/>
            <w:vAlign w:val="center"/>
          </w:tcPr>
          <w:p w14:paraId="1422D7C7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23" w:type="pct"/>
            <w:vAlign w:val="center"/>
          </w:tcPr>
          <w:p w14:paraId="17BCB201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1" w:type="pct"/>
            <w:vAlign w:val="center"/>
          </w:tcPr>
          <w:p w14:paraId="3D05997E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7" w:type="pct"/>
            <w:vAlign w:val="center"/>
          </w:tcPr>
          <w:p w14:paraId="1ADE5B68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4DA45166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3D393DE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6DC6F02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619B84E1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6458DD2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55E8236" w14:textId="77777777" w:rsidR="00ED73F5" w:rsidRPr="001122C1" w:rsidRDefault="00ED73F5">
      <w:pPr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lang w:bidi="fa-IR"/>
        </w:rPr>
        <w:br w:type="page"/>
      </w:r>
    </w:p>
    <w:p w14:paraId="25B6320D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9AAEDCB" w14:textId="77777777" w:rsidR="00E57AD9" w:rsidRPr="001122C1" w:rsidRDefault="00F448D8" w:rsidP="00F448D8">
      <w:pPr>
        <w:bidi/>
        <w:spacing w:after="0" w:line="240" w:lineRule="auto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t>5.</w:t>
      </w:r>
      <w:r w:rsidR="00E57AD9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ستاد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3720"/>
        <w:gridCol w:w="3257"/>
        <w:gridCol w:w="3551"/>
      </w:tblGrid>
      <w:tr w:rsidR="00952AD5" w:rsidRPr="001122C1" w14:paraId="30991C17" w14:textId="77777777" w:rsidTr="00BD04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D71731E" w14:textId="77777777" w:rsidR="00E57AD9" w:rsidRPr="001122C1" w:rsidRDefault="00E57AD9" w:rsidP="000859A9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نام و نام خانوادگی: </w:t>
            </w:r>
            <w:r w:rsidR="000859A9" w:rsidRPr="001122C1">
              <w:rPr>
                <w:rFonts w:cs="2  Nazanin" w:hint="cs"/>
                <w:szCs w:val="22"/>
                <w:rtl/>
                <w:lang w:bidi="fa-IR"/>
              </w:rPr>
              <w:t>لیلا رفیعی</w:t>
            </w:r>
          </w:p>
        </w:tc>
        <w:tc>
          <w:tcPr>
            <w:tcW w:w="1683" w:type="pct"/>
            <w:vAlign w:val="center"/>
          </w:tcPr>
          <w:p w14:paraId="545A0EBA" w14:textId="77777777" w:rsidR="00E57AD9" w:rsidRPr="001122C1" w:rsidRDefault="00E57AD9" w:rsidP="00BD04AC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332912" w:rsidRPr="001122C1">
              <w:rPr>
                <w:rFonts w:cs="2  Nazanin" w:hint="cs"/>
                <w:szCs w:val="22"/>
                <w:rtl/>
                <w:lang w:bidi="fa-IR"/>
              </w:rPr>
              <w:t xml:space="preserve"> سرپرست اداره پذیرش </w:t>
            </w:r>
          </w:p>
        </w:tc>
        <w:tc>
          <w:tcPr>
            <w:tcW w:w="1414" w:type="pct"/>
            <w:vMerge w:val="restart"/>
            <w:vAlign w:val="center"/>
          </w:tcPr>
          <w:p w14:paraId="1DF3E4B1" w14:textId="77777777" w:rsidR="00E57AD9" w:rsidRPr="001122C1" w:rsidRDefault="00952AD5" w:rsidP="00BD04AC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rtl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inline distT="0" distB="0" distL="0" distR="0" wp14:anchorId="3FDB8C71" wp14:editId="64A78EA2">
                  <wp:extent cx="2118287" cy="1412897"/>
                  <wp:effectExtent l="0" t="0" r="0" b="0"/>
                  <wp:docPr id="23" name="Picture 23" descr="C:\Users\a.karami\Desktop\5682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a.karami\Desktop\5682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744" cy="1469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2AD5" w:rsidRPr="001122C1" w14:paraId="18344EB8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CD76443" w14:textId="77777777" w:rsidR="00E57AD9" w:rsidRPr="001122C1" w:rsidRDefault="00E57AD9" w:rsidP="000859A9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0859A9" w:rsidRPr="001122C1">
              <w:rPr>
                <w:rFonts w:cs="2  Nazanin" w:hint="cs"/>
                <w:szCs w:val="22"/>
                <w:rtl/>
                <w:lang w:bidi="ar-SA"/>
              </w:rPr>
              <w:t>4/9/53</w:t>
            </w:r>
          </w:p>
        </w:tc>
        <w:tc>
          <w:tcPr>
            <w:tcW w:w="1683" w:type="pct"/>
            <w:vAlign w:val="center"/>
          </w:tcPr>
          <w:p w14:paraId="6E2E4A3C" w14:textId="77777777" w:rsidR="00E57AD9" w:rsidRPr="001122C1" w:rsidRDefault="00E57AD9" w:rsidP="000859A9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332912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لیسانس</w:t>
            </w:r>
          </w:p>
        </w:tc>
        <w:tc>
          <w:tcPr>
            <w:tcW w:w="1414" w:type="pct"/>
            <w:vMerge/>
            <w:vAlign w:val="center"/>
          </w:tcPr>
          <w:p w14:paraId="00E2CF38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952AD5" w:rsidRPr="001122C1" w14:paraId="58441F82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9BCA53D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DB0D42" w:rsidRPr="001122C1">
              <w:rPr>
                <w:rFonts w:cs="2  Nazanin" w:hint="cs"/>
                <w:szCs w:val="22"/>
                <w:rtl/>
                <w:lang w:bidi="fa-IR"/>
              </w:rPr>
              <w:t xml:space="preserve"> ابادان</w:t>
            </w:r>
          </w:p>
        </w:tc>
        <w:tc>
          <w:tcPr>
            <w:tcW w:w="1683" w:type="pct"/>
            <w:vAlign w:val="center"/>
          </w:tcPr>
          <w:p w14:paraId="451BE393" w14:textId="77777777" w:rsidR="00E57AD9" w:rsidRPr="001122C1" w:rsidRDefault="00E57AD9" w:rsidP="00BD04AC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0859A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لیسانس</w:t>
            </w:r>
            <w:r w:rsidR="000859A9" w:rsidRPr="001122C1">
              <w:rPr>
                <w:rFonts w:cs="2  Nazanin"/>
                <w:b/>
                <w:bCs/>
                <w:szCs w:val="22"/>
                <w:rtl/>
                <w:lang w:bidi="fa-IR"/>
              </w:rPr>
              <w:t xml:space="preserve"> </w:t>
            </w:r>
            <w:r w:rsidR="000859A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روانشناسی</w:t>
            </w:r>
            <w:r w:rsidR="000859A9" w:rsidRPr="001122C1">
              <w:rPr>
                <w:rFonts w:cs="2  Nazanin"/>
                <w:b/>
                <w:bCs/>
                <w:szCs w:val="22"/>
                <w:rtl/>
                <w:lang w:bidi="fa-IR"/>
              </w:rPr>
              <w:t xml:space="preserve"> </w:t>
            </w:r>
            <w:r w:rsidR="000859A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کودکان</w:t>
            </w:r>
            <w:r w:rsidR="000859A9" w:rsidRPr="001122C1">
              <w:rPr>
                <w:rFonts w:cs="2  Nazanin"/>
                <w:b/>
                <w:bCs/>
                <w:szCs w:val="22"/>
                <w:rtl/>
                <w:lang w:bidi="fa-IR"/>
              </w:rPr>
              <w:t xml:space="preserve"> </w:t>
            </w:r>
            <w:r w:rsidR="000859A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اشتثنایی</w:t>
            </w:r>
          </w:p>
        </w:tc>
        <w:tc>
          <w:tcPr>
            <w:tcW w:w="1414" w:type="pct"/>
            <w:vMerge/>
            <w:vAlign w:val="center"/>
          </w:tcPr>
          <w:p w14:paraId="59F64865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952AD5" w:rsidRPr="001122C1" w14:paraId="73907C14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879AFBE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DB0D42" w:rsidRPr="001122C1">
              <w:rPr>
                <w:rFonts w:cs="2  Nazanin" w:hint="cs"/>
                <w:szCs w:val="22"/>
                <w:rtl/>
                <w:lang w:bidi="ar-SA"/>
              </w:rPr>
              <w:t xml:space="preserve"> بوشهر</w:t>
            </w:r>
          </w:p>
        </w:tc>
        <w:tc>
          <w:tcPr>
            <w:tcW w:w="1683" w:type="pct"/>
            <w:vAlign w:val="center"/>
          </w:tcPr>
          <w:p w14:paraId="7F57ECFA" w14:textId="77777777" w:rsidR="00E57AD9" w:rsidRPr="001122C1" w:rsidRDefault="00E57AD9" w:rsidP="000859A9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332912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</w:t>
            </w:r>
            <w:r w:rsidR="000859A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دانشگاه الزهرا تهران</w:t>
            </w:r>
          </w:p>
        </w:tc>
        <w:tc>
          <w:tcPr>
            <w:tcW w:w="1414" w:type="pct"/>
            <w:vMerge/>
            <w:vAlign w:val="center"/>
          </w:tcPr>
          <w:p w14:paraId="6B2B34AB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952AD5" w:rsidRPr="001122C1" w14:paraId="32E3EAF7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8F50421" w14:textId="77777777" w:rsidR="00E57AD9" w:rsidRPr="001122C1" w:rsidRDefault="00E57AD9" w:rsidP="00BD04A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332912" w:rsidRPr="001122C1">
              <w:rPr>
                <w:rFonts w:cs="2  Nazanin" w:hint="cs"/>
                <w:szCs w:val="22"/>
                <w:rtl/>
                <w:lang w:bidi="ar-SA"/>
              </w:rPr>
              <w:t xml:space="preserve"> متاهل</w:t>
            </w:r>
          </w:p>
        </w:tc>
        <w:tc>
          <w:tcPr>
            <w:tcW w:w="1683" w:type="pct"/>
            <w:vAlign w:val="center"/>
          </w:tcPr>
          <w:p w14:paraId="3AAC1904" w14:textId="77777777" w:rsidR="00E57AD9" w:rsidRPr="001122C1" w:rsidRDefault="00E57AD9" w:rsidP="000859A9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0859A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09173714633</w:t>
            </w:r>
          </w:p>
        </w:tc>
        <w:tc>
          <w:tcPr>
            <w:tcW w:w="1414" w:type="pct"/>
            <w:vMerge/>
            <w:vAlign w:val="center"/>
          </w:tcPr>
          <w:p w14:paraId="77487CAD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952AD5" w:rsidRPr="001122C1" w14:paraId="6AFAC3E2" w14:textId="77777777" w:rsidTr="00BD04AC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CB9D1C8" w14:textId="77777777" w:rsidR="00E57AD9" w:rsidRPr="001122C1" w:rsidRDefault="00E57AD9" w:rsidP="00332912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332912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83" w:type="pct"/>
            <w:vAlign w:val="center"/>
          </w:tcPr>
          <w:p w14:paraId="2FB1CD82" w14:textId="77777777" w:rsidR="00E57AD9" w:rsidRPr="001122C1" w:rsidRDefault="00E57AD9" w:rsidP="00BD04AC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332912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-</w:t>
            </w:r>
          </w:p>
        </w:tc>
        <w:tc>
          <w:tcPr>
            <w:tcW w:w="1414" w:type="pct"/>
            <w:vAlign w:val="center"/>
          </w:tcPr>
          <w:p w14:paraId="5325C4C6" w14:textId="77777777" w:rsidR="00E57AD9" w:rsidRPr="001122C1" w:rsidRDefault="00DB533B" w:rsidP="00952AD5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952AD5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9/3/1380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1"/>
        <w:gridCol w:w="2577"/>
        <w:gridCol w:w="996"/>
        <w:gridCol w:w="1615"/>
        <w:gridCol w:w="1522"/>
        <w:gridCol w:w="1602"/>
        <w:gridCol w:w="1575"/>
      </w:tblGrid>
      <w:tr w:rsidR="00E57AD9" w:rsidRPr="001122C1" w14:paraId="09F3B0DE" w14:textId="77777777" w:rsidTr="00BD04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31399AC8" w14:textId="77777777" w:rsidR="00E57AD9" w:rsidRPr="001122C1" w:rsidRDefault="00E57AD9" w:rsidP="00BD04AC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E57AD9" w:rsidRPr="001122C1" w14:paraId="5EA94DB2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4D4EFB1" w14:textId="77777777" w:rsidR="00E57AD9" w:rsidRPr="001122C1" w:rsidRDefault="00E57AD9" w:rsidP="00BD04AC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24" w:type="pct"/>
            <w:vAlign w:val="center"/>
          </w:tcPr>
          <w:p w14:paraId="57FC383C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73" w:type="pct"/>
            <w:vAlign w:val="center"/>
          </w:tcPr>
          <w:p w14:paraId="020634F6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767" w:type="pct"/>
            <w:vAlign w:val="center"/>
          </w:tcPr>
          <w:p w14:paraId="432A68B4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23" w:type="pct"/>
            <w:vAlign w:val="center"/>
          </w:tcPr>
          <w:p w14:paraId="4CFFA918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61" w:type="pct"/>
            <w:vAlign w:val="center"/>
          </w:tcPr>
          <w:p w14:paraId="0706D730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47" w:type="pct"/>
            <w:vAlign w:val="center"/>
          </w:tcPr>
          <w:p w14:paraId="2C79FB45" w14:textId="77777777" w:rsidR="00E57AD9" w:rsidRPr="001122C1" w:rsidRDefault="00E57AD9" w:rsidP="00BD04AC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E57AD9" w:rsidRPr="001122C1" w14:paraId="1D3C1E5A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0169862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24" w:type="pct"/>
            <w:vAlign w:val="center"/>
          </w:tcPr>
          <w:p w14:paraId="1DE09E9A" w14:textId="77777777" w:rsidR="00E57AD9" w:rsidRPr="001122C1" w:rsidRDefault="00DB0D42" w:rsidP="000859A9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کارشناس </w:t>
            </w:r>
            <w:r w:rsidR="000859A9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مددکاری</w:t>
            </w:r>
          </w:p>
        </w:tc>
        <w:tc>
          <w:tcPr>
            <w:tcW w:w="473" w:type="pct"/>
            <w:vAlign w:val="center"/>
          </w:tcPr>
          <w:p w14:paraId="4D3139DC" w14:textId="77777777" w:rsidR="00E57AD9" w:rsidRPr="001122C1" w:rsidRDefault="00DB0D42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7485846F" w14:textId="77777777" w:rsidR="00E57AD9" w:rsidRPr="001122C1" w:rsidRDefault="00DB0D42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امور اجتماعی</w:t>
            </w:r>
          </w:p>
        </w:tc>
        <w:tc>
          <w:tcPr>
            <w:tcW w:w="723" w:type="pct"/>
            <w:vAlign w:val="center"/>
          </w:tcPr>
          <w:p w14:paraId="41369C85" w14:textId="77777777" w:rsidR="00E57AD9" w:rsidRPr="001122C1" w:rsidRDefault="00DB0D42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671F8071" w14:textId="77777777" w:rsidR="00E57AD9" w:rsidRPr="001122C1" w:rsidRDefault="000859A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قراردادی</w:t>
            </w:r>
          </w:p>
        </w:tc>
        <w:tc>
          <w:tcPr>
            <w:tcW w:w="747" w:type="pct"/>
            <w:vAlign w:val="center"/>
          </w:tcPr>
          <w:p w14:paraId="3E8F5EFE" w14:textId="77777777" w:rsidR="00E57AD9" w:rsidRPr="001122C1" w:rsidRDefault="000859A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0</w:t>
            </w:r>
          </w:p>
        </w:tc>
      </w:tr>
      <w:tr w:rsidR="00E57AD9" w:rsidRPr="001122C1" w14:paraId="33BD3C74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66521A3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24" w:type="pct"/>
            <w:vAlign w:val="center"/>
          </w:tcPr>
          <w:p w14:paraId="10C833DF" w14:textId="77777777" w:rsidR="00E57AD9" w:rsidRPr="001122C1" w:rsidRDefault="00DB0D42" w:rsidP="000859A9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کارشناس </w:t>
            </w:r>
            <w:r w:rsidR="000859A9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آموزش معلولین ذهنی</w:t>
            </w:r>
          </w:p>
        </w:tc>
        <w:tc>
          <w:tcPr>
            <w:tcW w:w="473" w:type="pct"/>
            <w:vAlign w:val="center"/>
          </w:tcPr>
          <w:p w14:paraId="6B7ABAB1" w14:textId="77777777" w:rsidR="00E57AD9" w:rsidRPr="001122C1" w:rsidRDefault="00DB0D42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5E58F97B" w14:textId="77777777" w:rsidR="00E57AD9" w:rsidRPr="001122C1" w:rsidRDefault="000859A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 بوشهر</w:t>
            </w:r>
          </w:p>
        </w:tc>
        <w:tc>
          <w:tcPr>
            <w:tcW w:w="723" w:type="pct"/>
            <w:vAlign w:val="center"/>
          </w:tcPr>
          <w:p w14:paraId="1667D427" w14:textId="77777777" w:rsidR="00E57AD9" w:rsidRPr="001122C1" w:rsidRDefault="00DB0D42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2842A84C" w14:textId="77777777" w:rsidR="00E57AD9" w:rsidRPr="001122C1" w:rsidRDefault="000859A9" w:rsidP="000859A9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9/3/1380</w:t>
            </w:r>
          </w:p>
        </w:tc>
        <w:tc>
          <w:tcPr>
            <w:tcW w:w="747" w:type="pct"/>
            <w:vAlign w:val="center"/>
          </w:tcPr>
          <w:p w14:paraId="203F3411" w14:textId="77777777" w:rsidR="00E57AD9" w:rsidRPr="001122C1" w:rsidRDefault="000859A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11</w:t>
            </w:r>
          </w:p>
        </w:tc>
      </w:tr>
      <w:tr w:rsidR="00E57AD9" w:rsidRPr="001122C1" w14:paraId="1A85A16D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DC50488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24" w:type="pct"/>
            <w:vAlign w:val="center"/>
          </w:tcPr>
          <w:p w14:paraId="0A4BBFCF" w14:textId="77777777" w:rsidR="00E57AD9" w:rsidRPr="001122C1" w:rsidRDefault="000859A9" w:rsidP="000859A9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 کودکان</w:t>
            </w:r>
            <w:r w:rsidR="00DB0D42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 </w:t>
            </w:r>
          </w:p>
        </w:tc>
        <w:tc>
          <w:tcPr>
            <w:tcW w:w="473" w:type="pct"/>
            <w:vAlign w:val="center"/>
          </w:tcPr>
          <w:p w14:paraId="170A18FB" w14:textId="77777777" w:rsidR="00E57AD9" w:rsidRPr="001122C1" w:rsidRDefault="00DB0D42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67" w:type="pct"/>
            <w:vAlign w:val="center"/>
          </w:tcPr>
          <w:p w14:paraId="796D122C" w14:textId="77777777" w:rsidR="00E57AD9" w:rsidRPr="001122C1" w:rsidRDefault="000859A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اجتماعی</w:t>
            </w:r>
          </w:p>
        </w:tc>
        <w:tc>
          <w:tcPr>
            <w:tcW w:w="723" w:type="pct"/>
            <w:vAlign w:val="center"/>
          </w:tcPr>
          <w:p w14:paraId="685F1CA4" w14:textId="77777777" w:rsidR="00E57AD9" w:rsidRPr="001122C1" w:rsidRDefault="00DB0D42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23DAA6C2" w14:textId="77777777" w:rsidR="00E57AD9" w:rsidRPr="001122C1" w:rsidRDefault="000859A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1/11/1391</w:t>
            </w:r>
          </w:p>
        </w:tc>
        <w:tc>
          <w:tcPr>
            <w:tcW w:w="747" w:type="pct"/>
            <w:vAlign w:val="center"/>
          </w:tcPr>
          <w:p w14:paraId="163C1887" w14:textId="77777777" w:rsidR="00E57AD9" w:rsidRPr="001122C1" w:rsidRDefault="00952AD5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12</w:t>
            </w:r>
          </w:p>
        </w:tc>
      </w:tr>
      <w:tr w:rsidR="00E57AD9" w:rsidRPr="001122C1" w14:paraId="6728ABD0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38E96C9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24" w:type="pct"/>
            <w:vAlign w:val="center"/>
          </w:tcPr>
          <w:p w14:paraId="603B5BBC" w14:textId="77777777" w:rsidR="00E57AD9" w:rsidRPr="001122C1" w:rsidRDefault="00952AD5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سرپرست اداره پذیرش و هماهنگی</w:t>
            </w:r>
          </w:p>
        </w:tc>
        <w:tc>
          <w:tcPr>
            <w:tcW w:w="473" w:type="pct"/>
            <w:vAlign w:val="center"/>
          </w:tcPr>
          <w:p w14:paraId="603B1668" w14:textId="77777777" w:rsidR="00E57AD9" w:rsidRPr="001122C1" w:rsidRDefault="00952AD5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ستاد</w:t>
            </w:r>
          </w:p>
        </w:tc>
        <w:tc>
          <w:tcPr>
            <w:tcW w:w="767" w:type="pct"/>
            <w:vAlign w:val="center"/>
          </w:tcPr>
          <w:p w14:paraId="55D78F30" w14:textId="77777777" w:rsidR="00E57AD9" w:rsidRPr="001122C1" w:rsidRDefault="00952AD5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ستاد</w:t>
            </w:r>
          </w:p>
        </w:tc>
        <w:tc>
          <w:tcPr>
            <w:tcW w:w="723" w:type="pct"/>
            <w:vAlign w:val="center"/>
          </w:tcPr>
          <w:p w14:paraId="499D047F" w14:textId="77777777" w:rsidR="00E57AD9" w:rsidRPr="001122C1" w:rsidRDefault="00952AD5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61" w:type="pct"/>
            <w:vAlign w:val="center"/>
          </w:tcPr>
          <w:p w14:paraId="27C250BC" w14:textId="77777777" w:rsidR="00E57AD9" w:rsidRPr="001122C1" w:rsidRDefault="00952AD5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8/12/1403</w:t>
            </w:r>
          </w:p>
        </w:tc>
        <w:tc>
          <w:tcPr>
            <w:tcW w:w="747" w:type="pct"/>
            <w:vAlign w:val="center"/>
          </w:tcPr>
          <w:p w14:paraId="649FF28B" w14:textId="77777777" w:rsidR="00E57AD9" w:rsidRPr="001122C1" w:rsidRDefault="00952AD5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  <w:tr w:rsidR="00E57AD9" w:rsidRPr="001122C1" w14:paraId="4C930420" w14:textId="77777777" w:rsidTr="00BD04AC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E544B4B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24" w:type="pct"/>
            <w:vAlign w:val="center"/>
          </w:tcPr>
          <w:p w14:paraId="22D931F9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73" w:type="pct"/>
            <w:vAlign w:val="center"/>
          </w:tcPr>
          <w:p w14:paraId="015EDA01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7" w:type="pct"/>
            <w:vAlign w:val="center"/>
          </w:tcPr>
          <w:p w14:paraId="2EDE02D9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23" w:type="pct"/>
            <w:vAlign w:val="center"/>
          </w:tcPr>
          <w:p w14:paraId="1620184D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61" w:type="pct"/>
            <w:vAlign w:val="center"/>
          </w:tcPr>
          <w:p w14:paraId="6850FC4D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7" w:type="pct"/>
            <w:vAlign w:val="center"/>
          </w:tcPr>
          <w:p w14:paraId="05EC129F" w14:textId="77777777" w:rsidR="00E57AD9" w:rsidRPr="001122C1" w:rsidRDefault="00E57AD9" w:rsidP="00BD04AC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3F121977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467BBE7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0AA06650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4681B2ED" w14:textId="77777777" w:rsidR="00E57AD9" w:rsidRPr="001122C1" w:rsidRDefault="00E57AD9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78B9F9D9" w14:textId="77777777" w:rsidR="00BD04AC" w:rsidRPr="001122C1" w:rsidRDefault="00BD04AC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1B2EC2D" w14:textId="77777777" w:rsidR="00DB533B" w:rsidRPr="001122C1" w:rsidRDefault="00DB533B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81B3505" w14:textId="77777777" w:rsidR="00DB533B" w:rsidRPr="001122C1" w:rsidRDefault="00DB533B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66CDBCE8" w14:textId="77777777" w:rsidR="00DB533B" w:rsidRPr="001122C1" w:rsidRDefault="00DB533B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7DD5040B" w14:textId="77777777" w:rsidR="00EB6177" w:rsidRPr="001122C1" w:rsidRDefault="00F448D8" w:rsidP="00A220E2">
      <w:pPr>
        <w:bidi/>
        <w:spacing w:after="0" w:line="240" w:lineRule="auto"/>
        <w:rPr>
          <w:rFonts w:cs="2  Nazanin"/>
          <w:b/>
          <w:bCs/>
          <w:noProof/>
          <w:szCs w:val="22"/>
          <w:rtl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1.</w:t>
      </w:r>
      <w:r w:rsidR="00EB6177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3745"/>
        <w:gridCol w:w="3141"/>
        <w:gridCol w:w="3642"/>
      </w:tblGrid>
      <w:tr w:rsidR="00EB6177" w:rsidRPr="001122C1" w14:paraId="361FE08D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0090C2F" w14:textId="5908F020" w:rsidR="00EB6177" w:rsidRPr="001122C1" w:rsidRDefault="00EB6177" w:rsidP="001E5D22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</w:t>
            </w:r>
            <w:r w:rsidR="001E5D22" w:rsidRPr="001122C1">
              <w:rPr>
                <w:rFonts w:cs="2  Nazanin" w:hint="cs"/>
                <w:szCs w:val="22"/>
                <w:rtl/>
                <w:lang w:bidi="ar-SA"/>
              </w:rPr>
              <w:t>آنیتا احمدزاده</w:t>
            </w:r>
          </w:p>
        </w:tc>
        <w:tc>
          <w:tcPr>
            <w:tcW w:w="1616" w:type="pct"/>
            <w:vAlign w:val="center"/>
          </w:tcPr>
          <w:p w14:paraId="26256063" w14:textId="237E8245" w:rsidR="00EB6177" w:rsidRPr="001122C1" w:rsidRDefault="00EB6177" w:rsidP="001E5D22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1E5D22" w:rsidRPr="001122C1">
              <w:rPr>
                <w:rFonts w:cs="2  Nazanin" w:hint="cs"/>
                <w:szCs w:val="22"/>
                <w:rtl/>
                <w:lang w:bidi="fa-IR"/>
              </w:rPr>
              <w:t>مدیر بهزیستی شهرستان بوشهر</w:t>
            </w:r>
          </w:p>
        </w:tc>
        <w:tc>
          <w:tcPr>
            <w:tcW w:w="1481" w:type="pct"/>
            <w:vMerge w:val="restart"/>
            <w:vAlign w:val="center"/>
          </w:tcPr>
          <w:p w14:paraId="02EF6C71" w14:textId="70C7A4EF" w:rsidR="00EB6177" w:rsidRPr="001122C1" w:rsidRDefault="00154F3E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rtl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inline distT="0" distB="0" distL="0" distR="0" wp14:anchorId="4FE99A3F" wp14:editId="2B7E09D8">
                  <wp:extent cx="2175656" cy="1447800"/>
                  <wp:effectExtent l="0" t="0" r="0" b="0"/>
                  <wp:docPr id="24" name="Picture 24" descr="C:\Users\karami\Desktop\احمد زاد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karami\Desktop\احمد زاده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2327" cy="14522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B6177" w:rsidRPr="001122C1" w14:paraId="50ABDF2E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FF64F39" w14:textId="247A89EE" w:rsidR="00EB6177" w:rsidRPr="001122C1" w:rsidRDefault="00EB6177" w:rsidP="001E5D22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1E5D22" w:rsidRPr="001122C1">
              <w:rPr>
                <w:rFonts w:cs="2  Nazanin" w:hint="cs"/>
                <w:szCs w:val="22"/>
                <w:rtl/>
                <w:lang w:bidi="ar-SA"/>
              </w:rPr>
              <w:t>1355.11.15</w:t>
            </w:r>
          </w:p>
        </w:tc>
        <w:tc>
          <w:tcPr>
            <w:tcW w:w="1616" w:type="pct"/>
            <w:vAlign w:val="center"/>
          </w:tcPr>
          <w:p w14:paraId="274A31EC" w14:textId="0C0A463B" w:rsidR="00EB6177" w:rsidRPr="001122C1" w:rsidRDefault="00EB6177" w:rsidP="001E5D22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 لیسانس</w:t>
            </w:r>
          </w:p>
        </w:tc>
        <w:tc>
          <w:tcPr>
            <w:tcW w:w="1481" w:type="pct"/>
            <w:vMerge/>
            <w:vAlign w:val="center"/>
          </w:tcPr>
          <w:p w14:paraId="6469FA15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05DB8E46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C9DC299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>بوشهر</w:t>
            </w:r>
          </w:p>
        </w:tc>
        <w:tc>
          <w:tcPr>
            <w:tcW w:w="1616" w:type="pct"/>
            <w:vAlign w:val="center"/>
          </w:tcPr>
          <w:p w14:paraId="7B3F4E15" w14:textId="3B48DB1E" w:rsidR="00EB6177" w:rsidRPr="001122C1" w:rsidRDefault="00EB6177" w:rsidP="00ED437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ED437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مشاوره و راهنمایی</w:t>
            </w:r>
          </w:p>
        </w:tc>
        <w:tc>
          <w:tcPr>
            <w:tcW w:w="1481" w:type="pct"/>
            <w:vMerge/>
            <w:vAlign w:val="center"/>
          </w:tcPr>
          <w:p w14:paraId="46A3680D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6E97DD43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2EDB4D9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فعلی:بوشهر</w:t>
            </w:r>
          </w:p>
        </w:tc>
        <w:tc>
          <w:tcPr>
            <w:tcW w:w="1616" w:type="pct"/>
            <w:vAlign w:val="center"/>
          </w:tcPr>
          <w:p w14:paraId="043FC320" w14:textId="4F4E77BF" w:rsidR="00EB6177" w:rsidRPr="001122C1" w:rsidRDefault="00EB6177" w:rsidP="00ED4374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محل اخذ مدرک:دانشگاه آزاد </w:t>
            </w:r>
            <w:r w:rsidR="00ED437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بوشهر</w:t>
            </w:r>
          </w:p>
        </w:tc>
        <w:tc>
          <w:tcPr>
            <w:tcW w:w="1481" w:type="pct"/>
            <w:vMerge/>
            <w:vAlign w:val="center"/>
          </w:tcPr>
          <w:p w14:paraId="1D2D5162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569E1FC0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3104A2D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تاهل:متاهل</w:t>
            </w:r>
          </w:p>
        </w:tc>
        <w:tc>
          <w:tcPr>
            <w:tcW w:w="1616" w:type="pct"/>
            <w:vAlign w:val="center"/>
          </w:tcPr>
          <w:p w14:paraId="32FA7D7C" w14:textId="77777777" w:rsidR="00EB6177" w:rsidRPr="001122C1" w:rsidRDefault="00EB6177" w:rsidP="00F448D8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تماس:09173702274</w:t>
            </w:r>
          </w:p>
        </w:tc>
        <w:tc>
          <w:tcPr>
            <w:tcW w:w="1481" w:type="pct"/>
            <w:vMerge/>
            <w:vAlign w:val="center"/>
          </w:tcPr>
          <w:p w14:paraId="4EACCF6B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EB6177" w:rsidRPr="001122C1" w14:paraId="0C10FDBC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B34E777" w14:textId="77777777" w:rsidR="00EB6177" w:rsidRPr="001122C1" w:rsidRDefault="00EB6177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07A06420" w14:textId="77777777" w:rsidR="00EB6177" w:rsidRPr="001122C1" w:rsidRDefault="00EB6177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از:-</w:t>
            </w:r>
          </w:p>
        </w:tc>
        <w:tc>
          <w:tcPr>
            <w:tcW w:w="1481" w:type="pct"/>
            <w:vAlign w:val="center"/>
          </w:tcPr>
          <w:p w14:paraId="2F2DD354" w14:textId="3BA02F68" w:rsidR="00EB6177" w:rsidRPr="001122C1" w:rsidRDefault="00EB6177" w:rsidP="00ED437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ED437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1382.07.20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695"/>
        <w:gridCol w:w="973"/>
        <w:gridCol w:w="1826"/>
        <w:gridCol w:w="1265"/>
        <w:gridCol w:w="1579"/>
        <w:gridCol w:w="1550"/>
      </w:tblGrid>
      <w:tr w:rsidR="00EB6177" w:rsidRPr="001122C1" w14:paraId="4F519BB7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02E2BBF7" w14:textId="77777777" w:rsidR="00EB6177" w:rsidRPr="001122C1" w:rsidRDefault="00EB6177" w:rsidP="00F448D8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EB6177" w:rsidRPr="001122C1" w14:paraId="2F22C78E" w14:textId="77777777" w:rsidTr="007E36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8CFA30A" w14:textId="77777777" w:rsidR="00EB6177" w:rsidRPr="001122C1" w:rsidRDefault="00EB6177" w:rsidP="00F448D8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80" w:type="pct"/>
            <w:vAlign w:val="center"/>
          </w:tcPr>
          <w:p w14:paraId="20AE5BCD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62" w:type="pct"/>
            <w:vAlign w:val="center"/>
          </w:tcPr>
          <w:p w14:paraId="5C047E8B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67" w:type="pct"/>
            <w:vAlign w:val="center"/>
          </w:tcPr>
          <w:p w14:paraId="337787BE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601" w:type="pct"/>
            <w:vAlign w:val="center"/>
          </w:tcPr>
          <w:p w14:paraId="0B9F576C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50" w:type="pct"/>
            <w:vAlign w:val="center"/>
          </w:tcPr>
          <w:p w14:paraId="7AE98413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6" w:type="pct"/>
            <w:vAlign w:val="center"/>
          </w:tcPr>
          <w:p w14:paraId="6B7CD5CB" w14:textId="77777777" w:rsidR="00EB6177" w:rsidRPr="001122C1" w:rsidRDefault="00EB6177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EB6177" w:rsidRPr="001122C1" w14:paraId="0E44BCBB" w14:textId="77777777" w:rsidTr="007E36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44E6155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80" w:type="pct"/>
            <w:vAlign w:val="center"/>
          </w:tcPr>
          <w:p w14:paraId="2DF8F669" w14:textId="51671D43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مددکار مرکز مداخله</w:t>
            </w:r>
          </w:p>
        </w:tc>
        <w:tc>
          <w:tcPr>
            <w:tcW w:w="462" w:type="pct"/>
            <w:vAlign w:val="center"/>
          </w:tcPr>
          <w:p w14:paraId="4311EFA3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222323B9" w14:textId="612D334B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601" w:type="pct"/>
            <w:vAlign w:val="center"/>
          </w:tcPr>
          <w:p w14:paraId="391E2C13" w14:textId="2248506E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50" w:type="pct"/>
            <w:vAlign w:val="center"/>
          </w:tcPr>
          <w:p w14:paraId="558DB3C3" w14:textId="4BAA4DC4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1382</w:t>
            </w:r>
          </w:p>
        </w:tc>
        <w:tc>
          <w:tcPr>
            <w:tcW w:w="736" w:type="pct"/>
            <w:vAlign w:val="center"/>
          </w:tcPr>
          <w:p w14:paraId="38361808" w14:textId="570B4368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 سال</w:t>
            </w:r>
          </w:p>
        </w:tc>
      </w:tr>
      <w:tr w:rsidR="00EB6177" w:rsidRPr="001122C1" w14:paraId="56AB2211" w14:textId="77777777" w:rsidTr="007E36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E0912E5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80" w:type="pct"/>
            <w:vAlign w:val="center"/>
          </w:tcPr>
          <w:p w14:paraId="3D26C78A" w14:textId="4BB57F76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مددکار حوزه شبه خانواده</w:t>
            </w:r>
          </w:p>
        </w:tc>
        <w:tc>
          <w:tcPr>
            <w:tcW w:w="462" w:type="pct"/>
            <w:vAlign w:val="center"/>
          </w:tcPr>
          <w:p w14:paraId="13C1C5CA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0BCD82E5" w14:textId="77777777" w:rsidR="00EB6177" w:rsidRPr="001122C1" w:rsidRDefault="007E365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601" w:type="pct"/>
            <w:vAlign w:val="center"/>
          </w:tcPr>
          <w:p w14:paraId="66233A9E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50" w:type="pct"/>
            <w:vAlign w:val="center"/>
          </w:tcPr>
          <w:p w14:paraId="708CBEC6" w14:textId="3E53042F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1384الی 1386</w:t>
            </w:r>
          </w:p>
        </w:tc>
        <w:tc>
          <w:tcPr>
            <w:tcW w:w="736" w:type="pct"/>
            <w:vAlign w:val="center"/>
          </w:tcPr>
          <w:p w14:paraId="627FAA0A" w14:textId="170B4139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 سال</w:t>
            </w:r>
          </w:p>
        </w:tc>
      </w:tr>
      <w:tr w:rsidR="00EB6177" w:rsidRPr="001122C1" w14:paraId="31DF1BE1" w14:textId="77777777" w:rsidTr="007E36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E46B73F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80" w:type="pct"/>
            <w:vAlign w:val="center"/>
          </w:tcPr>
          <w:p w14:paraId="79F0DA41" w14:textId="7ED26BBE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سرپرست مجتمع امور آسیب دیدگان</w:t>
            </w:r>
          </w:p>
        </w:tc>
        <w:tc>
          <w:tcPr>
            <w:tcW w:w="462" w:type="pct"/>
            <w:vAlign w:val="center"/>
          </w:tcPr>
          <w:p w14:paraId="27F1DEE2" w14:textId="697C57C6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050053E7" w14:textId="553B08F0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601" w:type="pct"/>
            <w:vAlign w:val="center"/>
          </w:tcPr>
          <w:p w14:paraId="789F898D" w14:textId="54D2CD68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50" w:type="pct"/>
            <w:vAlign w:val="center"/>
          </w:tcPr>
          <w:p w14:paraId="1B6CCEC0" w14:textId="361EF00A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1394 الی 1398</w:t>
            </w:r>
          </w:p>
        </w:tc>
        <w:tc>
          <w:tcPr>
            <w:tcW w:w="736" w:type="pct"/>
            <w:vAlign w:val="center"/>
          </w:tcPr>
          <w:p w14:paraId="38445E36" w14:textId="5BEB80A1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 سال</w:t>
            </w:r>
          </w:p>
        </w:tc>
      </w:tr>
      <w:tr w:rsidR="00EB6177" w:rsidRPr="001122C1" w14:paraId="77393313" w14:textId="77777777" w:rsidTr="007E36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73D4D8B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80" w:type="pct"/>
            <w:vAlign w:val="center"/>
          </w:tcPr>
          <w:p w14:paraId="65D4C049" w14:textId="74ACBFA2" w:rsidR="00EB6177" w:rsidRPr="001122C1" w:rsidRDefault="00ED4374" w:rsidP="00ED437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کارشناس مشارکت های مردمی بهزیستی </w:t>
            </w:r>
          </w:p>
        </w:tc>
        <w:tc>
          <w:tcPr>
            <w:tcW w:w="462" w:type="pct"/>
            <w:vAlign w:val="center"/>
          </w:tcPr>
          <w:p w14:paraId="2DE194DA" w14:textId="1ABB7B1D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42182AFD" w14:textId="07D0E9FA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601" w:type="pct"/>
            <w:vAlign w:val="center"/>
          </w:tcPr>
          <w:p w14:paraId="343603CD" w14:textId="2729AB81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50" w:type="pct"/>
            <w:vAlign w:val="center"/>
          </w:tcPr>
          <w:p w14:paraId="173CABCA" w14:textId="2240A350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1389 الی 1400</w:t>
            </w:r>
          </w:p>
        </w:tc>
        <w:tc>
          <w:tcPr>
            <w:tcW w:w="736" w:type="pct"/>
            <w:vAlign w:val="center"/>
          </w:tcPr>
          <w:p w14:paraId="0D970F78" w14:textId="24C5F879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11 سال</w:t>
            </w:r>
          </w:p>
        </w:tc>
      </w:tr>
      <w:tr w:rsidR="00EB6177" w:rsidRPr="001122C1" w14:paraId="396EE602" w14:textId="77777777" w:rsidTr="007E36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86960DA" w14:textId="77777777" w:rsidR="00EB6177" w:rsidRPr="001122C1" w:rsidRDefault="00EB6177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80" w:type="pct"/>
            <w:vAlign w:val="center"/>
          </w:tcPr>
          <w:p w14:paraId="2DB57C43" w14:textId="1D47B585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سرپرست مجتمع شهیده رقیه حیاتی</w:t>
            </w:r>
          </w:p>
        </w:tc>
        <w:tc>
          <w:tcPr>
            <w:tcW w:w="462" w:type="pct"/>
            <w:vAlign w:val="center"/>
          </w:tcPr>
          <w:p w14:paraId="266CF3DA" w14:textId="630B5F1E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3CD3C00C" w14:textId="12AFB89F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601" w:type="pct"/>
            <w:vAlign w:val="center"/>
          </w:tcPr>
          <w:p w14:paraId="227B5BA3" w14:textId="7A4A67A0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750" w:type="pct"/>
            <w:vAlign w:val="center"/>
          </w:tcPr>
          <w:p w14:paraId="7177366E" w14:textId="13766A5A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1400 الی 1402</w:t>
            </w:r>
          </w:p>
        </w:tc>
        <w:tc>
          <w:tcPr>
            <w:tcW w:w="736" w:type="pct"/>
            <w:vAlign w:val="center"/>
          </w:tcPr>
          <w:p w14:paraId="05701F56" w14:textId="40DAB0AC" w:rsidR="00EB6177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 سال</w:t>
            </w:r>
          </w:p>
        </w:tc>
      </w:tr>
      <w:tr w:rsidR="00ED4374" w:rsidRPr="001122C1" w14:paraId="58756CDF" w14:textId="77777777" w:rsidTr="007E36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BF3FE24" w14:textId="2BDE8BB8" w:rsidR="00ED4374" w:rsidRPr="001122C1" w:rsidRDefault="00ED4374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6</w:t>
            </w:r>
          </w:p>
        </w:tc>
        <w:tc>
          <w:tcPr>
            <w:tcW w:w="1280" w:type="pct"/>
            <w:vAlign w:val="center"/>
          </w:tcPr>
          <w:p w14:paraId="7A697AB9" w14:textId="6730A42F" w:rsidR="00ED4374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مسئول مشارکتهای مردمی</w:t>
            </w:r>
          </w:p>
        </w:tc>
        <w:tc>
          <w:tcPr>
            <w:tcW w:w="462" w:type="pct"/>
            <w:vAlign w:val="center"/>
          </w:tcPr>
          <w:p w14:paraId="3B960EA2" w14:textId="50177D42" w:rsidR="00ED4374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06BC2769" w14:textId="51113C42" w:rsidR="00ED4374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استان</w:t>
            </w:r>
          </w:p>
        </w:tc>
        <w:tc>
          <w:tcPr>
            <w:tcW w:w="601" w:type="pct"/>
            <w:vAlign w:val="center"/>
          </w:tcPr>
          <w:p w14:paraId="7B40905A" w14:textId="77D4F723" w:rsidR="00ED4374" w:rsidRPr="001122C1" w:rsidRDefault="00ED4374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اداره کل</w:t>
            </w:r>
          </w:p>
        </w:tc>
        <w:tc>
          <w:tcPr>
            <w:tcW w:w="750" w:type="pct"/>
            <w:vAlign w:val="center"/>
          </w:tcPr>
          <w:p w14:paraId="76EEC926" w14:textId="35BFD100" w:rsidR="00ED4374" w:rsidRPr="001122C1" w:rsidRDefault="00154F3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1402 الی 1404</w:t>
            </w:r>
          </w:p>
        </w:tc>
        <w:tc>
          <w:tcPr>
            <w:tcW w:w="736" w:type="pct"/>
            <w:vAlign w:val="center"/>
          </w:tcPr>
          <w:p w14:paraId="41A7ABC5" w14:textId="1AC1B888" w:rsidR="00ED4374" w:rsidRPr="001122C1" w:rsidRDefault="00154F3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 سال</w:t>
            </w:r>
          </w:p>
        </w:tc>
      </w:tr>
      <w:tr w:rsidR="00154F3E" w:rsidRPr="001122C1" w14:paraId="5F1B1BD0" w14:textId="77777777" w:rsidTr="007E365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C643025" w14:textId="2E06DD8B" w:rsidR="00154F3E" w:rsidRPr="001122C1" w:rsidRDefault="00154F3E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7</w:t>
            </w:r>
          </w:p>
        </w:tc>
        <w:tc>
          <w:tcPr>
            <w:tcW w:w="1280" w:type="pct"/>
            <w:vAlign w:val="center"/>
          </w:tcPr>
          <w:p w14:paraId="1A97D50F" w14:textId="0D68D369" w:rsidR="00154F3E" w:rsidRPr="001122C1" w:rsidRDefault="00154F3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سرپرست مدیریت بهزیستی شهرستان بوشهر</w:t>
            </w:r>
          </w:p>
        </w:tc>
        <w:tc>
          <w:tcPr>
            <w:tcW w:w="462" w:type="pct"/>
            <w:vAlign w:val="center"/>
          </w:tcPr>
          <w:p w14:paraId="4DD55D37" w14:textId="0983125A" w:rsidR="00154F3E" w:rsidRPr="001122C1" w:rsidRDefault="00154F3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0D65ECBD" w14:textId="03681EF3" w:rsidR="00154F3E" w:rsidRPr="001122C1" w:rsidRDefault="00154F3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601" w:type="pct"/>
            <w:vAlign w:val="center"/>
          </w:tcPr>
          <w:p w14:paraId="1A37B567" w14:textId="3403CB7A" w:rsidR="00154F3E" w:rsidRPr="001122C1" w:rsidRDefault="00154F3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750" w:type="pct"/>
            <w:vAlign w:val="center"/>
          </w:tcPr>
          <w:p w14:paraId="6636E05F" w14:textId="10A1C48A" w:rsidR="00154F3E" w:rsidRPr="001122C1" w:rsidRDefault="00154F3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1404</w:t>
            </w:r>
          </w:p>
        </w:tc>
        <w:tc>
          <w:tcPr>
            <w:tcW w:w="736" w:type="pct"/>
            <w:vAlign w:val="center"/>
          </w:tcPr>
          <w:p w14:paraId="624A7FF1" w14:textId="28FDA4F8" w:rsidR="00154F3E" w:rsidRPr="001122C1" w:rsidRDefault="00154F3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</w:tbl>
    <w:p w14:paraId="6E7AA44E" w14:textId="77777777" w:rsidR="00EB6177" w:rsidRPr="001122C1" w:rsidRDefault="00EB6177" w:rsidP="00EB6177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71FE2C69" w14:textId="77777777" w:rsidR="00A220E2" w:rsidRPr="001122C1" w:rsidRDefault="00EB6177" w:rsidP="00F448D8">
      <w:pPr>
        <w:bidi/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  <w:r w:rsidR="00F448D8"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2.</w:t>
      </w:r>
      <w:r w:rsidR="00A220E2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403"/>
        <w:gridCol w:w="3118"/>
      </w:tblGrid>
      <w:tr w:rsidR="00A220E2" w:rsidRPr="001122C1" w14:paraId="60019EA3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EFA9D86" w14:textId="77777777" w:rsidR="00A220E2" w:rsidRPr="001122C1" w:rsidRDefault="00A220E2" w:rsidP="00F448D8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خانوادگی:جعفر کمالی</w:t>
            </w:r>
          </w:p>
        </w:tc>
        <w:tc>
          <w:tcPr>
            <w:tcW w:w="1616" w:type="pct"/>
            <w:vAlign w:val="center"/>
          </w:tcPr>
          <w:p w14:paraId="2F79EE61" w14:textId="77777777" w:rsidR="00A220E2" w:rsidRPr="001122C1" w:rsidRDefault="00A220E2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Pr="001122C1">
              <w:rPr>
                <w:rFonts w:cs="2  Nazanin"/>
                <w:szCs w:val="22"/>
                <w:lang w:bidi="fa-IR"/>
              </w:rPr>
              <w:t xml:space="preserve"> 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>رئیس</w:t>
            </w:r>
          </w:p>
        </w:tc>
        <w:tc>
          <w:tcPr>
            <w:tcW w:w="1481" w:type="pct"/>
            <w:vMerge w:val="restart"/>
            <w:vAlign w:val="center"/>
          </w:tcPr>
          <w:p w14:paraId="73BACAC3" w14:textId="77777777" w:rsidR="00A220E2" w:rsidRPr="001122C1" w:rsidRDefault="00A220E2" w:rsidP="00F448D8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noProof/>
                <w:szCs w:val="22"/>
                <w:lang w:eastAsia="en-US" w:bidi="ar-SA"/>
              </w:rPr>
              <w:drawing>
                <wp:anchor distT="0" distB="0" distL="114300" distR="114300" simplePos="0" relativeHeight="251709440" behindDoc="0" locked="0" layoutInCell="1" allowOverlap="1" wp14:anchorId="7CC58E4B" wp14:editId="40337C44">
                  <wp:simplePos x="0" y="0"/>
                  <wp:positionH relativeFrom="column">
                    <wp:posOffset>258445</wp:posOffset>
                  </wp:positionH>
                  <wp:positionV relativeFrom="paragraph">
                    <wp:posOffset>29210</wp:posOffset>
                  </wp:positionV>
                  <wp:extent cx="1332865" cy="1485265"/>
                  <wp:effectExtent l="0" t="0" r="635" b="635"/>
                  <wp:wrapNone/>
                  <wp:docPr id="6" name="Picture 6" descr="C:\Users\m.hasanebrahimi\Desktop\New folder\جعفرکمال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.hasanebrahimi\Desktop\New folder\جعفرکمالی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5666" t="1044" r="35814" b="39128"/>
                          <a:stretch/>
                        </pic:blipFill>
                        <pic:spPr bwMode="auto">
                          <a:xfrm>
                            <a:off x="0" y="0"/>
                            <a:ext cx="1332865" cy="14852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A220E2" w:rsidRPr="001122C1" w14:paraId="575A01AB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92FC089" w14:textId="77777777" w:rsidR="00A220E2" w:rsidRPr="001122C1" w:rsidRDefault="00A220E2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</w:t>
            </w:r>
            <w:r w:rsidRPr="001122C1">
              <w:rPr>
                <w:rFonts w:cs="2  Nazanin"/>
                <w:szCs w:val="22"/>
                <w:lang w:bidi="ar-SA"/>
              </w:rPr>
              <w:t>49/2/2:</w:t>
            </w:r>
          </w:p>
        </w:tc>
        <w:tc>
          <w:tcPr>
            <w:tcW w:w="1616" w:type="pct"/>
            <w:vAlign w:val="center"/>
          </w:tcPr>
          <w:p w14:paraId="77FA2221" w14:textId="77777777" w:rsidR="00A220E2" w:rsidRPr="001122C1" w:rsidRDefault="00A220E2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 لیسانس</w:t>
            </w:r>
          </w:p>
        </w:tc>
        <w:tc>
          <w:tcPr>
            <w:tcW w:w="1481" w:type="pct"/>
            <w:vMerge/>
            <w:vAlign w:val="center"/>
          </w:tcPr>
          <w:p w14:paraId="51FC4E70" w14:textId="77777777" w:rsidR="00A220E2" w:rsidRPr="001122C1" w:rsidRDefault="00A220E2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A220E2" w:rsidRPr="001122C1" w14:paraId="48CD2914" w14:textId="77777777" w:rsidTr="00F448D8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2FED4F0" w14:textId="77777777" w:rsidR="00A220E2" w:rsidRPr="001122C1" w:rsidRDefault="00A220E2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Pr="001122C1">
              <w:rPr>
                <w:rFonts w:cs="2  Nazanin" w:hint="cs"/>
                <w:szCs w:val="22"/>
                <w:rtl/>
                <w:lang w:bidi="fa-IR"/>
              </w:rPr>
              <w:t xml:space="preserve"> دشتستان</w:t>
            </w:r>
          </w:p>
        </w:tc>
        <w:tc>
          <w:tcPr>
            <w:tcW w:w="1616" w:type="pct"/>
            <w:vAlign w:val="center"/>
          </w:tcPr>
          <w:p w14:paraId="753BD087" w14:textId="77777777" w:rsidR="00A220E2" w:rsidRPr="001122C1" w:rsidRDefault="00A220E2" w:rsidP="00F448D8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 حقوق</w:t>
            </w:r>
          </w:p>
        </w:tc>
        <w:tc>
          <w:tcPr>
            <w:tcW w:w="1481" w:type="pct"/>
            <w:vMerge/>
            <w:vAlign w:val="center"/>
          </w:tcPr>
          <w:p w14:paraId="12BBC6FA" w14:textId="77777777" w:rsidR="00A220E2" w:rsidRPr="001122C1" w:rsidRDefault="00A220E2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A220E2" w:rsidRPr="001122C1" w14:paraId="30C84265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1ADD051" w14:textId="77777777" w:rsidR="00A220E2" w:rsidRPr="001122C1" w:rsidRDefault="00A220E2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 برازجان</w:t>
            </w:r>
          </w:p>
        </w:tc>
        <w:tc>
          <w:tcPr>
            <w:tcW w:w="1616" w:type="pct"/>
            <w:vAlign w:val="center"/>
          </w:tcPr>
          <w:p w14:paraId="041D640F" w14:textId="77777777" w:rsidR="00A220E2" w:rsidRPr="001122C1" w:rsidRDefault="00A220E2" w:rsidP="00F448D8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مدرک:دانشگاه آزاد واحد دشتستان</w:t>
            </w:r>
          </w:p>
        </w:tc>
        <w:tc>
          <w:tcPr>
            <w:tcW w:w="1481" w:type="pct"/>
            <w:vMerge/>
            <w:vAlign w:val="center"/>
          </w:tcPr>
          <w:p w14:paraId="76944281" w14:textId="77777777" w:rsidR="00A220E2" w:rsidRPr="001122C1" w:rsidRDefault="00A220E2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A220E2" w:rsidRPr="001122C1" w14:paraId="62A66CB3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DA7EAD8" w14:textId="77777777" w:rsidR="00A220E2" w:rsidRPr="001122C1" w:rsidRDefault="00A220E2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 متاهل</w:t>
            </w:r>
          </w:p>
        </w:tc>
        <w:tc>
          <w:tcPr>
            <w:tcW w:w="1616" w:type="pct"/>
            <w:vAlign w:val="center"/>
          </w:tcPr>
          <w:p w14:paraId="7DE92540" w14:textId="77777777" w:rsidR="00A220E2" w:rsidRPr="001122C1" w:rsidRDefault="00A220E2" w:rsidP="00F448D8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تماس:09177740765</w:t>
            </w:r>
          </w:p>
        </w:tc>
        <w:tc>
          <w:tcPr>
            <w:tcW w:w="1481" w:type="pct"/>
            <w:vMerge/>
            <w:vAlign w:val="center"/>
          </w:tcPr>
          <w:p w14:paraId="7446FEB5" w14:textId="77777777" w:rsidR="00A220E2" w:rsidRPr="001122C1" w:rsidRDefault="00A220E2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A220E2" w:rsidRPr="001122C1" w14:paraId="262B2622" w14:textId="77777777" w:rsidTr="00F448D8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5A4EE1D" w14:textId="77777777" w:rsidR="00A220E2" w:rsidRPr="001122C1" w:rsidRDefault="00A220E2" w:rsidP="00F448D8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434F9545" w14:textId="77777777" w:rsidR="00A220E2" w:rsidRPr="001122C1" w:rsidRDefault="00A220E2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از:-</w:t>
            </w:r>
          </w:p>
        </w:tc>
        <w:tc>
          <w:tcPr>
            <w:tcW w:w="1481" w:type="pct"/>
            <w:vAlign w:val="center"/>
          </w:tcPr>
          <w:p w14:paraId="5F1E3D86" w14:textId="77777777" w:rsidR="00A220E2" w:rsidRPr="001122C1" w:rsidRDefault="00A220E2" w:rsidP="00F448D8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دولتی:17/12/73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375"/>
        <w:gridCol w:w="1293"/>
        <w:gridCol w:w="1826"/>
        <w:gridCol w:w="1558"/>
        <w:gridCol w:w="1284"/>
        <w:gridCol w:w="1552"/>
      </w:tblGrid>
      <w:tr w:rsidR="00A220E2" w:rsidRPr="001122C1" w14:paraId="42E4DDFB" w14:textId="77777777" w:rsidTr="00F448D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6062A1C5" w14:textId="77777777" w:rsidR="00A220E2" w:rsidRPr="001122C1" w:rsidRDefault="00A220E2" w:rsidP="00F448D8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A220E2" w:rsidRPr="001122C1" w14:paraId="51B7FB96" w14:textId="77777777" w:rsidTr="00411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124B0BC" w14:textId="77777777" w:rsidR="00A220E2" w:rsidRPr="001122C1" w:rsidRDefault="00A220E2" w:rsidP="00F448D8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128" w:type="pct"/>
            <w:vAlign w:val="center"/>
          </w:tcPr>
          <w:p w14:paraId="579D123C" w14:textId="77777777" w:rsidR="00A220E2" w:rsidRPr="001122C1" w:rsidRDefault="00A220E2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614" w:type="pct"/>
            <w:vAlign w:val="center"/>
          </w:tcPr>
          <w:p w14:paraId="3FD15DE4" w14:textId="77777777" w:rsidR="00A220E2" w:rsidRPr="001122C1" w:rsidRDefault="00A220E2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67" w:type="pct"/>
            <w:vAlign w:val="center"/>
          </w:tcPr>
          <w:p w14:paraId="5E0BC25A" w14:textId="77777777" w:rsidR="00A220E2" w:rsidRPr="001122C1" w:rsidRDefault="00A220E2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40" w:type="pct"/>
            <w:vAlign w:val="center"/>
          </w:tcPr>
          <w:p w14:paraId="042BDE53" w14:textId="77777777" w:rsidR="00A220E2" w:rsidRPr="001122C1" w:rsidRDefault="00A220E2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610" w:type="pct"/>
            <w:vAlign w:val="center"/>
          </w:tcPr>
          <w:p w14:paraId="21FCD1A6" w14:textId="77777777" w:rsidR="00A220E2" w:rsidRPr="001122C1" w:rsidRDefault="00A220E2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6" w:type="pct"/>
            <w:vAlign w:val="center"/>
          </w:tcPr>
          <w:p w14:paraId="7B038952" w14:textId="77777777" w:rsidR="00A220E2" w:rsidRPr="001122C1" w:rsidRDefault="00A220E2" w:rsidP="00F448D8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A220E2" w:rsidRPr="001122C1" w14:paraId="7864DBE5" w14:textId="77777777" w:rsidTr="00411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A3B7971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128" w:type="pct"/>
            <w:vAlign w:val="center"/>
          </w:tcPr>
          <w:p w14:paraId="76AEB69E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کمک کارشناس معلولین</w:t>
            </w:r>
          </w:p>
        </w:tc>
        <w:tc>
          <w:tcPr>
            <w:tcW w:w="614" w:type="pct"/>
            <w:vAlign w:val="center"/>
          </w:tcPr>
          <w:p w14:paraId="27A0D20C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5FA6D992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توانبخشی</w:t>
            </w:r>
          </w:p>
        </w:tc>
        <w:tc>
          <w:tcPr>
            <w:tcW w:w="740" w:type="pct"/>
            <w:vAlign w:val="center"/>
          </w:tcPr>
          <w:p w14:paraId="1EF58D42" w14:textId="77777777" w:rsidR="00A220E2" w:rsidRPr="001122C1" w:rsidRDefault="0041156E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</w:t>
            </w:r>
            <w:r w:rsidR="00A220E2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شتستان</w:t>
            </w:r>
          </w:p>
        </w:tc>
        <w:tc>
          <w:tcPr>
            <w:tcW w:w="610" w:type="pct"/>
            <w:vAlign w:val="center"/>
          </w:tcPr>
          <w:p w14:paraId="4D38E0F0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1/7/87</w:t>
            </w:r>
          </w:p>
        </w:tc>
        <w:tc>
          <w:tcPr>
            <w:tcW w:w="736" w:type="pct"/>
            <w:vAlign w:val="center"/>
          </w:tcPr>
          <w:p w14:paraId="1A1A275D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7</w:t>
            </w:r>
          </w:p>
        </w:tc>
      </w:tr>
      <w:tr w:rsidR="00A220E2" w:rsidRPr="001122C1" w14:paraId="5B1BB3F8" w14:textId="77777777" w:rsidTr="00411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054DA79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128" w:type="pct"/>
            <w:vAlign w:val="center"/>
          </w:tcPr>
          <w:p w14:paraId="624E3E94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کارشناس امور حقوقی </w:t>
            </w:r>
          </w:p>
        </w:tc>
        <w:tc>
          <w:tcPr>
            <w:tcW w:w="614" w:type="pct"/>
            <w:vAlign w:val="center"/>
          </w:tcPr>
          <w:p w14:paraId="6EC39FCF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61D6C58D" w14:textId="77777777" w:rsidR="00A220E2" w:rsidRPr="001122C1" w:rsidRDefault="00A220E2" w:rsidP="007E3657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 </w:t>
            </w:r>
            <w:r w:rsidR="007E3657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740" w:type="pct"/>
            <w:vAlign w:val="center"/>
          </w:tcPr>
          <w:p w14:paraId="0765AE15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بوشهر</w:t>
            </w:r>
          </w:p>
        </w:tc>
        <w:tc>
          <w:tcPr>
            <w:tcW w:w="610" w:type="pct"/>
            <w:vAlign w:val="center"/>
          </w:tcPr>
          <w:p w14:paraId="62D418C5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1/1/94</w:t>
            </w:r>
          </w:p>
        </w:tc>
        <w:tc>
          <w:tcPr>
            <w:tcW w:w="736" w:type="pct"/>
            <w:vAlign w:val="center"/>
          </w:tcPr>
          <w:p w14:paraId="7DC71FCB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6</w:t>
            </w:r>
          </w:p>
        </w:tc>
      </w:tr>
      <w:tr w:rsidR="00A220E2" w:rsidRPr="001122C1" w14:paraId="529C28EB" w14:textId="77777777" w:rsidTr="00411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0D4096F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128" w:type="pct"/>
            <w:vAlign w:val="center"/>
          </w:tcPr>
          <w:p w14:paraId="717AC714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</w:t>
            </w:r>
          </w:p>
        </w:tc>
        <w:tc>
          <w:tcPr>
            <w:tcW w:w="614" w:type="pct"/>
            <w:vAlign w:val="center"/>
          </w:tcPr>
          <w:p w14:paraId="0E344FB7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07E2E64B" w14:textId="77777777" w:rsidR="00A220E2" w:rsidRPr="001122C1" w:rsidRDefault="007E3657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740" w:type="pct"/>
            <w:vAlign w:val="center"/>
          </w:tcPr>
          <w:p w14:paraId="26A97150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دشتستان</w:t>
            </w:r>
          </w:p>
        </w:tc>
        <w:tc>
          <w:tcPr>
            <w:tcW w:w="610" w:type="pct"/>
            <w:vAlign w:val="center"/>
          </w:tcPr>
          <w:p w14:paraId="4D6CC807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11/12/1400</w:t>
            </w:r>
          </w:p>
        </w:tc>
        <w:tc>
          <w:tcPr>
            <w:tcW w:w="736" w:type="pct"/>
            <w:vAlign w:val="center"/>
          </w:tcPr>
          <w:p w14:paraId="614296B3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 کنون</w:t>
            </w:r>
          </w:p>
        </w:tc>
      </w:tr>
      <w:tr w:rsidR="00A220E2" w:rsidRPr="001122C1" w14:paraId="762BB34C" w14:textId="77777777" w:rsidTr="00411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BDA9BAF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128" w:type="pct"/>
            <w:vAlign w:val="center"/>
          </w:tcPr>
          <w:p w14:paraId="1C935A06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14" w:type="pct"/>
            <w:vAlign w:val="center"/>
          </w:tcPr>
          <w:p w14:paraId="5BF15CAA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67" w:type="pct"/>
            <w:vAlign w:val="center"/>
          </w:tcPr>
          <w:p w14:paraId="557CC058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0" w:type="pct"/>
            <w:vAlign w:val="center"/>
          </w:tcPr>
          <w:p w14:paraId="2DEBE0F6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10" w:type="pct"/>
            <w:vAlign w:val="center"/>
          </w:tcPr>
          <w:p w14:paraId="4D2213E9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2F62A39E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A220E2" w:rsidRPr="001122C1" w14:paraId="494AD24E" w14:textId="77777777" w:rsidTr="0041156E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58A4EB8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128" w:type="pct"/>
            <w:vAlign w:val="center"/>
          </w:tcPr>
          <w:p w14:paraId="25FA8FBC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14" w:type="pct"/>
            <w:vAlign w:val="center"/>
          </w:tcPr>
          <w:p w14:paraId="1868DD31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67" w:type="pct"/>
            <w:vAlign w:val="center"/>
          </w:tcPr>
          <w:p w14:paraId="09FA55A1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40" w:type="pct"/>
            <w:vAlign w:val="center"/>
          </w:tcPr>
          <w:p w14:paraId="63B3B723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10" w:type="pct"/>
            <w:vAlign w:val="center"/>
          </w:tcPr>
          <w:p w14:paraId="008595A8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1FCAFCA4" w14:textId="77777777" w:rsidR="00A220E2" w:rsidRPr="001122C1" w:rsidRDefault="00A220E2" w:rsidP="00F448D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5672DE8D" w14:textId="77777777" w:rsidR="00A220E2" w:rsidRPr="001122C1" w:rsidRDefault="00A220E2">
      <w:pPr>
        <w:spacing w:after="200"/>
        <w:rPr>
          <w:rFonts w:cs="2  Nazanin"/>
          <w:b/>
          <w:bCs/>
          <w:noProof/>
          <w:szCs w:val="22"/>
          <w:lang w:bidi="fa-IR"/>
        </w:rPr>
      </w:pPr>
    </w:p>
    <w:p w14:paraId="0FD0B213" w14:textId="77777777" w:rsidR="00A220E2" w:rsidRPr="001122C1" w:rsidRDefault="00A220E2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544C3720" w14:textId="77777777" w:rsidR="00D20B97" w:rsidRPr="001122C1" w:rsidRDefault="00F448D8" w:rsidP="00A220E2">
      <w:pPr>
        <w:pStyle w:val="ListParagraph"/>
        <w:bidi/>
        <w:spacing w:after="0" w:line="240" w:lineRule="auto"/>
        <w:ind w:left="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3.</w:t>
      </w:r>
      <w:r w:rsidR="00D20B97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403"/>
        <w:gridCol w:w="3118"/>
      </w:tblGrid>
      <w:tr w:rsidR="00D20B97" w:rsidRPr="001122C1" w14:paraId="73562494" w14:textId="77777777" w:rsidTr="00AC745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AEBB79F" w14:textId="77777777" w:rsidR="00D20B97" w:rsidRPr="001122C1" w:rsidRDefault="00D20B97" w:rsidP="00AC7451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</w:t>
            </w:r>
            <w:r w:rsidR="00054818" w:rsidRPr="001122C1">
              <w:rPr>
                <w:rFonts w:cs="2  Nazanin" w:hint="cs"/>
                <w:szCs w:val="22"/>
                <w:rtl/>
                <w:lang w:bidi="ar-SA"/>
              </w:rPr>
              <w:t>خدیجه جمالی</w:t>
            </w:r>
          </w:p>
        </w:tc>
        <w:tc>
          <w:tcPr>
            <w:tcW w:w="1616" w:type="pct"/>
            <w:vAlign w:val="center"/>
          </w:tcPr>
          <w:p w14:paraId="0FEFFEF2" w14:textId="77777777" w:rsidR="00D20B97" w:rsidRPr="001122C1" w:rsidRDefault="00D20B97" w:rsidP="00AC7451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9E2D19" w:rsidRPr="001122C1">
              <w:rPr>
                <w:rFonts w:cs="2  Nazanin" w:hint="cs"/>
                <w:szCs w:val="22"/>
                <w:rtl/>
                <w:lang w:bidi="fa-IR"/>
              </w:rPr>
              <w:t>رئیس اداره بهزیستی شهرستان تنگستان</w:t>
            </w:r>
          </w:p>
        </w:tc>
        <w:tc>
          <w:tcPr>
            <w:tcW w:w="1481" w:type="pct"/>
            <w:vMerge w:val="restart"/>
            <w:vAlign w:val="center"/>
          </w:tcPr>
          <w:p w14:paraId="05143587" w14:textId="77777777" w:rsidR="00D20B97" w:rsidRPr="001122C1" w:rsidRDefault="00D26D9E" w:rsidP="00AC7451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noProof/>
                <w:szCs w:val="22"/>
                <w:lang w:eastAsia="en-US" w:bidi="ar-SA"/>
              </w:rPr>
              <w:drawing>
                <wp:anchor distT="0" distB="0" distL="114300" distR="114300" simplePos="0" relativeHeight="251667456" behindDoc="0" locked="0" layoutInCell="1" allowOverlap="1" wp14:anchorId="12B4C62E" wp14:editId="3C2385D0">
                  <wp:simplePos x="0" y="0"/>
                  <wp:positionH relativeFrom="column">
                    <wp:posOffset>172720</wp:posOffset>
                  </wp:positionH>
                  <wp:positionV relativeFrom="paragraph">
                    <wp:posOffset>24130</wp:posOffset>
                  </wp:positionV>
                  <wp:extent cx="1466850" cy="1685925"/>
                  <wp:effectExtent l="0" t="0" r="0" b="9525"/>
                  <wp:wrapNone/>
                  <wp:docPr id="3" name="Picture 3" descr="C:\Users\m.hasanebrahimi\Desktop\New folder\جمال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.hasanebrahimi\Desktop\New folder\جمالی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226" t="5986" r="33206" b="34140"/>
                          <a:stretch/>
                        </pic:blipFill>
                        <pic:spPr bwMode="auto">
                          <a:xfrm>
                            <a:off x="0" y="0"/>
                            <a:ext cx="1466850" cy="1685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D20B97" w:rsidRPr="001122C1" w14:paraId="5A34C968" w14:textId="77777777" w:rsidTr="00AC74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AC625DF" w14:textId="77777777" w:rsidR="00D20B97" w:rsidRPr="001122C1" w:rsidRDefault="00D20B97" w:rsidP="00AC7451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9E2D19" w:rsidRPr="001122C1">
              <w:rPr>
                <w:rFonts w:cs="2  Nazanin" w:hint="cs"/>
                <w:szCs w:val="22"/>
                <w:rtl/>
                <w:lang w:bidi="ar-SA"/>
              </w:rPr>
              <w:t>27/10/57</w:t>
            </w:r>
          </w:p>
        </w:tc>
        <w:tc>
          <w:tcPr>
            <w:tcW w:w="1616" w:type="pct"/>
            <w:vAlign w:val="center"/>
          </w:tcPr>
          <w:p w14:paraId="2EA7A944" w14:textId="77777777" w:rsidR="00D20B97" w:rsidRPr="001122C1" w:rsidRDefault="00D20B97" w:rsidP="00AC7451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9E2D1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لیسانس</w:t>
            </w:r>
          </w:p>
        </w:tc>
        <w:tc>
          <w:tcPr>
            <w:tcW w:w="1481" w:type="pct"/>
            <w:vMerge/>
            <w:vAlign w:val="center"/>
          </w:tcPr>
          <w:p w14:paraId="71155397" w14:textId="77777777" w:rsidR="00D20B97" w:rsidRPr="001122C1" w:rsidRDefault="00D20B97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D20B97" w:rsidRPr="001122C1" w14:paraId="6DE520DC" w14:textId="77777777" w:rsidTr="00AC745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61F76DE" w14:textId="77777777" w:rsidR="00D20B97" w:rsidRPr="001122C1" w:rsidRDefault="00D20B97" w:rsidP="00AC7451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9E2D19" w:rsidRPr="001122C1">
              <w:rPr>
                <w:rFonts w:cs="2  Nazanin" w:hint="cs"/>
                <w:szCs w:val="22"/>
                <w:rtl/>
                <w:lang w:bidi="fa-IR"/>
              </w:rPr>
              <w:t xml:space="preserve"> اهرم</w:t>
            </w:r>
          </w:p>
        </w:tc>
        <w:tc>
          <w:tcPr>
            <w:tcW w:w="1616" w:type="pct"/>
            <w:vAlign w:val="center"/>
          </w:tcPr>
          <w:p w14:paraId="7020058D" w14:textId="77777777" w:rsidR="00D20B97" w:rsidRPr="001122C1" w:rsidRDefault="00D20B97" w:rsidP="00AC7451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9E2D1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علوم تربیتی</w:t>
            </w:r>
          </w:p>
        </w:tc>
        <w:tc>
          <w:tcPr>
            <w:tcW w:w="1481" w:type="pct"/>
            <w:vMerge/>
            <w:vAlign w:val="center"/>
          </w:tcPr>
          <w:p w14:paraId="1781E970" w14:textId="77777777" w:rsidR="00D20B97" w:rsidRPr="001122C1" w:rsidRDefault="00D20B97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D20B97" w:rsidRPr="001122C1" w14:paraId="7505BE4A" w14:textId="77777777" w:rsidTr="00AC7451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A2A9A73" w14:textId="77777777" w:rsidR="00D20B97" w:rsidRPr="001122C1" w:rsidRDefault="00D20B97" w:rsidP="00AC7451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9E2D19" w:rsidRPr="001122C1">
              <w:rPr>
                <w:rFonts w:cs="2  Nazanin" w:hint="cs"/>
                <w:szCs w:val="22"/>
                <w:rtl/>
                <w:lang w:bidi="ar-SA"/>
              </w:rPr>
              <w:t xml:space="preserve"> اهرم</w:t>
            </w:r>
          </w:p>
        </w:tc>
        <w:tc>
          <w:tcPr>
            <w:tcW w:w="1616" w:type="pct"/>
            <w:vAlign w:val="center"/>
          </w:tcPr>
          <w:p w14:paraId="1F73F171" w14:textId="77777777" w:rsidR="00D20B97" w:rsidRPr="001122C1" w:rsidRDefault="00D20B97" w:rsidP="00AC7451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9E2D1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پیام نور بوشهر</w:t>
            </w:r>
          </w:p>
        </w:tc>
        <w:tc>
          <w:tcPr>
            <w:tcW w:w="1481" w:type="pct"/>
            <w:vMerge/>
            <w:vAlign w:val="center"/>
          </w:tcPr>
          <w:p w14:paraId="3E02305A" w14:textId="77777777" w:rsidR="00D20B97" w:rsidRPr="001122C1" w:rsidRDefault="00D20B97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D20B97" w:rsidRPr="001122C1" w14:paraId="1172D8D4" w14:textId="77777777" w:rsidTr="00AC7451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86215AA" w14:textId="77777777" w:rsidR="00D20B97" w:rsidRPr="001122C1" w:rsidRDefault="00D20B97" w:rsidP="00AC7451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9E2D19" w:rsidRPr="001122C1">
              <w:rPr>
                <w:rFonts w:cs="2  Nazanin" w:hint="cs"/>
                <w:szCs w:val="22"/>
                <w:rtl/>
                <w:lang w:bidi="ar-SA"/>
              </w:rPr>
              <w:t xml:space="preserve"> متاهل</w:t>
            </w:r>
          </w:p>
        </w:tc>
        <w:tc>
          <w:tcPr>
            <w:tcW w:w="1616" w:type="pct"/>
            <w:vAlign w:val="center"/>
          </w:tcPr>
          <w:p w14:paraId="65E61377" w14:textId="77777777" w:rsidR="00D20B97" w:rsidRPr="001122C1" w:rsidRDefault="00D20B97" w:rsidP="00AC7451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9E2D1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09177701678</w:t>
            </w:r>
          </w:p>
        </w:tc>
        <w:tc>
          <w:tcPr>
            <w:tcW w:w="1481" w:type="pct"/>
            <w:vMerge/>
            <w:vAlign w:val="center"/>
          </w:tcPr>
          <w:p w14:paraId="4685AE0C" w14:textId="77777777" w:rsidR="00D20B97" w:rsidRPr="001122C1" w:rsidRDefault="00D20B97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D20B97" w:rsidRPr="001122C1" w14:paraId="534CBDBB" w14:textId="77777777" w:rsidTr="00AC7451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DF50804" w14:textId="77777777" w:rsidR="00D20B97" w:rsidRPr="001122C1" w:rsidRDefault="00D20B97" w:rsidP="009E2D19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9E2D19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3C417AD6" w14:textId="77777777" w:rsidR="00D20B97" w:rsidRPr="001122C1" w:rsidRDefault="00D20B97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9E2D1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-</w:t>
            </w:r>
          </w:p>
        </w:tc>
        <w:tc>
          <w:tcPr>
            <w:tcW w:w="1481" w:type="pct"/>
            <w:vAlign w:val="center"/>
          </w:tcPr>
          <w:p w14:paraId="37124779" w14:textId="77777777" w:rsidR="00D20B97" w:rsidRPr="001122C1" w:rsidRDefault="00D20B97" w:rsidP="00AC7451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9E2D1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1383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695"/>
        <w:gridCol w:w="973"/>
        <w:gridCol w:w="1592"/>
        <w:gridCol w:w="1499"/>
        <w:gridCol w:w="1579"/>
        <w:gridCol w:w="1550"/>
      </w:tblGrid>
      <w:tr w:rsidR="00D20B97" w:rsidRPr="001122C1" w14:paraId="1ACD3247" w14:textId="77777777" w:rsidTr="00BD04A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4217816E" w14:textId="77777777" w:rsidR="00D20B97" w:rsidRPr="001122C1" w:rsidRDefault="00D20B97" w:rsidP="00AC7451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D20B97" w:rsidRPr="001122C1" w14:paraId="3DB52682" w14:textId="77777777" w:rsidTr="009E2D19">
        <w:trPr>
          <w:trHeight w:val="339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D0E950D" w14:textId="77777777" w:rsidR="00D20B97" w:rsidRPr="001122C1" w:rsidRDefault="00D20B97" w:rsidP="00AC7451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80" w:type="pct"/>
            <w:vAlign w:val="center"/>
          </w:tcPr>
          <w:p w14:paraId="4378E399" w14:textId="77777777" w:rsidR="00D20B97" w:rsidRPr="001122C1" w:rsidRDefault="00D20B97" w:rsidP="00AC7451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62" w:type="pct"/>
            <w:vAlign w:val="center"/>
          </w:tcPr>
          <w:p w14:paraId="0FC03030" w14:textId="77777777" w:rsidR="00D20B97" w:rsidRPr="001122C1" w:rsidRDefault="00D20B97" w:rsidP="00AC7451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756" w:type="pct"/>
            <w:vAlign w:val="center"/>
          </w:tcPr>
          <w:p w14:paraId="5B055F7A" w14:textId="77777777" w:rsidR="00D20B97" w:rsidRPr="001122C1" w:rsidRDefault="00D20B97" w:rsidP="00AC7451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12" w:type="pct"/>
            <w:vAlign w:val="center"/>
          </w:tcPr>
          <w:p w14:paraId="782CB471" w14:textId="77777777" w:rsidR="00D20B97" w:rsidRPr="001122C1" w:rsidRDefault="00D20B97" w:rsidP="00AC7451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50" w:type="pct"/>
            <w:vAlign w:val="center"/>
          </w:tcPr>
          <w:p w14:paraId="66134D2F" w14:textId="77777777" w:rsidR="00D20B97" w:rsidRPr="001122C1" w:rsidRDefault="00D20B97" w:rsidP="00AC7451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6" w:type="pct"/>
            <w:vAlign w:val="center"/>
          </w:tcPr>
          <w:p w14:paraId="0D84E0EA" w14:textId="77777777" w:rsidR="00D20B97" w:rsidRPr="001122C1" w:rsidRDefault="00D20B97" w:rsidP="00AC7451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D20B97" w:rsidRPr="001122C1" w14:paraId="58A792F3" w14:textId="77777777" w:rsidTr="00D75E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993173A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80" w:type="pct"/>
            <w:vAlign w:val="center"/>
          </w:tcPr>
          <w:p w14:paraId="4AEEE948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 اجتماعی</w:t>
            </w:r>
          </w:p>
        </w:tc>
        <w:tc>
          <w:tcPr>
            <w:tcW w:w="462" w:type="pct"/>
            <w:vAlign w:val="center"/>
          </w:tcPr>
          <w:p w14:paraId="4A78477F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035BB2E6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اجتماعی</w:t>
            </w:r>
          </w:p>
        </w:tc>
        <w:tc>
          <w:tcPr>
            <w:tcW w:w="712" w:type="pct"/>
            <w:vAlign w:val="center"/>
          </w:tcPr>
          <w:p w14:paraId="6FEADA46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تنگستان</w:t>
            </w:r>
          </w:p>
        </w:tc>
        <w:tc>
          <w:tcPr>
            <w:tcW w:w="750" w:type="pct"/>
            <w:vAlign w:val="center"/>
          </w:tcPr>
          <w:p w14:paraId="1FC49C87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1/1/89</w:t>
            </w:r>
          </w:p>
        </w:tc>
        <w:tc>
          <w:tcPr>
            <w:tcW w:w="736" w:type="pct"/>
            <w:vAlign w:val="center"/>
          </w:tcPr>
          <w:p w14:paraId="54B5AC80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7</w:t>
            </w:r>
          </w:p>
        </w:tc>
      </w:tr>
      <w:tr w:rsidR="00D20B97" w:rsidRPr="001122C1" w14:paraId="211071B8" w14:textId="77777777" w:rsidTr="00D75E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FBD560F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80" w:type="pct"/>
            <w:vAlign w:val="center"/>
          </w:tcPr>
          <w:p w14:paraId="0D9B58DD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رئیس </w:t>
            </w:r>
          </w:p>
        </w:tc>
        <w:tc>
          <w:tcPr>
            <w:tcW w:w="462" w:type="pct"/>
            <w:vAlign w:val="center"/>
          </w:tcPr>
          <w:p w14:paraId="1BACE0D7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523A67AE" w14:textId="77777777" w:rsidR="00D20B97" w:rsidRPr="001122C1" w:rsidRDefault="009E2D19" w:rsidP="009E2D19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مرکز تامین توسعه کوثر</w:t>
            </w:r>
          </w:p>
        </w:tc>
        <w:tc>
          <w:tcPr>
            <w:tcW w:w="712" w:type="pct"/>
            <w:vAlign w:val="center"/>
          </w:tcPr>
          <w:p w14:paraId="25A8544E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تنگستان</w:t>
            </w:r>
          </w:p>
        </w:tc>
        <w:tc>
          <w:tcPr>
            <w:tcW w:w="750" w:type="pct"/>
            <w:vAlign w:val="center"/>
          </w:tcPr>
          <w:p w14:paraId="45B702DC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30/10/96</w:t>
            </w:r>
          </w:p>
        </w:tc>
        <w:tc>
          <w:tcPr>
            <w:tcW w:w="736" w:type="pct"/>
            <w:vAlign w:val="center"/>
          </w:tcPr>
          <w:p w14:paraId="18F5998D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</w:t>
            </w:r>
          </w:p>
        </w:tc>
      </w:tr>
      <w:tr w:rsidR="00D20B97" w:rsidRPr="001122C1" w14:paraId="2D9B525E" w14:textId="77777777" w:rsidTr="00D75E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EE75BDD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80" w:type="pct"/>
            <w:vAlign w:val="center"/>
          </w:tcPr>
          <w:p w14:paraId="5CBBF3B7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</w:t>
            </w:r>
          </w:p>
        </w:tc>
        <w:tc>
          <w:tcPr>
            <w:tcW w:w="462" w:type="pct"/>
            <w:vAlign w:val="center"/>
          </w:tcPr>
          <w:p w14:paraId="3181A9CB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565BA351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712" w:type="pct"/>
            <w:vAlign w:val="center"/>
          </w:tcPr>
          <w:p w14:paraId="14953AB6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تنگستان</w:t>
            </w:r>
          </w:p>
        </w:tc>
        <w:tc>
          <w:tcPr>
            <w:tcW w:w="750" w:type="pct"/>
            <w:vAlign w:val="center"/>
          </w:tcPr>
          <w:p w14:paraId="3BFA1B41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2/4/97</w:t>
            </w:r>
          </w:p>
        </w:tc>
        <w:tc>
          <w:tcPr>
            <w:tcW w:w="736" w:type="pct"/>
            <w:vAlign w:val="center"/>
          </w:tcPr>
          <w:p w14:paraId="04F45CDE" w14:textId="77777777" w:rsidR="00D20B97" w:rsidRPr="001122C1" w:rsidRDefault="009E2D19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6</w:t>
            </w:r>
          </w:p>
        </w:tc>
      </w:tr>
      <w:tr w:rsidR="00D20B97" w:rsidRPr="001122C1" w14:paraId="5A5EFE8A" w14:textId="77777777" w:rsidTr="00D75E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AB3AFF3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80" w:type="pct"/>
            <w:vAlign w:val="center"/>
          </w:tcPr>
          <w:p w14:paraId="1A71C1EA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1928F02C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52928A5F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5AD335CD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73C3EAC3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3E122D41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D20B97" w:rsidRPr="001122C1" w14:paraId="672E9F5E" w14:textId="77777777" w:rsidTr="00D75E6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957CB81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80" w:type="pct"/>
            <w:vAlign w:val="center"/>
          </w:tcPr>
          <w:p w14:paraId="0826BF66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518973FC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213372C6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4DC6E2CE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61F7E09C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7D70B076" w14:textId="77777777" w:rsidR="00D20B97" w:rsidRPr="001122C1" w:rsidRDefault="00D20B97" w:rsidP="00AC745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02A4C6C6" w14:textId="77777777" w:rsidR="00D20B97" w:rsidRPr="001122C1" w:rsidRDefault="00D20B97" w:rsidP="00AC7451">
      <w:pPr>
        <w:bidi/>
        <w:spacing w:after="0" w:line="240" w:lineRule="auto"/>
        <w:contextualSpacing/>
        <w:rPr>
          <w:rFonts w:cs="2  Nazanin"/>
          <w:b/>
          <w:bCs/>
          <w:noProof/>
          <w:szCs w:val="22"/>
          <w:rtl/>
          <w:lang w:bidi="fa-IR"/>
        </w:rPr>
      </w:pPr>
    </w:p>
    <w:p w14:paraId="066A4372" w14:textId="77777777" w:rsidR="00D20B97" w:rsidRPr="001122C1" w:rsidRDefault="00D20B97" w:rsidP="00AC7451">
      <w:pPr>
        <w:spacing w:after="200"/>
        <w:rPr>
          <w:rFonts w:cs="2  Nazanin"/>
          <w:b/>
          <w:bCs/>
          <w:noProof/>
          <w:szCs w:val="22"/>
          <w:lang w:bidi="fa-IR"/>
        </w:rPr>
      </w:pPr>
    </w:p>
    <w:p w14:paraId="35AA11A8" w14:textId="77777777" w:rsidR="00567DCA" w:rsidRPr="001122C1" w:rsidRDefault="00567DCA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8742F10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7C3E6FF2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02598FC7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40ED7852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712DB004" w14:textId="77777777" w:rsidR="00331C81" w:rsidRPr="001122C1" w:rsidRDefault="00331C8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00C66C36" w14:textId="77777777" w:rsidR="004657F1" w:rsidRPr="001122C1" w:rsidRDefault="00F448D8" w:rsidP="00A220E2">
      <w:pPr>
        <w:pStyle w:val="ListParagraph"/>
        <w:bidi/>
        <w:spacing w:after="0" w:line="240" w:lineRule="auto"/>
        <w:ind w:left="36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4.</w:t>
      </w:r>
      <w:r w:rsidR="004657F1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403"/>
        <w:gridCol w:w="3118"/>
      </w:tblGrid>
      <w:tr w:rsidR="006A77D9" w:rsidRPr="001122C1" w14:paraId="48331575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73216AD" w14:textId="77777777" w:rsidR="004657F1" w:rsidRPr="001122C1" w:rsidRDefault="004657F1" w:rsidP="004657F1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خانوادگی:سیرانوش دارایی</w:t>
            </w:r>
          </w:p>
        </w:tc>
        <w:tc>
          <w:tcPr>
            <w:tcW w:w="1616" w:type="pct"/>
            <w:vAlign w:val="center"/>
          </w:tcPr>
          <w:p w14:paraId="379CDA7E" w14:textId="77777777" w:rsidR="004657F1" w:rsidRPr="001122C1" w:rsidRDefault="004657F1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D7590C" w:rsidRPr="001122C1">
              <w:rPr>
                <w:rFonts w:cs="2  Nazanin"/>
                <w:szCs w:val="22"/>
                <w:lang w:bidi="fa-IR"/>
              </w:rPr>
              <w:t xml:space="preserve"> </w:t>
            </w:r>
            <w:r w:rsidR="00D7590C" w:rsidRPr="001122C1">
              <w:rPr>
                <w:rFonts w:cs="2  Nazanin" w:hint="cs"/>
                <w:szCs w:val="22"/>
                <w:rtl/>
                <w:lang w:bidi="fa-IR"/>
              </w:rPr>
              <w:t>رسمی آزمایشی</w:t>
            </w:r>
          </w:p>
        </w:tc>
        <w:tc>
          <w:tcPr>
            <w:tcW w:w="1481" w:type="pct"/>
            <w:vMerge w:val="restart"/>
            <w:vAlign w:val="center"/>
          </w:tcPr>
          <w:p w14:paraId="1776EB71" w14:textId="77777777" w:rsidR="004657F1" w:rsidRPr="001122C1" w:rsidRDefault="006A77D9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anchor distT="0" distB="0" distL="114300" distR="114300" simplePos="0" relativeHeight="251693056" behindDoc="0" locked="0" layoutInCell="1" allowOverlap="1" wp14:anchorId="0B17D6EA" wp14:editId="2C9C7E5D">
                  <wp:simplePos x="0" y="0"/>
                  <wp:positionH relativeFrom="column">
                    <wp:posOffset>259080</wp:posOffset>
                  </wp:positionH>
                  <wp:positionV relativeFrom="paragraph">
                    <wp:posOffset>26670</wp:posOffset>
                  </wp:positionV>
                  <wp:extent cx="1329690" cy="1514475"/>
                  <wp:effectExtent l="0" t="0" r="3810" b="9525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9690" cy="15144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A77D9" w:rsidRPr="001122C1" w14:paraId="171886F0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ACB0750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117383" w:rsidRPr="001122C1">
              <w:rPr>
                <w:rFonts w:cs="2  Nazanin" w:hint="cs"/>
                <w:szCs w:val="22"/>
                <w:rtl/>
                <w:lang w:bidi="ar-SA"/>
              </w:rPr>
              <w:t>1/3/60</w:t>
            </w:r>
          </w:p>
        </w:tc>
        <w:tc>
          <w:tcPr>
            <w:tcW w:w="1616" w:type="pct"/>
            <w:vAlign w:val="center"/>
          </w:tcPr>
          <w:p w14:paraId="09E471CA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117383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فوق لیسانس</w:t>
            </w:r>
          </w:p>
        </w:tc>
        <w:tc>
          <w:tcPr>
            <w:tcW w:w="1481" w:type="pct"/>
            <w:vMerge/>
            <w:vAlign w:val="center"/>
          </w:tcPr>
          <w:p w14:paraId="1BEE1140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6A77D9" w:rsidRPr="001122C1" w14:paraId="5944AB87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2FD71FE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117383" w:rsidRPr="001122C1">
              <w:rPr>
                <w:rFonts w:cs="2  Nazanin" w:hint="cs"/>
                <w:szCs w:val="22"/>
                <w:rtl/>
                <w:lang w:bidi="fa-IR"/>
              </w:rPr>
              <w:t xml:space="preserve"> دیر</w:t>
            </w:r>
          </w:p>
        </w:tc>
        <w:tc>
          <w:tcPr>
            <w:tcW w:w="1616" w:type="pct"/>
            <w:vAlign w:val="center"/>
          </w:tcPr>
          <w:p w14:paraId="700AD7B7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117383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روانشناسی عمومی</w:t>
            </w:r>
          </w:p>
        </w:tc>
        <w:tc>
          <w:tcPr>
            <w:tcW w:w="1481" w:type="pct"/>
            <w:vMerge/>
            <w:vAlign w:val="center"/>
          </w:tcPr>
          <w:p w14:paraId="6B027B64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6A77D9" w:rsidRPr="001122C1" w14:paraId="1AB460EF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A755227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117383" w:rsidRPr="001122C1">
              <w:rPr>
                <w:rFonts w:cs="2  Nazanin" w:hint="cs"/>
                <w:szCs w:val="22"/>
                <w:rtl/>
                <w:lang w:bidi="ar-SA"/>
              </w:rPr>
              <w:t xml:space="preserve"> دیر</w:t>
            </w:r>
          </w:p>
        </w:tc>
        <w:tc>
          <w:tcPr>
            <w:tcW w:w="1616" w:type="pct"/>
            <w:vAlign w:val="center"/>
          </w:tcPr>
          <w:p w14:paraId="41DD8287" w14:textId="77777777" w:rsidR="004657F1" w:rsidRPr="001122C1" w:rsidRDefault="004657F1" w:rsidP="00CA67D4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117383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دانشگاه ازاد اسلامی </w:t>
            </w:r>
          </w:p>
        </w:tc>
        <w:tc>
          <w:tcPr>
            <w:tcW w:w="1481" w:type="pct"/>
            <w:vMerge/>
            <w:vAlign w:val="center"/>
          </w:tcPr>
          <w:p w14:paraId="69E53F25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6A77D9" w:rsidRPr="001122C1" w14:paraId="684D11F4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4F77948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117383" w:rsidRPr="001122C1">
              <w:rPr>
                <w:rFonts w:cs="2  Nazanin" w:hint="cs"/>
                <w:szCs w:val="22"/>
                <w:rtl/>
                <w:lang w:bidi="ar-SA"/>
              </w:rPr>
              <w:t xml:space="preserve"> متاهل</w:t>
            </w:r>
          </w:p>
        </w:tc>
        <w:tc>
          <w:tcPr>
            <w:tcW w:w="1616" w:type="pct"/>
            <w:vAlign w:val="center"/>
          </w:tcPr>
          <w:p w14:paraId="74F48B6E" w14:textId="77777777" w:rsidR="004657F1" w:rsidRPr="001122C1" w:rsidRDefault="004657F1" w:rsidP="00CA67D4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117383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09171728110</w:t>
            </w:r>
          </w:p>
        </w:tc>
        <w:tc>
          <w:tcPr>
            <w:tcW w:w="1481" w:type="pct"/>
            <w:vMerge/>
            <w:vAlign w:val="center"/>
          </w:tcPr>
          <w:p w14:paraId="6495F7B7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6A77D9" w:rsidRPr="001122C1" w14:paraId="0578046F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FB69BBF" w14:textId="77777777" w:rsidR="004657F1" w:rsidRPr="001122C1" w:rsidRDefault="004657F1" w:rsidP="00117383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117383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4B81F3FC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117383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-</w:t>
            </w:r>
          </w:p>
        </w:tc>
        <w:tc>
          <w:tcPr>
            <w:tcW w:w="1481" w:type="pct"/>
            <w:vAlign w:val="center"/>
          </w:tcPr>
          <w:p w14:paraId="5379DF4A" w14:textId="77777777" w:rsidR="004657F1" w:rsidRPr="001122C1" w:rsidRDefault="004657F1" w:rsidP="0029210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29210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10/3/83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375"/>
        <w:gridCol w:w="1293"/>
        <w:gridCol w:w="1826"/>
        <w:gridCol w:w="1265"/>
        <w:gridCol w:w="1579"/>
        <w:gridCol w:w="1550"/>
      </w:tblGrid>
      <w:tr w:rsidR="004657F1" w:rsidRPr="001122C1" w14:paraId="334FBBBF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684ED509" w14:textId="77777777" w:rsidR="004657F1" w:rsidRPr="001122C1" w:rsidRDefault="004657F1" w:rsidP="00CA67D4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4657F1" w:rsidRPr="001122C1" w14:paraId="0007CF21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4E2636F" w14:textId="77777777" w:rsidR="004657F1" w:rsidRPr="001122C1" w:rsidRDefault="004657F1" w:rsidP="00CA67D4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128" w:type="pct"/>
            <w:vAlign w:val="center"/>
          </w:tcPr>
          <w:p w14:paraId="4C0D5305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614" w:type="pct"/>
            <w:vAlign w:val="center"/>
          </w:tcPr>
          <w:p w14:paraId="3636BB69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67" w:type="pct"/>
            <w:vAlign w:val="center"/>
          </w:tcPr>
          <w:p w14:paraId="6CC087C1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601" w:type="pct"/>
            <w:vAlign w:val="center"/>
          </w:tcPr>
          <w:p w14:paraId="3124E46F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50" w:type="pct"/>
            <w:vAlign w:val="center"/>
          </w:tcPr>
          <w:p w14:paraId="6F5C50C3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6" w:type="pct"/>
            <w:vAlign w:val="center"/>
          </w:tcPr>
          <w:p w14:paraId="43932BE5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4657F1" w:rsidRPr="001122C1" w14:paraId="2B902EAF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6A1DDC9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128" w:type="pct"/>
            <w:vAlign w:val="center"/>
          </w:tcPr>
          <w:p w14:paraId="4AC635B9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 اجتماعی</w:t>
            </w:r>
          </w:p>
        </w:tc>
        <w:tc>
          <w:tcPr>
            <w:tcW w:w="614" w:type="pct"/>
            <w:vAlign w:val="center"/>
          </w:tcPr>
          <w:p w14:paraId="3107C92F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12BDD4C9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امور اجتماعی</w:t>
            </w:r>
          </w:p>
        </w:tc>
        <w:tc>
          <w:tcPr>
            <w:tcW w:w="601" w:type="pct"/>
            <w:vAlign w:val="center"/>
          </w:tcPr>
          <w:p w14:paraId="1798EC27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دیر</w:t>
            </w:r>
          </w:p>
        </w:tc>
        <w:tc>
          <w:tcPr>
            <w:tcW w:w="750" w:type="pct"/>
            <w:vAlign w:val="center"/>
          </w:tcPr>
          <w:p w14:paraId="60A8526F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1/1/89</w:t>
            </w:r>
          </w:p>
        </w:tc>
        <w:tc>
          <w:tcPr>
            <w:tcW w:w="736" w:type="pct"/>
            <w:vAlign w:val="center"/>
          </w:tcPr>
          <w:p w14:paraId="346F43FE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6</w:t>
            </w:r>
          </w:p>
        </w:tc>
      </w:tr>
      <w:tr w:rsidR="004657F1" w:rsidRPr="001122C1" w14:paraId="47845D66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55BA705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128" w:type="pct"/>
            <w:vAlign w:val="center"/>
          </w:tcPr>
          <w:p w14:paraId="3823548B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</w:t>
            </w:r>
          </w:p>
        </w:tc>
        <w:tc>
          <w:tcPr>
            <w:tcW w:w="614" w:type="pct"/>
            <w:vAlign w:val="center"/>
          </w:tcPr>
          <w:p w14:paraId="3E6F1749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46DD2D9A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مرکز تامین توسعه بردستانی</w:t>
            </w:r>
          </w:p>
        </w:tc>
        <w:tc>
          <w:tcPr>
            <w:tcW w:w="601" w:type="pct"/>
            <w:vAlign w:val="center"/>
          </w:tcPr>
          <w:p w14:paraId="2E2B3DDF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دیر</w:t>
            </w:r>
          </w:p>
        </w:tc>
        <w:tc>
          <w:tcPr>
            <w:tcW w:w="750" w:type="pct"/>
            <w:vAlign w:val="center"/>
          </w:tcPr>
          <w:p w14:paraId="4BF14E15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13/2/95</w:t>
            </w:r>
          </w:p>
        </w:tc>
        <w:tc>
          <w:tcPr>
            <w:tcW w:w="736" w:type="pct"/>
            <w:vAlign w:val="center"/>
          </w:tcPr>
          <w:p w14:paraId="034D4CB5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7</w:t>
            </w:r>
          </w:p>
        </w:tc>
      </w:tr>
      <w:tr w:rsidR="004657F1" w:rsidRPr="001122C1" w14:paraId="587CB5F4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BFFDAE3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128" w:type="pct"/>
            <w:vAlign w:val="center"/>
          </w:tcPr>
          <w:p w14:paraId="617D1639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</w:t>
            </w:r>
          </w:p>
        </w:tc>
        <w:tc>
          <w:tcPr>
            <w:tcW w:w="614" w:type="pct"/>
            <w:vAlign w:val="center"/>
          </w:tcPr>
          <w:p w14:paraId="16CA67CB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67" w:type="pct"/>
            <w:vAlign w:val="center"/>
          </w:tcPr>
          <w:p w14:paraId="6DFC9D7A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 بهزیستی شهرستان</w:t>
            </w:r>
          </w:p>
        </w:tc>
        <w:tc>
          <w:tcPr>
            <w:tcW w:w="601" w:type="pct"/>
            <w:vAlign w:val="center"/>
          </w:tcPr>
          <w:p w14:paraId="0F323D25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دیر</w:t>
            </w:r>
          </w:p>
        </w:tc>
        <w:tc>
          <w:tcPr>
            <w:tcW w:w="750" w:type="pct"/>
            <w:vAlign w:val="center"/>
          </w:tcPr>
          <w:p w14:paraId="1560769B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2/9/1402</w:t>
            </w:r>
          </w:p>
        </w:tc>
        <w:tc>
          <w:tcPr>
            <w:tcW w:w="736" w:type="pct"/>
            <w:vAlign w:val="center"/>
          </w:tcPr>
          <w:p w14:paraId="30B2DAB2" w14:textId="77777777" w:rsidR="004657F1" w:rsidRPr="001122C1" w:rsidRDefault="0011738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</w:t>
            </w:r>
          </w:p>
        </w:tc>
      </w:tr>
      <w:tr w:rsidR="004657F1" w:rsidRPr="001122C1" w14:paraId="64EEAF09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35D42EF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128" w:type="pct"/>
            <w:vAlign w:val="center"/>
          </w:tcPr>
          <w:p w14:paraId="6BDD96E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14" w:type="pct"/>
            <w:vAlign w:val="center"/>
          </w:tcPr>
          <w:p w14:paraId="2EF1F73A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67" w:type="pct"/>
            <w:vAlign w:val="center"/>
          </w:tcPr>
          <w:p w14:paraId="13A63C9F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01" w:type="pct"/>
            <w:vAlign w:val="center"/>
          </w:tcPr>
          <w:p w14:paraId="6B705D5A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50BA2B5F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111EC816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57F1" w:rsidRPr="001122C1" w14:paraId="22D3C038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3BDCB34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128" w:type="pct"/>
            <w:vAlign w:val="center"/>
          </w:tcPr>
          <w:p w14:paraId="1329690D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14" w:type="pct"/>
            <w:vAlign w:val="center"/>
          </w:tcPr>
          <w:p w14:paraId="36AFE56D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67" w:type="pct"/>
            <w:vAlign w:val="center"/>
          </w:tcPr>
          <w:p w14:paraId="150147F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01" w:type="pct"/>
            <w:vAlign w:val="center"/>
          </w:tcPr>
          <w:p w14:paraId="6D3184A5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1FBAB291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58612BA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3081DA12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0097A116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40B737A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659E8C9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24447AD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07E9DD4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47989A9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5A2E25A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44D254E3" w14:textId="77777777" w:rsidR="00A220E2" w:rsidRPr="001122C1" w:rsidRDefault="00A220E2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540F5929" w14:textId="77777777" w:rsidR="004657F1" w:rsidRPr="001122C1" w:rsidRDefault="00F448D8" w:rsidP="00A220E2">
      <w:pPr>
        <w:pStyle w:val="ListParagraph"/>
        <w:bidi/>
        <w:spacing w:after="0" w:line="240" w:lineRule="auto"/>
        <w:ind w:left="36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5.</w:t>
      </w:r>
      <w:r w:rsidR="004657F1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3655"/>
        <w:gridCol w:w="3051"/>
        <w:gridCol w:w="3822"/>
      </w:tblGrid>
      <w:tr w:rsidR="004657F1" w:rsidRPr="001122C1" w14:paraId="098D2F3D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BDC6BC8" w14:textId="6112475E" w:rsidR="004657F1" w:rsidRPr="001122C1" w:rsidRDefault="004657F1" w:rsidP="008473C0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</w:t>
            </w:r>
            <w:r w:rsidR="008473C0" w:rsidRPr="001122C1">
              <w:rPr>
                <w:rFonts w:cs="2  Nazanin" w:hint="cs"/>
                <w:szCs w:val="22"/>
                <w:rtl/>
                <w:lang w:bidi="fa-IR"/>
              </w:rPr>
              <w:t>علی بهمنی</w:t>
            </w:r>
          </w:p>
        </w:tc>
        <w:tc>
          <w:tcPr>
            <w:tcW w:w="1616" w:type="pct"/>
            <w:vAlign w:val="center"/>
          </w:tcPr>
          <w:p w14:paraId="021FDB76" w14:textId="77777777" w:rsidR="004657F1" w:rsidRPr="001122C1" w:rsidRDefault="004657F1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F970A2" w:rsidRPr="001122C1">
              <w:rPr>
                <w:rFonts w:cs="2  Nazanin" w:hint="cs"/>
                <w:szCs w:val="22"/>
                <w:rtl/>
                <w:lang w:bidi="fa-IR"/>
              </w:rPr>
              <w:t>رئیس</w:t>
            </w:r>
          </w:p>
        </w:tc>
        <w:tc>
          <w:tcPr>
            <w:tcW w:w="1481" w:type="pct"/>
            <w:vMerge w:val="restart"/>
            <w:vAlign w:val="center"/>
          </w:tcPr>
          <w:p w14:paraId="1B32DE77" w14:textId="75A5F084" w:rsidR="004657F1" w:rsidRPr="001122C1" w:rsidRDefault="008473C0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outline/>
                <w:noProof/>
                <w:color w:val="918485" w:themeColor="accent5"/>
                <w:szCs w:val="22"/>
                <w:rtl/>
                <w:lang w:eastAsia="en-US" w:bidi="ar-SA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  <w:drawing>
                <wp:inline distT="0" distB="0" distL="0" distR="0" wp14:anchorId="1D1B6EFE" wp14:editId="2C801D94">
                  <wp:extent cx="2289841" cy="1571625"/>
                  <wp:effectExtent l="0" t="0" r="0" b="0"/>
                  <wp:docPr id="10" name="Picture 10" descr="C:\Users\karami\Desktop\بهمن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karami\Desktop\بهمنی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639" cy="15742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657F1" w:rsidRPr="001122C1" w14:paraId="066C5574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859DD87" w14:textId="25EEE2E8" w:rsidR="004657F1" w:rsidRPr="001122C1" w:rsidRDefault="004657F1" w:rsidP="008473C0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FA2D47" w:rsidRPr="001122C1">
              <w:rPr>
                <w:rFonts w:cs="2  Nazanin" w:hint="cs"/>
                <w:szCs w:val="22"/>
                <w:rtl/>
                <w:lang w:bidi="ar-SA"/>
              </w:rPr>
              <w:t xml:space="preserve"> </w:t>
            </w:r>
            <w:r w:rsidR="008473C0" w:rsidRPr="001122C1">
              <w:rPr>
                <w:rFonts w:cs="2  Nazanin" w:hint="cs"/>
                <w:szCs w:val="22"/>
                <w:rtl/>
                <w:lang w:bidi="ar-SA"/>
              </w:rPr>
              <w:t>1356.20.20</w:t>
            </w:r>
          </w:p>
        </w:tc>
        <w:tc>
          <w:tcPr>
            <w:tcW w:w="1616" w:type="pct"/>
            <w:vAlign w:val="center"/>
          </w:tcPr>
          <w:p w14:paraId="7A943784" w14:textId="5883A670" w:rsidR="004657F1" w:rsidRPr="001122C1" w:rsidRDefault="004657F1" w:rsidP="008473C0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</w:t>
            </w:r>
            <w:r w:rsidR="00FA2D47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لیسانس</w:t>
            </w:r>
          </w:p>
        </w:tc>
        <w:tc>
          <w:tcPr>
            <w:tcW w:w="1481" w:type="pct"/>
            <w:vMerge/>
            <w:vAlign w:val="center"/>
          </w:tcPr>
          <w:p w14:paraId="2322BAFE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72C332F8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516F8F1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FA2D47" w:rsidRPr="001122C1">
              <w:rPr>
                <w:rFonts w:cs="2  Nazanin" w:hint="cs"/>
                <w:szCs w:val="22"/>
                <w:rtl/>
                <w:lang w:bidi="fa-IR"/>
              </w:rPr>
              <w:t xml:space="preserve"> خورموج</w:t>
            </w:r>
          </w:p>
        </w:tc>
        <w:tc>
          <w:tcPr>
            <w:tcW w:w="1616" w:type="pct"/>
            <w:vAlign w:val="center"/>
          </w:tcPr>
          <w:p w14:paraId="5D58F90F" w14:textId="65666204" w:rsidR="004657F1" w:rsidRPr="001122C1" w:rsidRDefault="004657F1" w:rsidP="008473C0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FA2D47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ر</w:t>
            </w:r>
            <w:r w:rsidR="008473C0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مشاوره راهنمایی</w:t>
            </w:r>
          </w:p>
        </w:tc>
        <w:tc>
          <w:tcPr>
            <w:tcW w:w="1481" w:type="pct"/>
            <w:vMerge/>
            <w:vAlign w:val="center"/>
          </w:tcPr>
          <w:p w14:paraId="3957A78A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6B5FEEE9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5874C21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FA2D47" w:rsidRPr="001122C1">
              <w:rPr>
                <w:rFonts w:cs="2  Nazanin" w:hint="cs"/>
                <w:szCs w:val="22"/>
                <w:rtl/>
                <w:lang w:bidi="ar-SA"/>
              </w:rPr>
              <w:t xml:space="preserve"> دشتی</w:t>
            </w:r>
          </w:p>
        </w:tc>
        <w:tc>
          <w:tcPr>
            <w:tcW w:w="1616" w:type="pct"/>
            <w:vAlign w:val="center"/>
          </w:tcPr>
          <w:p w14:paraId="72806786" w14:textId="23CB1C5B" w:rsidR="004657F1" w:rsidRPr="001122C1" w:rsidRDefault="004657F1" w:rsidP="00CA67D4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FA2D47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دانشگاه ازاد اسلامی</w:t>
            </w:r>
            <w:r w:rsidR="008473C0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دلوار</w:t>
            </w:r>
          </w:p>
        </w:tc>
        <w:tc>
          <w:tcPr>
            <w:tcW w:w="1481" w:type="pct"/>
            <w:vMerge/>
            <w:vAlign w:val="center"/>
          </w:tcPr>
          <w:p w14:paraId="43108234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0D58EDDB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A5D61AB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FA2D47" w:rsidRPr="001122C1">
              <w:rPr>
                <w:rFonts w:cs="2  Nazanin" w:hint="cs"/>
                <w:szCs w:val="22"/>
                <w:rtl/>
                <w:lang w:bidi="ar-SA"/>
              </w:rPr>
              <w:t xml:space="preserve"> متاهل</w:t>
            </w:r>
          </w:p>
        </w:tc>
        <w:tc>
          <w:tcPr>
            <w:tcW w:w="1616" w:type="pct"/>
            <w:vAlign w:val="center"/>
          </w:tcPr>
          <w:p w14:paraId="4B78D53B" w14:textId="5307060F" w:rsidR="004657F1" w:rsidRPr="001122C1" w:rsidRDefault="004657F1" w:rsidP="008473C0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8473C0" w:rsidRPr="001122C1">
              <w:rPr>
                <w:rFonts w:cs="2  Nazanin"/>
                <w:b/>
                <w:bCs/>
                <w:szCs w:val="22"/>
                <w:lang w:bidi="fa-IR"/>
              </w:rPr>
              <w:t>09178369117</w:t>
            </w:r>
          </w:p>
        </w:tc>
        <w:tc>
          <w:tcPr>
            <w:tcW w:w="1481" w:type="pct"/>
            <w:vMerge/>
            <w:vAlign w:val="center"/>
          </w:tcPr>
          <w:p w14:paraId="759918CA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751E54DF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7A99066" w14:textId="77777777" w:rsidR="004657F1" w:rsidRPr="001122C1" w:rsidRDefault="004657F1" w:rsidP="00FA2D47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="00FA2D47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2F15687B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A30B2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-</w:t>
            </w:r>
          </w:p>
        </w:tc>
        <w:tc>
          <w:tcPr>
            <w:tcW w:w="1481" w:type="pct"/>
            <w:vAlign w:val="center"/>
          </w:tcPr>
          <w:p w14:paraId="6355FED6" w14:textId="50507FC8" w:rsidR="004657F1" w:rsidRPr="001122C1" w:rsidRDefault="004657F1" w:rsidP="008473C0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8473C0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1381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695"/>
        <w:gridCol w:w="973"/>
        <w:gridCol w:w="1592"/>
        <w:gridCol w:w="1499"/>
        <w:gridCol w:w="1579"/>
        <w:gridCol w:w="1550"/>
      </w:tblGrid>
      <w:tr w:rsidR="004657F1" w:rsidRPr="001122C1" w14:paraId="5FDC4E70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27AAD5E4" w14:textId="77777777" w:rsidR="004657F1" w:rsidRPr="001122C1" w:rsidRDefault="004657F1" w:rsidP="00CA67D4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4657F1" w:rsidRPr="001122C1" w14:paraId="47A56661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1BA0AE3" w14:textId="77777777" w:rsidR="004657F1" w:rsidRPr="001122C1" w:rsidRDefault="004657F1" w:rsidP="00CA67D4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80" w:type="pct"/>
            <w:vAlign w:val="center"/>
          </w:tcPr>
          <w:p w14:paraId="79406507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62" w:type="pct"/>
            <w:vAlign w:val="center"/>
          </w:tcPr>
          <w:p w14:paraId="3670B115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756" w:type="pct"/>
            <w:vAlign w:val="center"/>
          </w:tcPr>
          <w:p w14:paraId="1C465011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12" w:type="pct"/>
            <w:vAlign w:val="center"/>
          </w:tcPr>
          <w:p w14:paraId="507A630F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50" w:type="pct"/>
            <w:vAlign w:val="center"/>
          </w:tcPr>
          <w:p w14:paraId="023709D9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6" w:type="pct"/>
            <w:vAlign w:val="center"/>
          </w:tcPr>
          <w:p w14:paraId="148183AE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4657F1" w:rsidRPr="001122C1" w14:paraId="7ACC876B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F55829D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80" w:type="pct"/>
            <w:vAlign w:val="center"/>
          </w:tcPr>
          <w:p w14:paraId="7E807FAC" w14:textId="3ADDAFAC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مددکار اجتماعی</w:t>
            </w:r>
          </w:p>
        </w:tc>
        <w:tc>
          <w:tcPr>
            <w:tcW w:w="462" w:type="pct"/>
            <w:vAlign w:val="center"/>
          </w:tcPr>
          <w:p w14:paraId="22AEE3FF" w14:textId="365CC18C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بهزیستی </w:t>
            </w:r>
          </w:p>
        </w:tc>
        <w:tc>
          <w:tcPr>
            <w:tcW w:w="756" w:type="pct"/>
            <w:vAlign w:val="center"/>
          </w:tcPr>
          <w:p w14:paraId="2A6D6084" w14:textId="7B86631B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بهزیستی شهرستان دشتی</w:t>
            </w:r>
          </w:p>
        </w:tc>
        <w:tc>
          <w:tcPr>
            <w:tcW w:w="712" w:type="pct"/>
            <w:vAlign w:val="center"/>
          </w:tcPr>
          <w:p w14:paraId="411C683E" w14:textId="338E0A45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مرکز توسعه خدمات بهزیستی دشتی</w:t>
            </w:r>
          </w:p>
        </w:tc>
        <w:tc>
          <w:tcPr>
            <w:tcW w:w="750" w:type="pct"/>
            <w:vAlign w:val="center"/>
          </w:tcPr>
          <w:p w14:paraId="79D7E684" w14:textId="457FB836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۱۳۸۱</w:t>
            </w: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 xml:space="preserve"> تا </w:t>
            </w: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۱۳۸۳</w:t>
            </w:r>
          </w:p>
        </w:tc>
        <w:tc>
          <w:tcPr>
            <w:tcW w:w="736" w:type="pct"/>
            <w:vAlign w:val="center"/>
          </w:tcPr>
          <w:p w14:paraId="6AB3478B" w14:textId="5290B8BF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 سال</w:t>
            </w:r>
          </w:p>
        </w:tc>
      </w:tr>
      <w:tr w:rsidR="004657F1" w:rsidRPr="001122C1" w14:paraId="25983604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374119B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80" w:type="pct"/>
            <w:vAlign w:val="center"/>
          </w:tcPr>
          <w:p w14:paraId="66D412FD" w14:textId="01A68D8E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کارشناس توانبخشی مبتنی بر جامعه</w:t>
            </w:r>
          </w:p>
        </w:tc>
        <w:tc>
          <w:tcPr>
            <w:tcW w:w="462" w:type="pct"/>
            <w:vAlign w:val="center"/>
          </w:tcPr>
          <w:p w14:paraId="70E97023" w14:textId="73A530AC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467FF510" w14:textId="15E7EA36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 xml:space="preserve"> شهرستان دشتی</w:t>
            </w:r>
          </w:p>
        </w:tc>
        <w:tc>
          <w:tcPr>
            <w:tcW w:w="712" w:type="pct"/>
            <w:vAlign w:val="center"/>
          </w:tcPr>
          <w:p w14:paraId="35E93484" w14:textId="798A9BAF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مرکز توسعه خدمات بهزیستی دشتی،</w:t>
            </w:r>
          </w:p>
        </w:tc>
        <w:tc>
          <w:tcPr>
            <w:tcW w:w="750" w:type="pct"/>
            <w:vAlign w:val="center"/>
          </w:tcPr>
          <w:p w14:paraId="4E906D4A" w14:textId="0B89EC92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۱۳۸۳</w:t>
            </w: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 xml:space="preserve"> تا </w:t>
            </w: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۱۳۸۷</w:t>
            </w:r>
          </w:p>
        </w:tc>
        <w:tc>
          <w:tcPr>
            <w:tcW w:w="736" w:type="pct"/>
            <w:vAlign w:val="center"/>
          </w:tcPr>
          <w:p w14:paraId="15BD98B6" w14:textId="3F37706F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 سال</w:t>
            </w:r>
          </w:p>
        </w:tc>
      </w:tr>
      <w:tr w:rsidR="004657F1" w:rsidRPr="001122C1" w14:paraId="3FDB2B17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B5CFE4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80" w:type="pct"/>
            <w:vAlign w:val="center"/>
          </w:tcPr>
          <w:p w14:paraId="19931CC5" w14:textId="29203DF3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رئیس مرکز توانبخشی شهید حاج سید مصطفی خمینی و رئیس اورژانس اجتماعی شهرستان دشتی</w:t>
            </w:r>
          </w:p>
        </w:tc>
        <w:tc>
          <w:tcPr>
            <w:tcW w:w="462" w:type="pct"/>
            <w:vAlign w:val="center"/>
          </w:tcPr>
          <w:p w14:paraId="3BC36F88" w14:textId="474C17C1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539A9690" w14:textId="16F9466D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شهرستان دشتی</w:t>
            </w:r>
          </w:p>
        </w:tc>
        <w:tc>
          <w:tcPr>
            <w:tcW w:w="712" w:type="pct"/>
            <w:vAlign w:val="center"/>
          </w:tcPr>
          <w:p w14:paraId="6C8EEA33" w14:textId="3CD0A811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مرکز توسعه خدمات بهزیستی دشتی،</w:t>
            </w:r>
          </w:p>
        </w:tc>
        <w:tc>
          <w:tcPr>
            <w:tcW w:w="750" w:type="pct"/>
            <w:vAlign w:val="center"/>
          </w:tcPr>
          <w:p w14:paraId="41BBA934" w14:textId="3F620CAF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۱۳۸۷</w:t>
            </w: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 xml:space="preserve"> تا </w:t>
            </w: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1404.09.17</w:t>
            </w:r>
          </w:p>
        </w:tc>
        <w:tc>
          <w:tcPr>
            <w:tcW w:w="736" w:type="pct"/>
            <w:vAlign w:val="center"/>
          </w:tcPr>
          <w:p w14:paraId="57570156" w14:textId="1A693639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17 سال</w:t>
            </w:r>
          </w:p>
        </w:tc>
      </w:tr>
      <w:tr w:rsidR="004657F1" w:rsidRPr="001122C1" w14:paraId="2B84A7BD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610EBF1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80" w:type="pct"/>
            <w:vAlign w:val="center"/>
          </w:tcPr>
          <w:p w14:paraId="62386D8A" w14:textId="766E59C6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سرپرست اداره بهزیستی شهرستان دشتی</w:t>
            </w:r>
          </w:p>
        </w:tc>
        <w:tc>
          <w:tcPr>
            <w:tcW w:w="462" w:type="pct"/>
            <w:vAlign w:val="center"/>
          </w:tcPr>
          <w:p w14:paraId="29CF440A" w14:textId="4801748C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0F72059C" w14:textId="276A6255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شهرستان دشتی</w:t>
            </w:r>
          </w:p>
        </w:tc>
        <w:tc>
          <w:tcPr>
            <w:tcW w:w="712" w:type="pct"/>
            <w:vAlign w:val="center"/>
          </w:tcPr>
          <w:p w14:paraId="244DDA36" w14:textId="5683B93F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مرکز توسعه خدمات بهزیستی دشتی،</w:t>
            </w:r>
          </w:p>
        </w:tc>
        <w:tc>
          <w:tcPr>
            <w:tcW w:w="750" w:type="pct"/>
            <w:vAlign w:val="center"/>
          </w:tcPr>
          <w:p w14:paraId="59B9075B" w14:textId="60672D4E" w:rsidR="004657F1" w:rsidRPr="001122C1" w:rsidRDefault="006734B8" w:rsidP="006734B8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  <w:t>۱۴۰۴/۰۹/۱۸</w:t>
            </w:r>
            <w:r w:rsidRPr="001122C1">
              <w:rPr>
                <w:rFonts w:cs="2  Nazanin"/>
                <w:b/>
                <w:bCs/>
                <w:noProof/>
                <w:szCs w:val="22"/>
                <w:rtl/>
              </w:rPr>
              <w:t xml:space="preserve"> </w:t>
            </w:r>
          </w:p>
        </w:tc>
        <w:tc>
          <w:tcPr>
            <w:tcW w:w="736" w:type="pct"/>
            <w:vAlign w:val="center"/>
          </w:tcPr>
          <w:p w14:paraId="2A5C21AD" w14:textId="7141E56C" w:rsidR="004657F1" w:rsidRPr="001122C1" w:rsidRDefault="006734B8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/>
                <w:b/>
                <w:bCs/>
                <w:noProof/>
                <w:szCs w:val="22"/>
                <w:rtl/>
                <w:lang w:bidi="ar-SA"/>
              </w:rPr>
              <w:t>تاکنون</w:t>
            </w:r>
          </w:p>
        </w:tc>
      </w:tr>
      <w:tr w:rsidR="004657F1" w:rsidRPr="001122C1" w14:paraId="2A7B8386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B23D8DA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80" w:type="pct"/>
            <w:vAlign w:val="center"/>
          </w:tcPr>
          <w:p w14:paraId="4942D8D8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2485B268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381A14C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5B9AE2D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5FFD2AD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0E60968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5F717449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E86EEBC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9817073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5C3B090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F59546A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10820A8" w14:textId="77777777" w:rsidR="00331C81" w:rsidRPr="001122C1" w:rsidRDefault="00331C81">
      <w:pPr>
        <w:spacing w:after="20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7FD97EB5" w14:textId="77777777" w:rsidR="004657F1" w:rsidRPr="001122C1" w:rsidRDefault="00F448D8" w:rsidP="00A220E2">
      <w:pPr>
        <w:pStyle w:val="ListParagraph"/>
        <w:bidi/>
        <w:spacing w:after="0" w:line="240" w:lineRule="auto"/>
        <w:ind w:left="36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6.</w:t>
      </w:r>
      <w:r w:rsidR="004657F1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403"/>
        <w:gridCol w:w="3118"/>
      </w:tblGrid>
      <w:tr w:rsidR="004657F1" w:rsidRPr="001122C1" w14:paraId="425329C2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5DED000" w14:textId="77777777" w:rsidR="004657F1" w:rsidRPr="001122C1" w:rsidRDefault="004657F1" w:rsidP="004657F1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خانوادگی:نجاه دشته</w:t>
            </w:r>
          </w:p>
        </w:tc>
        <w:tc>
          <w:tcPr>
            <w:tcW w:w="1616" w:type="pct"/>
            <w:vAlign w:val="center"/>
          </w:tcPr>
          <w:p w14:paraId="5FDE7FB7" w14:textId="77777777" w:rsidR="004657F1" w:rsidRPr="001122C1" w:rsidRDefault="004657F1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4F2825" w:rsidRPr="001122C1">
              <w:rPr>
                <w:rFonts w:cs="2  Nazanin" w:hint="cs"/>
                <w:szCs w:val="22"/>
                <w:rtl/>
                <w:lang w:bidi="fa-IR"/>
              </w:rPr>
              <w:t xml:space="preserve"> ر</w:t>
            </w:r>
            <w:r w:rsidR="00F970A2" w:rsidRPr="001122C1">
              <w:rPr>
                <w:rFonts w:cs="2  Nazanin" w:hint="cs"/>
                <w:szCs w:val="22"/>
                <w:rtl/>
                <w:lang w:bidi="fa-IR"/>
              </w:rPr>
              <w:t xml:space="preserve">ئیس </w:t>
            </w:r>
          </w:p>
        </w:tc>
        <w:tc>
          <w:tcPr>
            <w:tcW w:w="1481" w:type="pct"/>
            <w:vMerge w:val="restart"/>
            <w:vAlign w:val="center"/>
          </w:tcPr>
          <w:p w14:paraId="75D68903" w14:textId="77777777" w:rsidR="004657F1" w:rsidRPr="001122C1" w:rsidRDefault="007F7D3E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noProof/>
                <w:szCs w:val="22"/>
                <w:lang w:eastAsia="en-US" w:bidi="ar-SA"/>
              </w:rPr>
              <w:drawing>
                <wp:anchor distT="0" distB="0" distL="114300" distR="114300" simplePos="0" relativeHeight="251671552" behindDoc="0" locked="0" layoutInCell="1" allowOverlap="1" wp14:anchorId="3FA83F23" wp14:editId="348B0AD7">
                  <wp:simplePos x="0" y="0"/>
                  <wp:positionH relativeFrom="margin">
                    <wp:posOffset>305435</wp:posOffset>
                  </wp:positionH>
                  <wp:positionV relativeFrom="paragraph">
                    <wp:posOffset>24765</wp:posOffset>
                  </wp:positionV>
                  <wp:extent cx="1260475" cy="1400175"/>
                  <wp:effectExtent l="0" t="0" r="0" b="9525"/>
                  <wp:wrapNone/>
                  <wp:docPr id="7" name="Picture 7" descr="C:\Users\m.hasanebrahimi\Desktop\New folder\دشت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.hasanebrahimi\Desktop\New folder\دشته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2537" t="7025" r="31617" b="26027"/>
                          <a:stretch/>
                        </pic:blipFill>
                        <pic:spPr bwMode="auto">
                          <a:xfrm>
                            <a:off x="0" y="0"/>
                            <a:ext cx="1260475" cy="14001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57F1" w:rsidRPr="001122C1" w14:paraId="76348B8B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B75C016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4F2825" w:rsidRPr="001122C1">
              <w:rPr>
                <w:rFonts w:cs="2  Nazanin" w:hint="cs"/>
                <w:szCs w:val="22"/>
                <w:rtl/>
                <w:lang w:bidi="ar-SA"/>
              </w:rPr>
              <w:t>16/9/70</w:t>
            </w:r>
          </w:p>
        </w:tc>
        <w:tc>
          <w:tcPr>
            <w:tcW w:w="1616" w:type="pct"/>
            <w:vAlign w:val="center"/>
          </w:tcPr>
          <w:p w14:paraId="3F56BFD8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4F2825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لیسانس</w:t>
            </w:r>
          </w:p>
        </w:tc>
        <w:tc>
          <w:tcPr>
            <w:tcW w:w="1481" w:type="pct"/>
            <w:vMerge/>
            <w:vAlign w:val="center"/>
          </w:tcPr>
          <w:p w14:paraId="7E0A8F9E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4C7C0608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8DA4A1B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4F2825" w:rsidRPr="001122C1">
              <w:rPr>
                <w:rFonts w:cs="2  Nazanin" w:hint="cs"/>
                <w:szCs w:val="22"/>
                <w:rtl/>
                <w:lang w:bidi="fa-IR"/>
              </w:rPr>
              <w:t>کنگان</w:t>
            </w:r>
          </w:p>
        </w:tc>
        <w:tc>
          <w:tcPr>
            <w:tcW w:w="1616" w:type="pct"/>
            <w:vAlign w:val="center"/>
          </w:tcPr>
          <w:p w14:paraId="4959DC54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4F2825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روانشناسی بالینی</w:t>
            </w:r>
          </w:p>
        </w:tc>
        <w:tc>
          <w:tcPr>
            <w:tcW w:w="1481" w:type="pct"/>
            <w:vMerge/>
            <w:vAlign w:val="center"/>
          </w:tcPr>
          <w:p w14:paraId="17665949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7B6B9215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D0049CE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4F2825" w:rsidRPr="001122C1">
              <w:rPr>
                <w:rFonts w:cs="2  Nazanin" w:hint="cs"/>
                <w:szCs w:val="22"/>
                <w:rtl/>
                <w:lang w:bidi="ar-SA"/>
              </w:rPr>
              <w:t xml:space="preserve"> کنگان</w:t>
            </w:r>
          </w:p>
        </w:tc>
        <w:tc>
          <w:tcPr>
            <w:tcW w:w="1616" w:type="pct"/>
            <w:vAlign w:val="center"/>
          </w:tcPr>
          <w:p w14:paraId="1F1C4911" w14:textId="77777777" w:rsidR="004657F1" w:rsidRPr="001122C1" w:rsidRDefault="004657F1" w:rsidP="00CA67D4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FB0305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</w:t>
            </w:r>
            <w:r w:rsidR="00F96B9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دانشگاه آزاد اسلامی </w:t>
            </w:r>
          </w:p>
        </w:tc>
        <w:tc>
          <w:tcPr>
            <w:tcW w:w="1481" w:type="pct"/>
            <w:vMerge/>
            <w:vAlign w:val="center"/>
          </w:tcPr>
          <w:p w14:paraId="1B2BD3DD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22E4B59F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8D036CC" w14:textId="77777777" w:rsidR="004657F1" w:rsidRPr="001122C1" w:rsidRDefault="004657F1" w:rsidP="004F2825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4F2825" w:rsidRPr="001122C1">
              <w:rPr>
                <w:rFonts w:cs="2  Nazanin" w:hint="cs"/>
                <w:szCs w:val="22"/>
                <w:rtl/>
                <w:lang w:bidi="ar-SA"/>
              </w:rPr>
              <w:t>متاهل</w:t>
            </w:r>
          </w:p>
        </w:tc>
        <w:tc>
          <w:tcPr>
            <w:tcW w:w="1616" w:type="pct"/>
            <w:vAlign w:val="center"/>
          </w:tcPr>
          <w:p w14:paraId="16D32407" w14:textId="77777777" w:rsidR="004657F1" w:rsidRPr="001122C1" w:rsidRDefault="004657F1" w:rsidP="00CA67D4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FB0305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09164240524</w:t>
            </w:r>
          </w:p>
        </w:tc>
        <w:tc>
          <w:tcPr>
            <w:tcW w:w="1481" w:type="pct"/>
            <w:vMerge/>
            <w:vAlign w:val="center"/>
          </w:tcPr>
          <w:p w14:paraId="3D19D3F2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59EC6FE4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B184BE9" w14:textId="77777777" w:rsidR="004657F1" w:rsidRPr="001122C1" w:rsidRDefault="004657F1" w:rsidP="004F2825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="004F2825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2E24F77F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4F2825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-</w:t>
            </w:r>
          </w:p>
          <w:p w14:paraId="5B379269" w14:textId="77777777" w:rsidR="00BC7026" w:rsidRPr="001122C1" w:rsidRDefault="00BC7026" w:rsidP="00BC702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  <w:p w14:paraId="7DF8A6B9" w14:textId="77777777" w:rsidR="00BC7026" w:rsidRPr="001122C1" w:rsidRDefault="00BC7026" w:rsidP="00BC7026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  <w:tc>
          <w:tcPr>
            <w:tcW w:w="1481" w:type="pct"/>
            <w:vAlign w:val="center"/>
          </w:tcPr>
          <w:p w14:paraId="47210C94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4F2825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2/12/400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695"/>
        <w:gridCol w:w="973"/>
        <w:gridCol w:w="1592"/>
        <w:gridCol w:w="1499"/>
        <w:gridCol w:w="1579"/>
        <w:gridCol w:w="1550"/>
      </w:tblGrid>
      <w:tr w:rsidR="004657F1" w:rsidRPr="001122C1" w14:paraId="72B906A4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5E8D6DC5" w14:textId="77777777" w:rsidR="004657F1" w:rsidRPr="001122C1" w:rsidRDefault="004657F1" w:rsidP="00CA67D4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4657F1" w:rsidRPr="001122C1" w14:paraId="2F114B92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F40A6E2" w14:textId="77777777" w:rsidR="004657F1" w:rsidRPr="001122C1" w:rsidRDefault="004657F1" w:rsidP="00CA67D4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80" w:type="pct"/>
            <w:vAlign w:val="center"/>
          </w:tcPr>
          <w:p w14:paraId="2E4EF5C2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62" w:type="pct"/>
            <w:vAlign w:val="center"/>
          </w:tcPr>
          <w:p w14:paraId="2636DC29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756" w:type="pct"/>
            <w:vAlign w:val="center"/>
          </w:tcPr>
          <w:p w14:paraId="21A8CBB7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12" w:type="pct"/>
            <w:vAlign w:val="center"/>
          </w:tcPr>
          <w:p w14:paraId="639BF582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50" w:type="pct"/>
            <w:vAlign w:val="center"/>
          </w:tcPr>
          <w:p w14:paraId="712667BF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6" w:type="pct"/>
            <w:vAlign w:val="center"/>
          </w:tcPr>
          <w:p w14:paraId="6966FD53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4657F1" w:rsidRPr="001122C1" w14:paraId="3E3973BA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58CE18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80" w:type="pct"/>
            <w:vAlign w:val="center"/>
          </w:tcPr>
          <w:p w14:paraId="48B4C871" w14:textId="77777777" w:rsidR="004657F1" w:rsidRPr="001122C1" w:rsidRDefault="004F2825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پیشگیری-رئیس</w:t>
            </w:r>
          </w:p>
        </w:tc>
        <w:tc>
          <w:tcPr>
            <w:tcW w:w="462" w:type="pct"/>
            <w:vAlign w:val="center"/>
          </w:tcPr>
          <w:p w14:paraId="5A7A6D11" w14:textId="77777777" w:rsidR="004657F1" w:rsidRPr="001122C1" w:rsidRDefault="004F2825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25B71319" w14:textId="77777777" w:rsidR="004657F1" w:rsidRPr="001122C1" w:rsidRDefault="004F2825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بهزیستی شهرستان </w:t>
            </w:r>
          </w:p>
        </w:tc>
        <w:tc>
          <w:tcPr>
            <w:tcW w:w="712" w:type="pct"/>
            <w:vAlign w:val="center"/>
          </w:tcPr>
          <w:p w14:paraId="7B646B76" w14:textId="77777777" w:rsidR="004657F1" w:rsidRPr="001122C1" w:rsidRDefault="004F2825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عسلویه</w:t>
            </w:r>
          </w:p>
        </w:tc>
        <w:tc>
          <w:tcPr>
            <w:tcW w:w="750" w:type="pct"/>
            <w:vAlign w:val="center"/>
          </w:tcPr>
          <w:p w14:paraId="567B95B6" w14:textId="77777777" w:rsidR="004657F1" w:rsidRPr="001122C1" w:rsidRDefault="004F2825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2/12/1400</w:t>
            </w:r>
          </w:p>
        </w:tc>
        <w:tc>
          <w:tcPr>
            <w:tcW w:w="736" w:type="pct"/>
            <w:vAlign w:val="center"/>
          </w:tcPr>
          <w:p w14:paraId="5E2B4D18" w14:textId="77777777" w:rsidR="004657F1" w:rsidRPr="001122C1" w:rsidRDefault="007E3657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 کنون</w:t>
            </w:r>
          </w:p>
        </w:tc>
      </w:tr>
      <w:tr w:rsidR="004657F1" w:rsidRPr="001122C1" w14:paraId="06735337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D197086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80" w:type="pct"/>
            <w:vAlign w:val="center"/>
          </w:tcPr>
          <w:p w14:paraId="13FEA93D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2BAF337F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7B575AA9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613E0931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23F38A2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5106A1A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57F1" w:rsidRPr="001122C1" w14:paraId="32A305B3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14C218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80" w:type="pct"/>
            <w:vAlign w:val="center"/>
          </w:tcPr>
          <w:p w14:paraId="30AEE28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40352E8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5346066B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407124DE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4FA0250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4DB84E5C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57F1" w:rsidRPr="001122C1" w14:paraId="5A621200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31E7B8B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80" w:type="pct"/>
            <w:vAlign w:val="center"/>
          </w:tcPr>
          <w:p w14:paraId="33766355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5FCD7391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67D76AA6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4E234E8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3B87696E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54E46E23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57F1" w:rsidRPr="001122C1" w14:paraId="61553380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F59694E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80" w:type="pct"/>
            <w:vAlign w:val="center"/>
          </w:tcPr>
          <w:p w14:paraId="2429D75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7436DDC6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77E6E578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6FFE2633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040C6B3E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6B7ACE9C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1CA5A705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A05256A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27908A2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084D0061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0D142E55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A4222FB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644E88D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0C9A3C3F" w14:textId="77777777" w:rsidR="00BC7026" w:rsidRPr="001122C1" w:rsidRDefault="00BC7026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405FA42" w14:textId="77777777" w:rsidR="00A220E2" w:rsidRPr="001122C1" w:rsidRDefault="00A220E2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445E6063" w14:textId="77777777" w:rsidR="004657F1" w:rsidRPr="001122C1" w:rsidRDefault="00F448D8" w:rsidP="00A220E2">
      <w:pPr>
        <w:pStyle w:val="ListParagraph"/>
        <w:bidi/>
        <w:spacing w:after="0" w:line="240" w:lineRule="auto"/>
        <w:ind w:left="36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7.</w:t>
      </w:r>
      <w:r w:rsidR="004657F1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403"/>
        <w:gridCol w:w="3118"/>
      </w:tblGrid>
      <w:tr w:rsidR="004657F1" w:rsidRPr="001122C1" w14:paraId="145046C1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3A48875" w14:textId="77777777" w:rsidR="004657F1" w:rsidRPr="001122C1" w:rsidRDefault="004657F1" w:rsidP="004657F1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خانوادگی:فاطمه جوهری</w:t>
            </w:r>
          </w:p>
        </w:tc>
        <w:tc>
          <w:tcPr>
            <w:tcW w:w="1616" w:type="pct"/>
            <w:vAlign w:val="center"/>
          </w:tcPr>
          <w:p w14:paraId="0A13F02F" w14:textId="77777777" w:rsidR="004657F1" w:rsidRPr="001122C1" w:rsidRDefault="004657F1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292104" w:rsidRPr="001122C1">
              <w:rPr>
                <w:rFonts w:cs="2  Nazanin" w:hint="cs"/>
                <w:szCs w:val="22"/>
                <w:rtl/>
                <w:lang w:bidi="fa-IR"/>
              </w:rPr>
              <w:t xml:space="preserve"> رئیس</w:t>
            </w:r>
          </w:p>
        </w:tc>
        <w:tc>
          <w:tcPr>
            <w:tcW w:w="1481" w:type="pct"/>
            <w:vMerge w:val="restart"/>
            <w:vAlign w:val="center"/>
          </w:tcPr>
          <w:p w14:paraId="39F20255" w14:textId="77777777" w:rsidR="004657F1" w:rsidRPr="001122C1" w:rsidRDefault="00E91C8A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ascii="Calibri" w:eastAsia="Calibri" w:hAnsi="Calibri" w:cs="2  Nazanin"/>
                <w:noProof/>
                <w:color w:val="auto"/>
                <w:szCs w:val="22"/>
                <w:lang w:eastAsia="en-US" w:bidi="ar-SA"/>
              </w:rPr>
              <w:drawing>
                <wp:anchor distT="0" distB="0" distL="114300" distR="114300" simplePos="0" relativeHeight="251675648" behindDoc="0" locked="0" layoutInCell="1" allowOverlap="1" wp14:anchorId="45DAF021" wp14:editId="7B3AF887">
                  <wp:simplePos x="0" y="0"/>
                  <wp:positionH relativeFrom="column">
                    <wp:posOffset>258445</wp:posOffset>
                  </wp:positionH>
                  <wp:positionV relativeFrom="paragraph">
                    <wp:posOffset>56515</wp:posOffset>
                  </wp:positionV>
                  <wp:extent cx="1295400" cy="1409700"/>
                  <wp:effectExtent l="0" t="0" r="0" b="0"/>
                  <wp:wrapNone/>
                  <wp:docPr id="8" name="Picture 8" descr="C:\Users\m.hasanebrahimi\Desktop\New folder\جوهر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.hasanebrahimi\Desktop\New folder\جوهری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2026" t="18450" r="47841" b="53505"/>
                          <a:stretch/>
                        </pic:blipFill>
                        <pic:spPr bwMode="auto">
                          <a:xfrm>
                            <a:off x="0" y="0"/>
                            <a:ext cx="1295400" cy="1409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57F1" w:rsidRPr="001122C1" w14:paraId="47D058D7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6B725B7" w14:textId="77777777" w:rsidR="004657F1" w:rsidRPr="001122C1" w:rsidRDefault="00CA67D4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 1/7/57</w:t>
            </w:r>
          </w:p>
        </w:tc>
        <w:tc>
          <w:tcPr>
            <w:tcW w:w="1616" w:type="pct"/>
            <w:vAlign w:val="center"/>
          </w:tcPr>
          <w:p w14:paraId="1B2EC1E3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CA67D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فوق لیسانس</w:t>
            </w:r>
          </w:p>
        </w:tc>
        <w:tc>
          <w:tcPr>
            <w:tcW w:w="1481" w:type="pct"/>
            <w:vMerge/>
            <w:vAlign w:val="center"/>
          </w:tcPr>
          <w:p w14:paraId="6BD0E439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2EF60570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EED0CF2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CA67D4" w:rsidRPr="001122C1">
              <w:rPr>
                <w:rFonts w:cs="2  Nazanin" w:hint="cs"/>
                <w:szCs w:val="22"/>
                <w:rtl/>
                <w:lang w:bidi="fa-IR"/>
              </w:rPr>
              <w:t xml:space="preserve"> گناوه</w:t>
            </w:r>
          </w:p>
        </w:tc>
        <w:tc>
          <w:tcPr>
            <w:tcW w:w="1616" w:type="pct"/>
            <w:vAlign w:val="center"/>
          </w:tcPr>
          <w:p w14:paraId="0716556B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CA67D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مدیریت دولتی</w:t>
            </w:r>
          </w:p>
        </w:tc>
        <w:tc>
          <w:tcPr>
            <w:tcW w:w="1481" w:type="pct"/>
            <w:vMerge/>
            <w:vAlign w:val="center"/>
          </w:tcPr>
          <w:p w14:paraId="7ED79181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7EE6B12E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F3B7208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CA67D4" w:rsidRPr="001122C1">
              <w:rPr>
                <w:rFonts w:cs="2  Nazanin" w:hint="cs"/>
                <w:szCs w:val="22"/>
                <w:rtl/>
                <w:lang w:bidi="ar-SA"/>
              </w:rPr>
              <w:t xml:space="preserve"> دیلم</w:t>
            </w:r>
          </w:p>
        </w:tc>
        <w:tc>
          <w:tcPr>
            <w:tcW w:w="1616" w:type="pct"/>
            <w:vAlign w:val="center"/>
          </w:tcPr>
          <w:p w14:paraId="1692564E" w14:textId="77777777" w:rsidR="004657F1" w:rsidRPr="001122C1" w:rsidRDefault="004657F1" w:rsidP="00CA67D4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CA67D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دانشگاه آزاد دیلم</w:t>
            </w:r>
          </w:p>
        </w:tc>
        <w:tc>
          <w:tcPr>
            <w:tcW w:w="1481" w:type="pct"/>
            <w:vMerge/>
            <w:vAlign w:val="center"/>
          </w:tcPr>
          <w:p w14:paraId="0705A70F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060717C8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3281D88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CA67D4" w:rsidRPr="001122C1">
              <w:rPr>
                <w:rFonts w:cs="2  Nazanin" w:hint="cs"/>
                <w:szCs w:val="22"/>
                <w:rtl/>
                <w:lang w:bidi="ar-SA"/>
              </w:rPr>
              <w:t xml:space="preserve"> مجرد</w:t>
            </w:r>
          </w:p>
        </w:tc>
        <w:tc>
          <w:tcPr>
            <w:tcW w:w="1616" w:type="pct"/>
            <w:vAlign w:val="center"/>
          </w:tcPr>
          <w:p w14:paraId="6501D2EE" w14:textId="77777777" w:rsidR="004657F1" w:rsidRPr="001122C1" w:rsidRDefault="004657F1" w:rsidP="00CA67D4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CA67D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09173767084</w:t>
            </w:r>
          </w:p>
        </w:tc>
        <w:tc>
          <w:tcPr>
            <w:tcW w:w="1481" w:type="pct"/>
            <w:vMerge/>
            <w:vAlign w:val="center"/>
          </w:tcPr>
          <w:p w14:paraId="1205DD4A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2576C3A8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59281A76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CA67D4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728C13A8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CA67D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-</w:t>
            </w:r>
          </w:p>
        </w:tc>
        <w:tc>
          <w:tcPr>
            <w:tcW w:w="1481" w:type="pct"/>
            <w:vAlign w:val="center"/>
          </w:tcPr>
          <w:p w14:paraId="02DAF85D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FD46E2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1383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234"/>
        <w:gridCol w:w="1276"/>
        <w:gridCol w:w="1754"/>
        <w:gridCol w:w="1499"/>
        <w:gridCol w:w="1579"/>
        <w:gridCol w:w="1546"/>
      </w:tblGrid>
      <w:tr w:rsidR="004657F1" w:rsidRPr="001122C1" w14:paraId="2D19763D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583CBC87" w14:textId="77777777" w:rsidR="004657F1" w:rsidRPr="001122C1" w:rsidRDefault="004657F1" w:rsidP="00CA67D4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4657F1" w:rsidRPr="001122C1" w14:paraId="675E0E4E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4D9CAEA" w14:textId="77777777" w:rsidR="004657F1" w:rsidRPr="001122C1" w:rsidRDefault="004657F1" w:rsidP="00CA67D4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061" w:type="pct"/>
            <w:vAlign w:val="center"/>
          </w:tcPr>
          <w:p w14:paraId="724A5B28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606" w:type="pct"/>
            <w:vAlign w:val="center"/>
          </w:tcPr>
          <w:p w14:paraId="2997F9CE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33" w:type="pct"/>
            <w:vAlign w:val="center"/>
          </w:tcPr>
          <w:p w14:paraId="46571972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12" w:type="pct"/>
            <w:vAlign w:val="center"/>
          </w:tcPr>
          <w:p w14:paraId="1677FA71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50" w:type="pct"/>
            <w:vAlign w:val="center"/>
          </w:tcPr>
          <w:p w14:paraId="13CF743B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5" w:type="pct"/>
            <w:vAlign w:val="center"/>
          </w:tcPr>
          <w:p w14:paraId="18AAB13C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4657F1" w:rsidRPr="001122C1" w14:paraId="7CB0D72E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E57B96E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061" w:type="pct"/>
            <w:vAlign w:val="center"/>
          </w:tcPr>
          <w:p w14:paraId="26716470" w14:textId="77777777" w:rsidR="004657F1" w:rsidRPr="001122C1" w:rsidRDefault="00CA67D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 آمار</w:t>
            </w:r>
          </w:p>
        </w:tc>
        <w:tc>
          <w:tcPr>
            <w:tcW w:w="606" w:type="pct"/>
            <w:vAlign w:val="center"/>
          </w:tcPr>
          <w:p w14:paraId="6726EE5B" w14:textId="77777777" w:rsidR="004657F1" w:rsidRPr="001122C1" w:rsidRDefault="00CA67D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33" w:type="pct"/>
            <w:vAlign w:val="center"/>
          </w:tcPr>
          <w:p w14:paraId="5B9318CF" w14:textId="77777777" w:rsidR="004657F1" w:rsidRPr="001122C1" w:rsidRDefault="00CA67D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فناوری اطلاعات</w:t>
            </w:r>
          </w:p>
        </w:tc>
        <w:tc>
          <w:tcPr>
            <w:tcW w:w="712" w:type="pct"/>
            <w:vAlign w:val="center"/>
          </w:tcPr>
          <w:p w14:paraId="352BB1CA" w14:textId="77777777" w:rsidR="004657F1" w:rsidRPr="001122C1" w:rsidRDefault="00CA67D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دیلم</w:t>
            </w:r>
          </w:p>
        </w:tc>
        <w:tc>
          <w:tcPr>
            <w:tcW w:w="750" w:type="pct"/>
            <w:vAlign w:val="center"/>
          </w:tcPr>
          <w:p w14:paraId="68505E22" w14:textId="77777777" w:rsidR="004657F1" w:rsidRPr="001122C1" w:rsidRDefault="00CA67D4" w:rsidP="00CA67D4">
            <w:pPr>
              <w:bidi/>
              <w:spacing w:after="0"/>
              <w:contextualSpacing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20/1/1383</w:t>
            </w:r>
          </w:p>
        </w:tc>
        <w:tc>
          <w:tcPr>
            <w:tcW w:w="735" w:type="pct"/>
            <w:vAlign w:val="center"/>
          </w:tcPr>
          <w:p w14:paraId="6E3830B1" w14:textId="77777777" w:rsidR="004657F1" w:rsidRPr="001122C1" w:rsidRDefault="00CA67D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12</w:t>
            </w:r>
          </w:p>
        </w:tc>
      </w:tr>
      <w:tr w:rsidR="004657F1" w:rsidRPr="001122C1" w14:paraId="79A0D923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73BFAAC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061" w:type="pct"/>
            <w:vAlign w:val="center"/>
          </w:tcPr>
          <w:p w14:paraId="430C4ECF" w14:textId="77777777" w:rsidR="004657F1" w:rsidRPr="001122C1" w:rsidRDefault="00CA67D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</w:t>
            </w:r>
          </w:p>
        </w:tc>
        <w:tc>
          <w:tcPr>
            <w:tcW w:w="606" w:type="pct"/>
            <w:vAlign w:val="center"/>
          </w:tcPr>
          <w:p w14:paraId="4A382920" w14:textId="77777777" w:rsidR="004657F1" w:rsidRPr="001122C1" w:rsidRDefault="00CA67D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33" w:type="pct"/>
            <w:vAlign w:val="center"/>
          </w:tcPr>
          <w:p w14:paraId="678E86DE" w14:textId="77777777" w:rsidR="004657F1" w:rsidRPr="001122C1" w:rsidRDefault="0069455F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712" w:type="pct"/>
            <w:vAlign w:val="center"/>
          </w:tcPr>
          <w:p w14:paraId="61D8CF1C" w14:textId="77777777" w:rsidR="004657F1" w:rsidRPr="001122C1" w:rsidRDefault="001E186C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دیلم</w:t>
            </w:r>
          </w:p>
        </w:tc>
        <w:tc>
          <w:tcPr>
            <w:tcW w:w="750" w:type="pct"/>
            <w:vAlign w:val="center"/>
          </w:tcPr>
          <w:p w14:paraId="558E448E" w14:textId="77777777" w:rsidR="004657F1" w:rsidRPr="001122C1" w:rsidRDefault="00CA67D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20/12/1401</w:t>
            </w:r>
          </w:p>
        </w:tc>
        <w:tc>
          <w:tcPr>
            <w:tcW w:w="735" w:type="pct"/>
            <w:vAlign w:val="center"/>
          </w:tcPr>
          <w:p w14:paraId="4DE8DE31" w14:textId="77777777" w:rsidR="004657F1" w:rsidRPr="001122C1" w:rsidRDefault="00CA67D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3</w:t>
            </w:r>
          </w:p>
        </w:tc>
      </w:tr>
      <w:tr w:rsidR="004657F1" w:rsidRPr="001122C1" w14:paraId="539716B3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AB6FDAA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061" w:type="pct"/>
            <w:vAlign w:val="center"/>
          </w:tcPr>
          <w:p w14:paraId="492E369A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06" w:type="pct"/>
            <w:vAlign w:val="center"/>
          </w:tcPr>
          <w:p w14:paraId="0CF1959A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33" w:type="pct"/>
            <w:vAlign w:val="center"/>
          </w:tcPr>
          <w:p w14:paraId="2B04FEC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79ADE25D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1ED2091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5" w:type="pct"/>
            <w:vAlign w:val="center"/>
          </w:tcPr>
          <w:p w14:paraId="7AB38235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57F1" w:rsidRPr="001122C1" w14:paraId="13B05C3A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64EBD26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061" w:type="pct"/>
            <w:vAlign w:val="center"/>
          </w:tcPr>
          <w:p w14:paraId="75BB38C3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06" w:type="pct"/>
            <w:vAlign w:val="center"/>
          </w:tcPr>
          <w:p w14:paraId="2A7D8881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33" w:type="pct"/>
            <w:vAlign w:val="center"/>
          </w:tcPr>
          <w:p w14:paraId="2CEA737D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395D45D9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4A4D5B9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5" w:type="pct"/>
            <w:vAlign w:val="center"/>
          </w:tcPr>
          <w:p w14:paraId="14BF8DD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57F1" w:rsidRPr="001122C1" w14:paraId="5ECC4903" w14:textId="77777777" w:rsidTr="0069455F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FCED39E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061" w:type="pct"/>
            <w:vAlign w:val="center"/>
          </w:tcPr>
          <w:p w14:paraId="6C99373A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06" w:type="pct"/>
            <w:vAlign w:val="center"/>
          </w:tcPr>
          <w:p w14:paraId="4CE89C63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33" w:type="pct"/>
            <w:vAlign w:val="center"/>
          </w:tcPr>
          <w:p w14:paraId="12C46699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13A0ACE3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161547E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5" w:type="pct"/>
            <w:vAlign w:val="center"/>
          </w:tcPr>
          <w:p w14:paraId="497313D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5E19DD3E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149759B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A318C3C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79DD93DD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447E7CB9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43838D5D" w14:textId="77777777" w:rsidR="00292104" w:rsidRPr="001122C1" w:rsidRDefault="00292104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8D2FF8E" w14:textId="77777777" w:rsidR="00292104" w:rsidRPr="001122C1" w:rsidRDefault="00292104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41A2AB19" w14:textId="77777777" w:rsidR="00292104" w:rsidRPr="001122C1" w:rsidRDefault="00292104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88AC6FC" w14:textId="77777777" w:rsidR="00BC7026" w:rsidRPr="001122C1" w:rsidRDefault="00BC7026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F00706A" w14:textId="77777777" w:rsidR="004657F1" w:rsidRPr="001122C1" w:rsidRDefault="00F448D8" w:rsidP="00A220E2">
      <w:pPr>
        <w:pStyle w:val="ListParagraph"/>
        <w:bidi/>
        <w:spacing w:after="0" w:line="240" w:lineRule="auto"/>
        <w:ind w:left="36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t>8.</w:t>
      </w:r>
      <w:r w:rsidR="004657F1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403"/>
        <w:gridCol w:w="3118"/>
      </w:tblGrid>
      <w:tr w:rsidR="004657F1" w:rsidRPr="001122C1" w14:paraId="3B8EF2A1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EE55531" w14:textId="77777777" w:rsidR="004657F1" w:rsidRPr="001122C1" w:rsidRDefault="004657F1" w:rsidP="004657F1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خانوادگی:لیلا حسینی</w:t>
            </w:r>
          </w:p>
        </w:tc>
        <w:tc>
          <w:tcPr>
            <w:tcW w:w="1616" w:type="pct"/>
            <w:vAlign w:val="center"/>
          </w:tcPr>
          <w:p w14:paraId="6F022BF7" w14:textId="77777777" w:rsidR="004657F1" w:rsidRPr="001122C1" w:rsidRDefault="004657F1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EB4997" w:rsidRPr="001122C1">
              <w:rPr>
                <w:rFonts w:cs="2  Nazanin" w:hint="cs"/>
                <w:szCs w:val="22"/>
                <w:rtl/>
                <w:lang w:bidi="fa-IR"/>
              </w:rPr>
              <w:t xml:space="preserve"> رئیس</w:t>
            </w:r>
          </w:p>
        </w:tc>
        <w:tc>
          <w:tcPr>
            <w:tcW w:w="1481" w:type="pct"/>
            <w:vMerge w:val="restart"/>
            <w:vAlign w:val="center"/>
          </w:tcPr>
          <w:p w14:paraId="415D839D" w14:textId="77777777" w:rsidR="004657F1" w:rsidRPr="001122C1" w:rsidRDefault="00034C05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noProof/>
                <w:szCs w:val="22"/>
                <w:lang w:eastAsia="en-US" w:bidi="ar-SA"/>
              </w:rPr>
              <w:drawing>
                <wp:anchor distT="0" distB="0" distL="114300" distR="114300" simplePos="0" relativeHeight="251677696" behindDoc="0" locked="0" layoutInCell="1" allowOverlap="1" wp14:anchorId="30E5601F" wp14:editId="6AA5501D">
                  <wp:simplePos x="0" y="0"/>
                  <wp:positionH relativeFrom="margin">
                    <wp:posOffset>257175</wp:posOffset>
                  </wp:positionH>
                  <wp:positionV relativeFrom="paragraph">
                    <wp:posOffset>3810</wp:posOffset>
                  </wp:positionV>
                  <wp:extent cx="1334770" cy="1571625"/>
                  <wp:effectExtent l="0" t="0" r="0" b="9525"/>
                  <wp:wrapNone/>
                  <wp:docPr id="9" name="Picture 9" descr="C:\Users\m.hasanebrahimi\Desktop\New folder\لیلا حسین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.hasanebrahimi\Desktop\New folder\لیلا حسینی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3429" t="38270" r="30283" b="29451"/>
                          <a:stretch/>
                        </pic:blipFill>
                        <pic:spPr bwMode="auto">
                          <a:xfrm>
                            <a:off x="0" y="0"/>
                            <a:ext cx="1334770" cy="157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657F1" w:rsidRPr="001122C1" w14:paraId="61CFC89D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5FEE719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lastRenderedPageBreak/>
              <w:t>تاریخ تولد:</w:t>
            </w:r>
            <w:r w:rsidR="00704ECA" w:rsidRPr="001122C1">
              <w:rPr>
                <w:rFonts w:cs="2  Nazanin" w:hint="cs"/>
                <w:szCs w:val="22"/>
                <w:rtl/>
                <w:lang w:bidi="ar-SA"/>
              </w:rPr>
              <w:t>8/1/71</w:t>
            </w:r>
          </w:p>
        </w:tc>
        <w:tc>
          <w:tcPr>
            <w:tcW w:w="1616" w:type="pct"/>
            <w:vAlign w:val="center"/>
          </w:tcPr>
          <w:p w14:paraId="4EF49767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EB4997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لیسانس</w:t>
            </w:r>
          </w:p>
        </w:tc>
        <w:tc>
          <w:tcPr>
            <w:tcW w:w="1481" w:type="pct"/>
            <w:vMerge/>
            <w:vAlign w:val="center"/>
          </w:tcPr>
          <w:p w14:paraId="186124DC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6FF9155B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B500DD1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704ECA" w:rsidRPr="001122C1">
              <w:rPr>
                <w:rFonts w:cs="2  Nazanin" w:hint="cs"/>
                <w:szCs w:val="22"/>
                <w:rtl/>
                <w:lang w:bidi="fa-IR"/>
              </w:rPr>
              <w:t xml:space="preserve"> کنگان</w:t>
            </w:r>
          </w:p>
        </w:tc>
        <w:tc>
          <w:tcPr>
            <w:tcW w:w="1616" w:type="pct"/>
            <w:vAlign w:val="center"/>
          </w:tcPr>
          <w:p w14:paraId="492F0283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EB4997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روانشناسی عمومی</w:t>
            </w:r>
          </w:p>
        </w:tc>
        <w:tc>
          <w:tcPr>
            <w:tcW w:w="1481" w:type="pct"/>
            <w:vMerge/>
            <w:vAlign w:val="center"/>
          </w:tcPr>
          <w:p w14:paraId="2B803189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428F0699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1B533ED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704ECA" w:rsidRPr="001122C1">
              <w:rPr>
                <w:rFonts w:cs="2  Nazanin" w:hint="cs"/>
                <w:szCs w:val="22"/>
                <w:rtl/>
                <w:lang w:bidi="ar-SA"/>
              </w:rPr>
              <w:t xml:space="preserve"> جم</w:t>
            </w:r>
          </w:p>
        </w:tc>
        <w:tc>
          <w:tcPr>
            <w:tcW w:w="1616" w:type="pct"/>
            <w:vAlign w:val="center"/>
          </w:tcPr>
          <w:p w14:paraId="5F95EC47" w14:textId="77777777" w:rsidR="004657F1" w:rsidRPr="001122C1" w:rsidRDefault="004657F1" w:rsidP="00EB4997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EB4997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دانشگاه  پیام نور بوشهر</w:t>
            </w:r>
          </w:p>
        </w:tc>
        <w:tc>
          <w:tcPr>
            <w:tcW w:w="1481" w:type="pct"/>
            <w:vMerge/>
            <w:vAlign w:val="center"/>
          </w:tcPr>
          <w:p w14:paraId="15965030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1A1AF2D3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3FCE82A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704ECA" w:rsidRPr="001122C1">
              <w:rPr>
                <w:rFonts w:cs="2  Nazanin" w:hint="cs"/>
                <w:szCs w:val="22"/>
                <w:rtl/>
                <w:lang w:bidi="ar-SA"/>
              </w:rPr>
              <w:t>متاهل</w:t>
            </w:r>
          </w:p>
        </w:tc>
        <w:tc>
          <w:tcPr>
            <w:tcW w:w="1616" w:type="pct"/>
            <w:vAlign w:val="center"/>
          </w:tcPr>
          <w:p w14:paraId="186338CD" w14:textId="77777777" w:rsidR="004657F1" w:rsidRPr="001122C1" w:rsidRDefault="004657F1" w:rsidP="00CA67D4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704EC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09331062553</w:t>
            </w:r>
          </w:p>
        </w:tc>
        <w:tc>
          <w:tcPr>
            <w:tcW w:w="1481" w:type="pct"/>
            <w:vMerge/>
            <w:vAlign w:val="center"/>
          </w:tcPr>
          <w:p w14:paraId="3186C406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599613E0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6E2378F" w14:textId="77777777" w:rsidR="004657F1" w:rsidRPr="001122C1" w:rsidRDefault="004657F1" w:rsidP="00704ECA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704ECA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7F7A378C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704EC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-</w:t>
            </w:r>
          </w:p>
        </w:tc>
        <w:tc>
          <w:tcPr>
            <w:tcW w:w="1481" w:type="pct"/>
            <w:vAlign w:val="center"/>
          </w:tcPr>
          <w:p w14:paraId="0EB1E475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704ECA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1/3/1401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695"/>
        <w:gridCol w:w="973"/>
        <w:gridCol w:w="1592"/>
        <w:gridCol w:w="1499"/>
        <w:gridCol w:w="1579"/>
        <w:gridCol w:w="1550"/>
      </w:tblGrid>
      <w:tr w:rsidR="004657F1" w:rsidRPr="001122C1" w14:paraId="3005EA44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6D855B21" w14:textId="77777777" w:rsidR="004657F1" w:rsidRPr="001122C1" w:rsidRDefault="004657F1" w:rsidP="00CA67D4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4657F1" w:rsidRPr="001122C1" w14:paraId="2C67E926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DF8EE1E" w14:textId="77777777" w:rsidR="004657F1" w:rsidRPr="001122C1" w:rsidRDefault="004657F1" w:rsidP="00CA67D4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80" w:type="pct"/>
            <w:vAlign w:val="center"/>
          </w:tcPr>
          <w:p w14:paraId="01D3F6AE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62" w:type="pct"/>
            <w:vAlign w:val="center"/>
          </w:tcPr>
          <w:p w14:paraId="3BAB1567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756" w:type="pct"/>
            <w:vAlign w:val="center"/>
          </w:tcPr>
          <w:p w14:paraId="2D60DFFF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12" w:type="pct"/>
            <w:vAlign w:val="center"/>
          </w:tcPr>
          <w:p w14:paraId="787E005E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50" w:type="pct"/>
            <w:vAlign w:val="center"/>
          </w:tcPr>
          <w:p w14:paraId="14E101F9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6" w:type="pct"/>
            <w:vAlign w:val="center"/>
          </w:tcPr>
          <w:p w14:paraId="17156F9F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4657F1" w:rsidRPr="001122C1" w14:paraId="1C308873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9682E19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80" w:type="pct"/>
            <w:vAlign w:val="center"/>
          </w:tcPr>
          <w:p w14:paraId="1CBD4003" w14:textId="77777777" w:rsidR="004657F1" w:rsidRPr="001122C1" w:rsidRDefault="00704ECA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 اجتماعی</w:t>
            </w:r>
          </w:p>
        </w:tc>
        <w:tc>
          <w:tcPr>
            <w:tcW w:w="462" w:type="pct"/>
            <w:vAlign w:val="center"/>
          </w:tcPr>
          <w:p w14:paraId="234D7F25" w14:textId="77777777" w:rsidR="004657F1" w:rsidRPr="001122C1" w:rsidRDefault="00704ECA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6F136FED" w14:textId="77777777" w:rsidR="004657F1" w:rsidRPr="001122C1" w:rsidRDefault="00704ECA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امور اجتماعی</w:t>
            </w:r>
          </w:p>
        </w:tc>
        <w:tc>
          <w:tcPr>
            <w:tcW w:w="712" w:type="pct"/>
            <w:vAlign w:val="center"/>
          </w:tcPr>
          <w:p w14:paraId="57B9CDDC" w14:textId="77777777" w:rsidR="004657F1" w:rsidRPr="001122C1" w:rsidRDefault="00704ECA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جم</w:t>
            </w:r>
          </w:p>
        </w:tc>
        <w:tc>
          <w:tcPr>
            <w:tcW w:w="750" w:type="pct"/>
            <w:vAlign w:val="center"/>
          </w:tcPr>
          <w:p w14:paraId="0E1B4705" w14:textId="77777777" w:rsidR="004657F1" w:rsidRPr="001122C1" w:rsidRDefault="00704ECA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1/3/1401</w:t>
            </w:r>
          </w:p>
        </w:tc>
        <w:tc>
          <w:tcPr>
            <w:tcW w:w="736" w:type="pct"/>
            <w:vAlign w:val="center"/>
          </w:tcPr>
          <w:p w14:paraId="478032FA" w14:textId="77777777" w:rsidR="004657F1" w:rsidRPr="001122C1" w:rsidRDefault="007E3657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9 ماه</w:t>
            </w:r>
          </w:p>
        </w:tc>
      </w:tr>
      <w:tr w:rsidR="004657F1" w:rsidRPr="001122C1" w14:paraId="2E8CAB83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CEF5F46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80" w:type="pct"/>
            <w:vAlign w:val="center"/>
          </w:tcPr>
          <w:p w14:paraId="5626BC72" w14:textId="77777777" w:rsidR="004657F1" w:rsidRPr="001122C1" w:rsidRDefault="00704ECA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</w:t>
            </w:r>
          </w:p>
        </w:tc>
        <w:tc>
          <w:tcPr>
            <w:tcW w:w="462" w:type="pct"/>
            <w:vAlign w:val="center"/>
          </w:tcPr>
          <w:p w14:paraId="27184E36" w14:textId="77777777" w:rsidR="004657F1" w:rsidRPr="001122C1" w:rsidRDefault="00704ECA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6A7D3D90" w14:textId="77777777" w:rsidR="004657F1" w:rsidRPr="001122C1" w:rsidRDefault="0041156E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712" w:type="pct"/>
            <w:vAlign w:val="center"/>
          </w:tcPr>
          <w:p w14:paraId="61AFB63F" w14:textId="77777777" w:rsidR="004657F1" w:rsidRPr="001122C1" w:rsidRDefault="00704ECA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جم</w:t>
            </w:r>
          </w:p>
        </w:tc>
        <w:tc>
          <w:tcPr>
            <w:tcW w:w="750" w:type="pct"/>
            <w:vAlign w:val="center"/>
          </w:tcPr>
          <w:p w14:paraId="2CEF6F2C" w14:textId="77777777" w:rsidR="004657F1" w:rsidRPr="001122C1" w:rsidRDefault="00292104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3/12/1401</w:t>
            </w:r>
          </w:p>
        </w:tc>
        <w:tc>
          <w:tcPr>
            <w:tcW w:w="736" w:type="pct"/>
            <w:vAlign w:val="center"/>
          </w:tcPr>
          <w:p w14:paraId="7888AE1E" w14:textId="77777777" w:rsidR="004657F1" w:rsidRPr="001122C1" w:rsidRDefault="007E3657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  <w:tr w:rsidR="004657F1" w:rsidRPr="001122C1" w14:paraId="25FD6094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659C88BE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80" w:type="pct"/>
            <w:vAlign w:val="center"/>
          </w:tcPr>
          <w:p w14:paraId="4136DE2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70F5650B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11323FE6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4FCA196B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173E06EC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419C5889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57F1" w:rsidRPr="001122C1" w14:paraId="7AF73ABA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046EDB5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4</w:t>
            </w:r>
          </w:p>
        </w:tc>
        <w:tc>
          <w:tcPr>
            <w:tcW w:w="1280" w:type="pct"/>
            <w:vAlign w:val="center"/>
          </w:tcPr>
          <w:p w14:paraId="2BE08C31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606EFE81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1D267860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67E4C8B9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4EF556D8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35117D0D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57F1" w:rsidRPr="001122C1" w14:paraId="3C49E719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994FE0F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5</w:t>
            </w:r>
          </w:p>
        </w:tc>
        <w:tc>
          <w:tcPr>
            <w:tcW w:w="1280" w:type="pct"/>
            <w:vAlign w:val="center"/>
          </w:tcPr>
          <w:p w14:paraId="63E3757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281E455A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2C574F7C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2C910DF5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53D13589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1BFFB831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7A3385DE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5A3830C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0CE71E55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983547C" w14:textId="77777777" w:rsidR="00292104" w:rsidRPr="001122C1" w:rsidRDefault="00292104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E4CD5F6" w14:textId="77777777" w:rsidR="00292104" w:rsidRPr="001122C1" w:rsidRDefault="00292104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44B9320E" w14:textId="77777777" w:rsidR="00292104" w:rsidRPr="001122C1" w:rsidRDefault="00292104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0FC22E50" w14:textId="77777777" w:rsidR="00292104" w:rsidRPr="001122C1" w:rsidRDefault="00292104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77763C5" w14:textId="77777777" w:rsidR="001253A8" w:rsidRPr="001122C1" w:rsidRDefault="001253A8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A3B3297" w14:textId="77777777" w:rsidR="00292104" w:rsidRPr="001122C1" w:rsidRDefault="00292104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3C10A345" w14:textId="77777777" w:rsidR="004657F1" w:rsidRPr="001122C1" w:rsidRDefault="00F448D8" w:rsidP="00A220E2">
      <w:pPr>
        <w:pStyle w:val="ListParagraph"/>
        <w:bidi/>
        <w:spacing w:after="0" w:line="240" w:lineRule="auto"/>
        <w:ind w:left="36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t>9.</w:t>
      </w:r>
      <w:r w:rsidR="004657F1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403"/>
        <w:gridCol w:w="3118"/>
      </w:tblGrid>
      <w:tr w:rsidR="004657F1" w:rsidRPr="001122C1" w14:paraId="7D7E6614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55474CB" w14:textId="77777777" w:rsidR="004657F1" w:rsidRPr="001122C1" w:rsidRDefault="004657F1" w:rsidP="004657F1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خانوادگی:سهیلا نوروزانی کوهستانی</w:t>
            </w:r>
          </w:p>
        </w:tc>
        <w:tc>
          <w:tcPr>
            <w:tcW w:w="1616" w:type="pct"/>
            <w:vAlign w:val="center"/>
          </w:tcPr>
          <w:p w14:paraId="74116AB5" w14:textId="77777777" w:rsidR="004657F1" w:rsidRPr="001122C1" w:rsidRDefault="004657F1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3469CC" w:rsidRPr="001122C1">
              <w:rPr>
                <w:rFonts w:cs="2  Nazanin" w:hint="cs"/>
                <w:szCs w:val="22"/>
                <w:rtl/>
                <w:lang w:bidi="fa-IR"/>
              </w:rPr>
              <w:t xml:space="preserve"> رئیس</w:t>
            </w:r>
          </w:p>
        </w:tc>
        <w:tc>
          <w:tcPr>
            <w:tcW w:w="1481" w:type="pct"/>
            <w:vMerge w:val="restart"/>
            <w:vAlign w:val="center"/>
          </w:tcPr>
          <w:p w14:paraId="5B378F39" w14:textId="77777777" w:rsidR="004657F1" w:rsidRPr="001122C1" w:rsidRDefault="00B34386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noProof/>
                <w:szCs w:val="22"/>
                <w:lang w:eastAsia="en-US" w:bidi="ar-SA"/>
              </w:rPr>
              <w:drawing>
                <wp:anchor distT="0" distB="0" distL="114300" distR="114300" simplePos="0" relativeHeight="251683840" behindDoc="0" locked="0" layoutInCell="1" allowOverlap="1" wp14:anchorId="40A0B545" wp14:editId="7056F400">
                  <wp:simplePos x="0" y="0"/>
                  <wp:positionH relativeFrom="margin">
                    <wp:posOffset>266700</wp:posOffset>
                  </wp:positionH>
                  <wp:positionV relativeFrom="paragraph">
                    <wp:posOffset>76835</wp:posOffset>
                  </wp:positionV>
                  <wp:extent cx="1291590" cy="1495425"/>
                  <wp:effectExtent l="0" t="0" r="3810" b="9525"/>
                  <wp:wrapNone/>
                  <wp:docPr id="12" name="Picture 12" descr="C:\Users\m.gholamzadeh\Desktop\عکس+خانم+کوهستانی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.gholamzadeh\Desktop\عکس+خانم+کوهستانی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1798" t="33128" r="47956" b="40695"/>
                          <a:stretch/>
                        </pic:blipFill>
                        <pic:spPr bwMode="auto">
                          <a:xfrm>
                            <a:off x="0" y="0"/>
                            <a:ext cx="1291590" cy="149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657F1" w:rsidRPr="001122C1" w14:paraId="47193173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51F0E70" w14:textId="77777777" w:rsidR="004657F1" w:rsidRPr="001122C1" w:rsidRDefault="004657F1" w:rsidP="00947953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947953" w:rsidRPr="001122C1">
              <w:rPr>
                <w:rFonts w:cs="2  Nazanin" w:hint="cs"/>
                <w:szCs w:val="22"/>
                <w:rtl/>
                <w:lang w:bidi="ar-SA"/>
              </w:rPr>
              <w:t>17/1/55</w:t>
            </w:r>
          </w:p>
        </w:tc>
        <w:tc>
          <w:tcPr>
            <w:tcW w:w="1616" w:type="pct"/>
            <w:vAlign w:val="center"/>
          </w:tcPr>
          <w:p w14:paraId="4379E496" w14:textId="77777777" w:rsidR="004657F1" w:rsidRPr="001122C1" w:rsidRDefault="004657F1" w:rsidP="00947953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947953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فوق لیسانس</w:t>
            </w:r>
          </w:p>
        </w:tc>
        <w:tc>
          <w:tcPr>
            <w:tcW w:w="1481" w:type="pct"/>
            <w:vMerge/>
            <w:vAlign w:val="center"/>
          </w:tcPr>
          <w:p w14:paraId="364318BF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16D65B29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2C8AEF5B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lastRenderedPageBreak/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3469CC" w:rsidRPr="001122C1">
              <w:rPr>
                <w:rFonts w:cs="2  Nazanin" w:hint="cs"/>
                <w:szCs w:val="22"/>
                <w:rtl/>
                <w:lang w:bidi="fa-IR"/>
              </w:rPr>
              <w:t>بوشهر</w:t>
            </w:r>
          </w:p>
        </w:tc>
        <w:tc>
          <w:tcPr>
            <w:tcW w:w="1616" w:type="pct"/>
            <w:vAlign w:val="center"/>
          </w:tcPr>
          <w:p w14:paraId="690D4315" w14:textId="77777777" w:rsidR="004657F1" w:rsidRPr="001122C1" w:rsidRDefault="004657F1" w:rsidP="00947953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947953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روانشناسی بالینی</w:t>
            </w:r>
          </w:p>
        </w:tc>
        <w:tc>
          <w:tcPr>
            <w:tcW w:w="1481" w:type="pct"/>
            <w:vMerge/>
            <w:vAlign w:val="center"/>
          </w:tcPr>
          <w:p w14:paraId="3CD37257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52AC5B4B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873E86C" w14:textId="77777777" w:rsidR="004657F1" w:rsidRPr="001122C1" w:rsidRDefault="004657F1" w:rsidP="00947953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947953" w:rsidRPr="001122C1">
              <w:rPr>
                <w:rFonts w:cs="2  Nazanin" w:hint="cs"/>
                <w:szCs w:val="22"/>
                <w:rtl/>
                <w:lang w:bidi="ar-SA"/>
              </w:rPr>
              <w:t>کنگان</w:t>
            </w:r>
          </w:p>
        </w:tc>
        <w:tc>
          <w:tcPr>
            <w:tcW w:w="1616" w:type="pct"/>
            <w:vAlign w:val="center"/>
          </w:tcPr>
          <w:p w14:paraId="51A8375F" w14:textId="77777777" w:rsidR="004657F1" w:rsidRPr="001122C1" w:rsidRDefault="004657F1" w:rsidP="00947953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947953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دانشگاه آزاد بوشهر</w:t>
            </w:r>
          </w:p>
        </w:tc>
        <w:tc>
          <w:tcPr>
            <w:tcW w:w="1481" w:type="pct"/>
            <w:vMerge/>
            <w:vAlign w:val="center"/>
          </w:tcPr>
          <w:p w14:paraId="3D6123EF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4133EE1F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937336C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3469CC" w:rsidRPr="001122C1">
              <w:rPr>
                <w:rFonts w:cs="2  Nazanin" w:hint="cs"/>
                <w:szCs w:val="22"/>
                <w:rtl/>
                <w:lang w:bidi="ar-SA"/>
              </w:rPr>
              <w:t>متاهل</w:t>
            </w:r>
          </w:p>
        </w:tc>
        <w:tc>
          <w:tcPr>
            <w:tcW w:w="1616" w:type="pct"/>
            <w:vAlign w:val="center"/>
          </w:tcPr>
          <w:p w14:paraId="15BC94A6" w14:textId="77777777" w:rsidR="004657F1" w:rsidRPr="001122C1" w:rsidRDefault="00947953" w:rsidP="00947953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تماس:09171776619</w:t>
            </w:r>
          </w:p>
        </w:tc>
        <w:tc>
          <w:tcPr>
            <w:tcW w:w="1481" w:type="pct"/>
            <w:vMerge/>
            <w:vAlign w:val="center"/>
          </w:tcPr>
          <w:p w14:paraId="7E9F52AF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58B60250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0043007E" w14:textId="77777777" w:rsidR="004657F1" w:rsidRPr="001122C1" w:rsidRDefault="004657F1" w:rsidP="003469CC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3469CC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2576A476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3469CC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-</w:t>
            </w:r>
          </w:p>
        </w:tc>
        <w:tc>
          <w:tcPr>
            <w:tcW w:w="1481" w:type="pct"/>
            <w:vAlign w:val="center"/>
          </w:tcPr>
          <w:p w14:paraId="53900FAB" w14:textId="77777777" w:rsidR="004657F1" w:rsidRPr="001122C1" w:rsidRDefault="004657F1" w:rsidP="0029210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29210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01</w:t>
            </w:r>
            <w:r w:rsidR="003469CC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/</w:t>
            </w:r>
            <w:r w:rsidR="0029210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03</w:t>
            </w:r>
            <w:r w:rsidR="003469CC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/</w:t>
            </w:r>
            <w:r w:rsidR="00292104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84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695"/>
        <w:gridCol w:w="973"/>
        <w:gridCol w:w="1592"/>
        <w:gridCol w:w="1499"/>
        <w:gridCol w:w="1579"/>
        <w:gridCol w:w="1550"/>
      </w:tblGrid>
      <w:tr w:rsidR="004657F1" w:rsidRPr="001122C1" w14:paraId="2A8B1ADD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5983A62E" w14:textId="77777777" w:rsidR="004657F1" w:rsidRPr="001122C1" w:rsidRDefault="004657F1" w:rsidP="00CA67D4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4657F1" w:rsidRPr="001122C1" w14:paraId="1F69147D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5925632" w14:textId="77777777" w:rsidR="004657F1" w:rsidRPr="001122C1" w:rsidRDefault="004657F1" w:rsidP="00CA67D4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80" w:type="pct"/>
            <w:vAlign w:val="center"/>
          </w:tcPr>
          <w:p w14:paraId="4A0181B2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62" w:type="pct"/>
            <w:vAlign w:val="center"/>
          </w:tcPr>
          <w:p w14:paraId="36D97915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756" w:type="pct"/>
            <w:vAlign w:val="center"/>
          </w:tcPr>
          <w:p w14:paraId="5006F84A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712" w:type="pct"/>
            <w:vAlign w:val="center"/>
          </w:tcPr>
          <w:p w14:paraId="36700AAC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50" w:type="pct"/>
            <w:vAlign w:val="center"/>
          </w:tcPr>
          <w:p w14:paraId="03562F85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6" w:type="pct"/>
            <w:vAlign w:val="center"/>
          </w:tcPr>
          <w:p w14:paraId="1C69BC4A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4657F1" w:rsidRPr="001122C1" w14:paraId="6B3ADFE4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D43BC54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80" w:type="pct"/>
            <w:vAlign w:val="center"/>
          </w:tcPr>
          <w:p w14:paraId="4A9CAFD7" w14:textId="77777777" w:rsidR="004657F1" w:rsidRPr="001122C1" w:rsidRDefault="0094795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امورپیشگیری</w:t>
            </w:r>
          </w:p>
        </w:tc>
        <w:tc>
          <w:tcPr>
            <w:tcW w:w="462" w:type="pct"/>
            <w:vAlign w:val="center"/>
          </w:tcPr>
          <w:p w14:paraId="7812B653" w14:textId="77777777" w:rsidR="004657F1" w:rsidRPr="001122C1" w:rsidRDefault="0094795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00E98B96" w14:textId="77777777" w:rsidR="004657F1" w:rsidRPr="001122C1" w:rsidRDefault="0094795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پیشگیری</w:t>
            </w:r>
          </w:p>
        </w:tc>
        <w:tc>
          <w:tcPr>
            <w:tcW w:w="712" w:type="pct"/>
            <w:vAlign w:val="center"/>
          </w:tcPr>
          <w:p w14:paraId="1A9CAFAB" w14:textId="77777777" w:rsidR="004657F1" w:rsidRPr="001122C1" w:rsidRDefault="00947953" w:rsidP="007775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کنگان</w:t>
            </w:r>
          </w:p>
        </w:tc>
        <w:tc>
          <w:tcPr>
            <w:tcW w:w="750" w:type="pct"/>
            <w:vAlign w:val="center"/>
          </w:tcPr>
          <w:p w14:paraId="080BF31D" w14:textId="77777777" w:rsidR="004657F1" w:rsidRPr="001122C1" w:rsidRDefault="0094795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1/1/87</w:t>
            </w:r>
          </w:p>
        </w:tc>
        <w:tc>
          <w:tcPr>
            <w:tcW w:w="736" w:type="pct"/>
            <w:vAlign w:val="center"/>
          </w:tcPr>
          <w:p w14:paraId="4D7A6328" w14:textId="77777777" w:rsidR="004657F1" w:rsidRPr="001122C1" w:rsidRDefault="0094795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5</w:t>
            </w:r>
          </w:p>
        </w:tc>
      </w:tr>
      <w:tr w:rsidR="00947953" w:rsidRPr="001122C1" w14:paraId="2FA15150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4CAC14A1" w14:textId="77777777" w:rsidR="00947953" w:rsidRPr="001122C1" w:rsidRDefault="00947953" w:rsidP="00947953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80" w:type="pct"/>
            <w:vAlign w:val="center"/>
          </w:tcPr>
          <w:p w14:paraId="00A0466C" w14:textId="77777777" w:rsidR="00947953" w:rsidRPr="001122C1" w:rsidRDefault="00947953" w:rsidP="0094795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مسئول توانبخشی، اجتماعی</w:t>
            </w:r>
          </w:p>
        </w:tc>
        <w:tc>
          <w:tcPr>
            <w:tcW w:w="462" w:type="pct"/>
            <w:vAlign w:val="center"/>
          </w:tcPr>
          <w:p w14:paraId="1FBA6039" w14:textId="77777777" w:rsidR="00947953" w:rsidRPr="001122C1" w:rsidRDefault="00947953" w:rsidP="0094795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4C0A2D05" w14:textId="77777777" w:rsidR="00947953" w:rsidRPr="001122C1" w:rsidRDefault="00947953" w:rsidP="0094795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توانبخشی اجتماعی</w:t>
            </w:r>
          </w:p>
        </w:tc>
        <w:tc>
          <w:tcPr>
            <w:tcW w:w="712" w:type="pct"/>
            <w:vAlign w:val="center"/>
          </w:tcPr>
          <w:p w14:paraId="3D6DF4A4" w14:textId="77777777" w:rsidR="00947953" w:rsidRPr="001122C1" w:rsidRDefault="00947953" w:rsidP="007775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کنگان</w:t>
            </w:r>
          </w:p>
        </w:tc>
        <w:tc>
          <w:tcPr>
            <w:tcW w:w="750" w:type="pct"/>
            <w:vAlign w:val="center"/>
          </w:tcPr>
          <w:p w14:paraId="3E4F153D" w14:textId="77777777" w:rsidR="00947953" w:rsidRPr="001122C1" w:rsidRDefault="00947953" w:rsidP="0094795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4/2/92</w:t>
            </w:r>
          </w:p>
        </w:tc>
        <w:tc>
          <w:tcPr>
            <w:tcW w:w="736" w:type="pct"/>
            <w:vAlign w:val="center"/>
          </w:tcPr>
          <w:p w14:paraId="7AEEA0F2" w14:textId="77777777" w:rsidR="00947953" w:rsidRPr="001122C1" w:rsidRDefault="00947953" w:rsidP="00947953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9</w:t>
            </w:r>
          </w:p>
        </w:tc>
      </w:tr>
      <w:tr w:rsidR="004657F1" w:rsidRPr="001122C1" w14:paraId="1C5CBC0A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AB92508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80" w:type="pct"/>
            <w:vAlign w:val="center"/>
          </w:tcPr>
          <w:p w14:paraId="0BCE7BE0" w14:textId="77777777" w:rsidR="004657F1" w:rsidRPr="001122C1" w:rsidRDefault="0094795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</w:t>
            </w:r>
          </w:p>
        </w:tc>
        <w:tc>
          <w:tcPr>
            <w:tcW w:w="462" w:type="pct"/>
            <w:vAlign w:val="center"/>
          </w:tcPr>
          <w:p w14:paraId="0B72FD4C" w14:textId="77777777" w:rsidR="004657F1" w:rsidRPr="001122C1" w:rsidRDefault="0094795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756" w:type="pct"/>
            <w:vAlign w:val="center"/>
          </w:tcPr>
          <w:p w14:paraId="556BF392" w14:textId="77777777" w:rsidR="004657F1" w:rsidRPr="001122C1" w:rsidRDefault="006F111A" w:rsidP="0041156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 شهرستان</w:t>
            </w:r>
          </w:p>
        </w:tc>
        <w:tc>
          <w:tcPr>
            <w:tcW w:w="712" w:type="pct"/>
            <w:vAlign w:val="center"/>
          </w:tcPr>
          <w:p w14:paraId="296C1343" w14:textId="77777777" w:rsidR="004657F1" w:rsidRPr="001122C1" w:rsidRDefault="00947953" w:rsidP="00777586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کنگان</w:t>
            </w:r>
          </w:p>
        </w:tc>
        <w:tc>
          <w:tcPr>
            <w:tcW w:w="750" w:type="pct"/>
            <w:vAlign w:val="center"/>
          </w:tcPr>
          <w:p w14:paraId="322BC868" w14:textId="77777777" w:rsidR="004657F1" w:rsidRPr="001122C1" w:rsidRDefault="0094795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9/11/92</w:t>
            </w:r>
          </w:p>
        </w:tc>
        <w:tc>
          <w:tcPr>
            <w:tcW w:w="736" w:type="pct"/>
            <w:vAlign w:val="center"/>
          </w:tcPr>
          <w:p w14:paraId="54B41A2B" w14:textId="77777777" w:rsidR="004657F1" w:rsidRPr="001122C1" w:rsidRDefault="00947953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  <w:tr w:rsidR="004657F1" w:rsidRPr="001122C1" w14:paraId="5D5A6D7A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2CA68BFF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</w:p>
        </w:tc>
        <w:tc>
          <w:tcPr>
            <w:tcW w:w="1280" w:type="pct"/>
            <w:vAlign w:val="center"/>
          </w:tcPr>
          <w:p w14:paraId="0C55909A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49992B0D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14157A0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16F70C07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1E9525D6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5AD94C8C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4657F1" w:rsidRPr="001122C1" w14:paraId="4E1350BE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7126BA4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</w:p>
        </w:tc>
        <w:tc>
          <w:tcPr>
            <w:tcW w:w="1280" w:type="pct"/>
            <w:vAlign w:val="center"/>
          </w:tcPr>
          <w:p w14:paraId="75C4671E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0AB4CE88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6" w:type="pct"/>
            <w:vAlign w:val="center"/>
          </w:tcPr>
          <w:p w14:paraId="5563E8C8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12" w:type="pct"/>
            <w:vAlign w:val="center"/>
          </w:tcPr>
          <w:p w14:paraId="74E63564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3E9B3D6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648E9C69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560D78BE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DDDE431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24881D78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14DF4D21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559E97DF" w14:textId="77777777" w:rsidR="004657F1" w:rsidRPr="001122C1" w:rsidRDefault="004657F1" w:rsidP="00AC7451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p w14:paraId="40351849" w14:textId="77777777" w:rsidR="0066730B" w:rsidRPr="001122C1" w:rsidRDefault="0066730B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  <w:r w:rsidRPr="001122C1">
        <w:rPr>
          <w:rFonts w:cs="2  Nazanin"/>
          <w:b/>
          <w:bCs/>
          <w:noProof/>
          <w:szCs w:val="22"/>
          <w:rtl/>
          <w:lang w:bidi="fa-IR"/>
        </w:rPr>
        <w:br w:type="page"/>
      </w:r>
    </w:p>
    <w:p w14:paraId="4FF16CEE" w14:textId="77777777" w:rsidR="004657F1" w:rsidRPr="001122C1" w:rsidRDefault="00F448D8" w:rsidP="00A220E2">
      <w:pPr>
        <w:pStyle w:val="ListParagraph"/>
        <w:bidi/>
        <w:spacing w:after="0" w:line="240" w:lineRule="auto"/>
        <w:ind w:left="360"/>
        <w:rPr>
          <w:rFonts w:cs="2  Nazanin"/>
          <w:b/>
          <w:bCs/>
          <w:noProof/>
          <w:szCs w:val="22"/>
          <w:lang w:bidi="fa-IR"/>
        </w:rPr>
      </w:pPr>
      <w:r w:rsidRPr="001122C1">
        <w:rPr>
          <w:rFonts w:cs="2  Nazanin" w:hint="cs"/>
          <w:b/>
          <w:bCs/>
          <w:noProof/>
          <w:szCs w:val="22"/>
          <w:rtl/>
          <w:lang w:bidi="fa-IR"/>
        </w:rPr>
        <w:lastRenderedPageBreak/>
        <w:t>10.</w:t>
      </w:r>
      <w:r w:rsidR="004657F1" w:rsidRPr="001122C1">
        <w:rPr>
          <w:rFonts w:cs="2  Nazanin" w:hint="cs"/>
          <w:b/>
          <w:bCs/>
          <w:noProof/>
          <w:szCs w:val="22"/>
          <w:rtl/>
          <w:lang w:bidi="fa-IR"/>
        </w:rPr>
        <w:t>فرم اطلاعات رئیس اداره شهرستان</w:t>
      </w:r>
    </w:p>
    <w:tbl>
      <w:tblPr>
        <w:tblStyle w:val="GridTable1Light-Accent21"/>
        <w:tblpPr w:leftFromText="180" w:rightFromText="180" w:vertAnchor="text" w:horzAnchor="margin" w:tblpXSpec="center" w:tblpY="328"/>
        <w:bidiVisual/>
        <w:tblW w:w="5000" w:type="pct"/>
        <w:tblLook w:val="04A0" w:firstRow="1" w:lastRow="0" w:firstColumn="1" w:lastColumn="0" w:noHBand="0" w:noVBand="1"/>
      </w:tblPr>
      <w:tblGrid>
        <w:gridCol w:w="4007"/>
        <w:gridCol w:w="3403"/>
        <w:gridCol w:w="3118"/>
      </w:tblGrid>
      <w:tr w:rsidR="004657F1" w:rsidRPr="001122C1" w14:paraId="41C50425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7BECBA14" w14:textId="77777777" w:rsidR="004657F1" w:rsidRPr="001122C1" w:rsidRDefault="004657F1" w:rsidP="00AC547B">
            <w:pPr>
              <w:bidi/>
              <w:spacing w:after="0" w:line="336" w:lineRule="auto"/>
              <w:rPr>
                <w:rFonts w:cs="2  Nazanin"/>
                <w:szCs w:val="22"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نام و نام خانوادگی:</w:t>
            </w:r>
            <w:r w:rsidR="00AC547B" w:rsidRPr="001122C1">
              <w:rPr>
                <w:rFonts w:cs="2  Nazanin" w:hint="cs"/>
                <w:szCs w:val="22"/>
                <w:rtl/>
                <w:lang w:bidi="ar-SA"/>
              </w:rPr>
              <w:t>یداله خرم نژاد</w:t>
            </w:r>
          </w:p>
        </w:tc>
        <w:tc>
          <w:tcPr>
            <w:tcW w:w="1616" w:type="pct"/>
            <w:vAlign w:val="center"/>
          </w:tcPr>
          <w:p w14:paraId="43AB8661" w14:textId="77777777" w:rsidR="004657F1" w:rsidRPr="001122C1" w:rsidRDefault="004657F1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عنوان پست:</w:t>
            </w:r>
            <w:r w:rsidR="00F970A2" w:rsidRPr="001122C1">
              <w:rPr>
                <w:rFonts w:cs="2  Nazanin" w:hint="cs"/>
                <w:szCs w:val="22"/>
                <w:rtl/>
                <w:lang w:bidi="fa-IR"/>
              </w:rPr>
              <w:t>رئیس</w:t>
            </w:r>
          </w:p>
        </w:tc>
        <w:tc>
          <w:tcPr>
            <w:tcW w:w="1481" w:type="pct"/>
            <w:vMerge w:val="restart"/>
            <w:vAlign w:val="center"/>
          </w:tcPr>
          <w:p w14:paraId="264F0D7C" w14:textId="77777777" w:rsidR="004657F1" w:rsidRPr="001122C1" w:rsidRDefault="002D2559" w:rsidP="00CA67D4">
            <w:pPr>
              <w:bidi/>
              <w:spacing w:after="0" w:line="336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outline/>
                <w:color w:val="918485" w:themeColor="accent5"/>
                <w:szCs w:val="22"/>
                <w:rtl/>
                <w:lang w:bidi="fa-IR"/>
                <w14:textOutline w14:w="9525" w14:cap="flat" w14:cmpd="sng" w14:algn="ctr">
                  <w14:solidFill>
                    <w14:schemeClr w14:val="accent5"/>
                  </w14:solidFill>
                  <w14:prstDash w14:val="solid"/>
                  <w14:round/>
                </w14:textOutline>
                <w14:textFill>
                  <w14:noFill/>
                </w14:textFill>
              </w:rPr>
            </w:pPr>
            <w:r w:rsidRPr="001122C1">
              <w:rPr>
                <w:rFonts w:cs="2  Nazanin"/>
                <w:noProof/>
                <w:szCs w:val="22"/>
                <w:lang w:eastAsia="en-US" w:bidi="ar-SA"/>
              </w:rPr>
              <w:drawing>
                <wp:anchor distT="0" distB="0" distL="114300" distR="114300" simplePos="0" relativeHeight="251681792" behindDoc="0" locked="0" layoutInCell="1" allowOverlap="1" wp14:anchorId="618A320E" wp14:editId="0DAF3C2C">
                  <wp:simplePos x="0" y="0"/>
                  <wp:positionH relativeFrom="column">
                    <wp:posOffset>229870</wp:posOffset>
                  </wp:positionH>
                  <wp:positionV relativeFrom="paragraph">
                    <wp:posOffset>85725</wp:posOffset>
                  </wp:positionV>
                  <wp:extent cx="1352550" cy="1545590"/>
                  <wp:effectExtent l="0" t="0" r="0" b="0"/>
                  <wp:wrapNone/>
                  <wp:docPr id="11" name="Picture 11" descr="C:\Users\m.hasanebrahimi\Desktop\New folder\خرم نژاد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.hasanebrahimi\Desktop\New folder\خرم نژاد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5793" t="5735" r="33643" b="34914"/>
                          <a:stretch/>
                        </pic:blipFill>
                        <pic:spPr bwMode="auto">
                          <a:xfrm>
                            <a:off x="0" y="0"/>
                            <a:ext cx="1352550" cy="1545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657F1" w:rsidRPr="001122C1" w14:paraId="0184E904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3E3CDED3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تاریخ تولد:</w:t>
            </w:r>
            <w:r w:rsidR="00594979" w:rsidRPr="001122C1">
              <w:rPr>
                <w:rFonts w:cs="2  Nazanin" w:hint="cs"/>
                <w:szCs w:val="22"/>
                <w:rtl/>
                <w:lang w:bidi="ar-SA"/>
              </w:rPr>
              <w:t>7/1/58</w:t>
            </w:r>
          </w:p>
        </w:tc>
        <w:tc>
          <w:tcPr>
            <w:tcW w:w="1616" w:type="pct"/>
            <w:vAlign w:val="center"/>
          </w:tcPr>
          <w:p w14:paraId="403D2742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مدرک تحصیلی:</w:t>
            </w:r>
            <w:r w:rsidR="0059497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فوق لیسانس</w:t>
            </w:r>
          </w:p>
        </w:tc>
        <w:tc>
          <w:tcPr>
            <w:tcW w:w="1481" w:type="pct"/>
            <w:vMerge/>
            <w:vAlign w:val="center"/>
          </w:tcPr>
          <w:p w14:paraId="0517EA51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1C3B00D6" w14:textId="77777777" w:rsidTr="00CA67D4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2EBEBC8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تولد</w:t>
            </w:r>
            <w:r w:rsidRPr="001122C1">
              <w:rPr>
                <w:rFonts w:cs="2  Nazanin" w:hint="cs"/>
                <w:szCs w:val="22"/>
                <w:rtl/>
              </w:rPr>
              <w:t>:</w:t>
            </w:r>
            <w:r w:rsidR="00594979" w:rsidRPr="001122C1">
              <w:rPr>
                <w:rFonts w:cs="2  Nazanin" w:hint="cs"/>
                <w:szCs w:val="22"/>
                <w:rtl/>
                <w:lang w:bidi="fa-IR"/>
              </w:rPr>
              <w:t>گناوه</w:t>
            </w:r>
          </w:p>
        </w:tc>
        <w:tc>
          <w:tcPr>
            <w:tcW w:w="1616" w:type="pct"/>
            <w:vAlign w:val="center"/>
          </w:tcPr>
          <w:p w14:paraId="0FC153BE" w14:textId="77777777" w:rsidR="004657F1" w:rsidRPr="001122C1" w:rsidRDefault="004657F1" w:rsidP="00CA67D4">
            <w:pPr>
              <w:bidi/>
              <w:spacing w:after="0" w:line="21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رشته تحصیلی:</w:t>
            </w:r>
            <w:r w:rsidR="0059497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روانشناسی عمومی</w:t>
            </w:r>
          </w:p>
        </w:tc>
        <w:tc>
          <w:tcPr>
            <w:tcW w:w="1481" w:type="pct"/>
            <w:vMerge/>
            <w:vAlign w:val="center"/>
          </w:tcPr>
          <w:p w14:paraId="06B6572D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160C10EC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1E9BE105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محل اقامت فعلی:</w:t>
            </w:r>
            <w:r w:rsidR="00594979" w:rsidRPr="001122C1">
              <w:rPr>
                <w:rFonts w:cs="2  Nazanin" w:hint="cs"/>
                <w:szCs w:val="22"/>
                <w:rtl/>
                <w:lang w:bidi="ar-SA"/>
              </w:rPr>
              <w:t xml:space="preserve"> گناوه</w:t>
            </w:r>
          </w:p>
        </w:tc>
        <w:tc>
          <w:tcPr>
            <w:tcW w:w="1616" w:type="pct"/>
            <w:vAlign w:val="center"/>
          </w:tcPr>
          <w:p w14:paraId="5D143709" w14:textId="77777777" w:rsidR="004657F1" w:rsidRPr="001122C1" w:rsidRDefault="004657F1" w:rsidP="00CA67D4">
            <w:pPr>
              <w:bidi/>
              <w:spacing w:after="0" w:line="192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اخذ مدرک:</w:t>
            </w:r>
            <w:r w:rsidR="0059497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دانشگاه آزاد اسلامی</w:t>
            </w:r>
          </w:p>
        </w:tc>
        <w:tc>
          <w:tcPr>
            <w:tcW w:w="1481" w:type="pct"/>
            <w:vMerge/>
            <w:vAlign w:val="center"/>
          </w:tcPr>
          <w:p w14:paraId="6B903347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4D978DAC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67F1F763" w14:textId="77777777" w:rsidR="004657F1" w:rsidRPr="001122C1" w:rsidRDefault="004657F1" w:rsidP="00CA67D4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وضعیت تاهل:</w:t>
            </w:r>
            <w:r w:rsidR="00594979" w:rsidRPr="001122C1">
              <w:rPr>
                <w:rFonts w:cs="2  Nazanin" w:hint="cs"/>
                <w:szCs w:val="22"/>
                <w:rtl/>
                <w:lang w:bidi="ar-SA"/>
              </w:rPr>
              <w:t>متاهل</w:t>
            </w:r>
          </w:p>
        </w:tc>
        <w:tc>
          <w:tcPr>
            <w:tcW w:w="1616" w:type="pct"/>
            <w:vAlign w:val="center"/>
          </w:tcPr>
          <w:p w14:paraId="48AC8002" w14:textId="77777777" w:rsidR="004657F1" w:rsidRPr="001122C1" w:rsidRDefault="004657F1" w:rsidP="00CA67D4">
            <w:pPr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شماره تماس:</w:t>
            </w:r>
            <w:r w:rsidR="0059497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09027722278</w:t>
            </w:r>
          </w:p>
        </w:tc>
        <w:tc>
          <w:tcPr>
            <w:tcW w:w="1481" w:type="pct"/>
            <w:vMerge/>
            <w:vAlign w:val="center"/>
          </w:tcPr>
          <w:p w14:paraId="1CB7ADE9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</w:p>
        </w:tc>
      </w:tr>
      <w:tr w:rsidR="004657F1" w:rsidRPr="001122C1" w14:paraId="10674214" w14:textId="77777777" w:rsidTr="00CA67D4">
        <w:trPr>
          <w:trHeight w:val="611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903" w:type="pct"/>
            <w:vAlign w:val="center"/>
          </w:tcPr>
          <w:p w14:paraId="4A22EB02" w14:textId="77777777" w:rsidR="004657F1" w:rsidRPr="001122C1" w:rsidRDefault="004657F1" w:rsidP="00594979">
            <w:pPr>
              <w:bidi/>
              <w:spacing w:after="0" w:line="336" w:lineRule="auto"/>
              <w:rPr>
                <w:rFonts w:cs="2  Nazanin"/>
                <w:szCs w:val="22"/>
                <w:rtl/>
                <w:lang w:bidi="ar-SA"/>
              </w:rPr>
            </w:pPr>
            <w:r w:rsidRPr="001122C1">
              <w:rPr>
                <w:rFonts w:cs="2  Nazanin" w:hint="cs"/>
                <w:szCs w:val="22"/>
                <w:rtl/>
                <w:lang w:bidi="ar-SA"/>
              </w:rPr>
              <w:t>نوع استخدام: رسمی</w:t>
            </w:r>
            <w:r w:rsidR="00594979" w:rsidRPr="001122C1">
              <w:rPr>
                <w:rFonts w:cs="2  Nazanin" w:hint="cs"/>
                <w:szCs w:val="22"/>
                <w:lang w:bidi="ar-SA"/>
              </w:rPr>
              <w:sym w:font="Webdings" w:char="F061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پیمانی 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قراردادی</w:t>
            </w:r>
            <w:r w:rsidRPr="001122C1">
              <w:rPr>
                <w:rFonts w:cs="2  Nazanin" w:hint="cs"/>
                <w:szCs w:val="22"/>
                <w:lang w:bidi="ar-SA"/>
              </w:rPr>
              <w:sym w:font="Wingdings" w:char="F06F"/>
            </w:r>
            <w:r w:rsidRPr="001122C1">
              <w:rPr>
                <w:rFonts w:cs="2  Nazanin" w:hint="cs"/>
                <w:szCs w:val="22"/>
                <w:rtl/>
                <w:lang w:bidi="ar-SA"/>
              </w:rPr>
              <w:t xml:space="preserve">                         </w:t>
            </w:r>
          </w:p>
        </w:tc>
        <w:tc>
          <w:tcPr>
            <w:tcW w:w="1616" w:type="pct"/>
            <w:vAlign w:val="center"/>
          </w:tcPr>
          <w:p w14:paraId="389E784E" w14:textId="77777777" w:rsidR="004657F1" w:rsidRPr="001122C1" w:rsidRDefault="004657F1" w:rsidP="00594979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مامور از:</w:t>
            </w:r>
            <w:r w:rsidR="0059497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 xml:space="preserve"> -</w:t>
            </w:r>
          </w:p>
        </w:tc>
        <w:tc>
          <w:tcPr>
            <w:tcW w:w="1481" w:type="pct"/>
            <w:vAlign w:val="center"/>
          </w:tcPr>
          <w:p w14:paraId="327A143D" w14:textId="77777777" w:rsidR="004657F1" w:rsidRPr="001122C1" w:rsidRDefault="004657F1" w:rsidP="00CA67D4">
            <w:pPr>
              <w:tabs>
                <w:tab w:val="left" w:pos="720"/>
                <w:tab w:val="left" w:pos="1440"/>
                <w:tab w:val="left" w:pos="2160"/>
                <w:tab w:val="left" w:pos="2880"/>
                <w:tab w:val="left" w:pos="8441"/>
                <w:tab w:val="right" w:pos="9026"/>
              </w:tabs>
              <w:bidi/>
              <w:spacing w:after="0" w:line="336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شروع خدمت دولتی:</w:t>
            </w:r>
            <w:r w:rsidR="00594979"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1/11/90</w:t>
            </w:r>
          </w:p>
        </w:tc>
      </w:tr>
    </w:tbl>
    <w:tbl>
      <w:tblPr>
        <w:tblStyle w:val="GridTable1Light-Accent21"/>
        <w:bidiVisual/>
        <w:tblW w:w="5000" w:type="pct"/>
        <w:tblLook w:val="04A0" w:firstRow="1" w:lastRow="0" w:firstColumn="1" w:lastColumn="0" w:noHBand="0" w:noVBand="1"/>
      </w:tblPr>
      <w:tblGrid>
        <w:gridCol w:w="640"/>
        <w:gridCol w:w="2695"/>
        <w:gridCol w:w="973"/>
        <w:gridCol w:w="1684"/>
        <w:gridCol w:w="1407"/>
        <w:gridCol w:w="1579"/>
        <w:gridCol w:w="1550"/>
      </w:tblGrid>
      <w:tr w:rsidR="004657F1" w:rsidRPr="001122C1" w14:paraId="1EE7C8C4" w14:textId="77777777" w:rsidTr="00CA67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5000" w:type="pct"/>
            <w:gridSpan w:val="7"/>
            <w:vAlign w:val="center"/>
          </w:tcPr>
          <w:p w14:paraId="645EAB8A" w14:textId="77777777" w:rsidR="004657F1" w:rsidRPr="001122C1" w:rsidRDefault="004657F1" w:rsidP="00CA67D4">
            <w:pPr>
              <w:bidi/>
              <w:spacing w:after="0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سوابق شغلی</w:t>
            </w:r>
          </w:p>
        </w:tc>
      </w:tr>
      <w:tr w:rsidR="004657F1" w:rsidRPr="001122C1" w14:paraId="601D1FBB" w14:textId="77777777" w:rsidTr="00E549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D0DD5CE" w14:textId="77777777" w:rsidR="004657F1" w:rsidRPr="001122C1" w:rsidRDefault="004657F1" w:rsidP="00CA67D4">
            <w:pPr>
              <w:bidi/>
              <w:spacing w:after="0"/>
              <w:jc w:val="center"/>
              <w:rPr>
                <w:rFonts w:cs="2  Nazanin"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szCs w:val="22"/>
                <w:rtl/>
                <w:lang w:bidi="fa-IR"/>
              </w:rPr>
              <w:t>ردیف</w:t>
            </w:r>
          </w:p>
        </w:tc>
        <w:tc>
          <w:tcPr>
            <w:tcW w:w="1280" w:type="pct"/>
            <w:vAlign w:val="center"/>
          </w:tcPr>
          <w:p w14:paraId="56D00811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عنوان شغل یا سمت</w:t>
            </w:r>
          </w:p>
        </w:tc>
        <w:tc>
          <w:tcPr>
            <w:tcW w:w="462" w:type="pct"/>
            <w:vAlign w:val="center"/>
          </w:tcPr>
          <w:p w14:paraId="05D251EA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دستگاه</w:t>
            </w:r>
          </w:p>
        </w:tc>
        <w:tc>
          <w:tcPr>
            <w:tcW w:w="800" w:type="pct"/>
            <w:vAlign w:val="center"/>
          </w:tcPr>
          <w:p w14:paraId="709D3A66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واحد سازمانی</w:t>
            </w:r>
          </w:p>
        </w:tc>
        <w:tc>
          <w:tcPr>
            <w:tcW w:w="668" w:type="pct"/>
            <w:vAlign w:val="center"/>
          </w:tcPr>
          <w:p w14:paraId="5AD64454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محل خدمت</w:t>
            </w:r>
          </w:p>
        </w:tc>
        <w:tc>
          <w:tcPr>
            <w:tcW w:w="750" w:type="pct"/>
            <w:vAlign w:val="center"/>
          </w:tcPr>
          <w:p w14:paraId="69082C4B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تاریخ انتصاب</w:t>
            </w:r>
          </w:p>
        </w:tc>
        <w:tc>
          <w:tcPr>
            <w:tcW w:w="736" w:type="pct"/>
            <w:vAlign w:val="center"/>
          </w:tcPr>
          <w:p w14:paraId="79983B05" w14:textId="77777777" w:rsidR="004657F1" w:rsidRPr="001122C1" w:rsidRDefault="004657F1" w:rsidP="00CA67D4">
            <w:pPr>
              <w:bidi/>
              <w:spacing w:after="0"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szCs w:val="22"/>
                <w:rtl/>
                <w:lang w:bidi="fa-IR"/>
              </w:rPr>
              <w:t>مدت انتصاب</w:t>
            </w:r>
          </w:p>
        </w:tc>
      </w:tr>
      <w:tr w:rsidR="004657F1" w:rsidRPr="001122C1" w14:paraId="431D86A0" w14:textId="77777777" w:rsidTr="00E549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8573EF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1</w:t>
            </w:r>
          </w:p>
        </w:tc>
        <w:tc>
          <w:tcPr>
            <w:tcW w:w="1280" w:type="pct"/>
            <w:vAlign w:val="center"/>
          </w:tcPr>
          <w:p w14:paraId="2616A6FA" w14:textId="77777777" w:rsidR="004657F1" w:rsidRPr="001122C1" w:rsidRDefault="003428A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</w:t>
            </w:r>
            <w:r w:rsidR="00E549A9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 امور اجتماعی</w:t>
            </w:r>
          </w:p>
        </w:tc>
        <w:tc>
          <w:tcPr>
            <w:tcW w:w="462" w:type="pct"/>
            <w:vAlign w:val="center"/>
          </w:tcPr>
          <w:p w14:paraId="4E108F39" w14:textId="77777777" w:rsidR="004657F1" w:rsidRPr="001122C1" w:rsidRDefault="00594979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00" w:type="pct"/>
            <w:vAlign w:val="center"/>
          </w:tcPr>
          <w:p w14:paraId="6C5365B5" w14:textId="77777777" w:rsidR="004657F1" w:rsidRPr="001122C1" w:rsidRDefault="00E549A9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امور اجتماعی</w:t>
            </w:r>
          </w:p>
        </w:tc>
        <w:tc>
          <w:tcPr>
            <w:tcW w:w="668" w:type="pct"/>
            <w:vAlign w:val="center"/>
          </w:tcPr>
          <w:p w14:paraId="5671AF16" w14:textId="77777777" w:rsidR="004657F1" w:rsidRPr="001122C1" w:rsidRDefault="00594979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گناوه</w:t>
            </w:r>
          </w:p>
        </w:tc>
        <w:tc>
          <w:tcPr>
            <w:tcW w:w="750" w:type="pct"/>
            <w:vAlign w:val="center"/>
          </w:tcPr>
          <w:p w14:paraId="6256D334" w14:textId="77777777" w:rsidR="004657F1" w:rsidRPr="001122C1" w:rsidRDefault="00594979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1/11/90</w:t>
            </w:r>
          </w:p>
        </w:tc>
        <w:tc>
          <w:tcPr>
            <w:tcW w:w="736" w:type="pct"/>
            <w:vAlign w:val="center"/>
          </w:tcPr>
          <w:p w14:paraId="37F16787" w14:textId="77777777" w:rsidR="004657F1" w:rsidRPr="001122C1" w:rsidRDefault="003428A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11</w:t>
            </w:r>
          </w:p>
        </w:tc>
      </w:tr>
      <w:tr w:rsidR="004657F1" w:rsidRPr="001122C1" w14:paraId="6BBC8B4E" w14:textId="77777777" w:rsidTr="00E549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5EC28722" w14:textId="77777777" w:rsidR="004657F1" w:rsidRPr="001122C1" w:rsidRDefault="004657F1" w:rsidP="00CA67D4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2</w:t>
            </w:r>
          </w:p>
        </w:tc>
        <w:tc>
          <w:tcPr>
            <w:tcW w:w="1280" w:type="pct"/>
            <w:vAlign w:val="center"/>
          </w:tcPr>
          <w:p w14:paraId="67C7097A" w14:textId="77777777" w:rsidR="004657F1" w:rsidRPr="001122C1" w:rsidRDefault="003428A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کارشناس امورمعلولین</w:t>
            </w:r>
          </w:p>
        </w:tc>
        <w:tc>
          <w:tcPr>
            <w:tcW w:w="462" w:type="pct"/>
            <w:vAlign w:val="center"/>
          </w:tcPr>
          <w:p w14:paraId="59C37D43" w14:textId="77777777" w:rsidR="004657F1" w:rsidRPr="001122C1" w:rsidRDefault="00594979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00" w:type="pct"/>
            <w:vAlign w:val="center"/>
          </w:tcPr>
          <w:p w14:paraId="3BA95B6A" w14:textId="77777777" w:rsidR="004657F1" w:rsidRPr="001122C1" w:rsidRDefault="003428A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معاونت توانبخشی</w:t>
            </w:r>
          </w:p>
        </w:tc>
        <w:tc>
          <w:tcPr>
            <w:tcW w:w="668" w:type="pct"/>
            <w:vAlign w:val="center"/>
          </w:tcPr>
          <w:p w14:paraId="6B24D6CF" w14:textId="77777777" w:rsidR="004657F1" w:rsidRPr="001122C1" w:rsidRDefault="003428A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نمایندگی خدمات ریگ</w:t>
            </w:r>
          </w:p>
        </w:tc>
        <w:tc>
          <w:tcPr>
            <w:tcW w:w="750" w:type="pct"/>
            <w:vAlign w:val="center"/>
          </w:tcPr>
          <w:p w14:paraId="7F51B337" w14:textId="77777777" w:rsidR="004657F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</w:t>
            </w:r>
            <w:r w:rsidR="00594979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/</w:t>
            </w: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</w:t>
            </w:r>
            <w:r w:rsidR="00594979"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/</w:t>
            </w: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1400</w:t>
            </w:r>
          </w:p>
        </w:tc>
        <w:tc>
          <w:tcPr>
            <w:tcW w:w="736" w:type="pct"/>
            <w:vAlign w:val="center"/>
          </w:tcPr>
          <w:p w14:paraId="7C553419" w14:textId="77777777" w:rsidR="004657F1" w:rsidRPr="001122C1" w:rsidRDefault="003428A1" w:rsidP="00CA67D4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2</w:t>
            </w:r>
          </w:p>
        </w:tc>
      </w:tr>
      <w:tr w:rsidR="003428A1" w:rsidRPr="001122C1" w14:paraId="46D93B42" w14:textId="77777777" w:rsidTr="00E549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3B3922A7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noProof/>
                <w:szCs w:val="22"/>
                <w:rtl/>
                <w:lang w:bidi="fa-IR"/>
              </w:rPr>
              <w:t>3</w:t>
            </w:r>
          </w:p>
        </w:tc>
        <w:tc>
          <w:tcPr>
            <w:tcW w:w="1280" w:type="pct"/>
            <w:vAlign w:val="center"/>
          </w:tcPr>
          <w:p w14:paraId="19F32920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رئیس</w:t>
            </w:r>
          </w:p>
        </w:tc>
        <w:tc>
          <w:tcPr>
            <w:tcW w:w="462" w:type="pct"/>
            <w:vAlign w:val="center"/>
          </w:tcPr>
          <w:p w14:paraId="207D7CE7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بهزیستی</w:t>
            </w:r>
          </w:p>
        </w:tc>
        <w:tc>
          <w:tcPr>
            <w:tcW w:w="800" w:type="pct"/>
            <w:vAlign w:val="center"/>
          </w:tcPr>
          <w:p w14:paraId="092D8050" w14:textId="77777777" w:rsidR="003428A1" w:rsidRPr="001122C1" w:rsidRDefault="00E549A9" w:rsidP="0041156E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 xml:space="preserve">بهزیستی شهرستان </w:t>
            </w:r>
          </w:p>
        </w:tc>
        <w:tc>
          <w:tcPr>
            <w:tcW w:w="668" w:type="pct"/>
            <w:vAlign w:val="center"/>
          </w:tcPr>
          <w:p w14:paraId="31A04119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گناوه</w:t>
            </w:r>
          </w:p>
        </w:tc>
        <w:tc>
          <w:tcPr>
            <w:tcW w:w="750" w:type="pct"/>
            <w:vAlign w:val="center"/>
          </w:tcPr>
          <w:p w14:paraId="6BEE3339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30/11/1401</w:t>
            </w:r>
          </w:p>
        </w:tc>
        <w:tc>
          <w:tcPr>
            <w:tcW w:w="736" w:type="pct"/>
            <w:vAlign w:val="center"/>
          </w:tcPr>
          <w:p w14:paraId="2C2FF510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  <w:r w:rsidRPr="001122C1">
              <w:rPr>
                <w:rFonts w:cs="2  Nazanin" w:hint="cs"/>
                <w:b/>
                <w:bCs/>
                <w:noProof/>
                <w:szCs w:val="22"/>
                <w:rtl/>
                <w:lang w:bidi="fa-IR"/>
              </w:rPr>
              <w:t>تاکنون</w:t>
            </w:r>
          </w:p>
        </w:tc>
      </w:tr>
      <w:tr w:rsidR="003428A1" w:rsidRPr="001122C1" w14:paraId="242A93E1" w14:textId="77777777" w:rsidTr="00E549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6C321A7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</w:p>
        </w:tc>
        <w:tc>
          <w:tcPr>
            <w:tcW w:w="1280" w:type="pct"/>
            <w:vAlign w:val="center"/>
          </w:tcPr>
          <w:p w14:paraId="56EED2DE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231C6844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00" w:type="pct"/>
            <w:vAlign w:val="center"/>
          </w:tcPr>
          <w:p w14:paraId="13D8B579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68" w:type="pct"/>
            <w:vAlign w:val="center"/>
          </w:tcPr>
          <w:p w14:paraId="7BB6A258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287EFD6F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2ACD61B8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  <w:tr w:rsidR="003428A1" w:rsidRPr="001122C1" w14:paraId="2948EC51" w14:textId="77777777" w:rsidTr="00E549A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04" w:type="pct"/>
            <w:vAlign w:val="center"/>
          </w:tcPr>
          <w:p w14:paraId="1077F5E2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rPr>
                <w:rFonts w:cs="2  Nazanin"/>
                <w:noProof/>
                <w:szCs w:val="22"/>
                <w:rtl/>
                <w:lang w:bidi="fa-IR"/>
              </w:rPr>
            </w:pPr>
          </w:p>
        </w:tc>
        <w:tc>
          <w:tcPr>
            <w:tcW w:w="1280" w:type="pct"/>
            <w:vAlign w:val="center"/>
          </w:tcPr>
          <w:p w14:paraId="65209C17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462" w:type="pct"/>
            <w:vAlign w:val="center"/>
          </w:tcPr>
          <w:p w14:paraId="2F111904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800" w:type="pct"/>
            <w:vAlign w:val="center"/>
          </w:tcPr>
          <w:p w14:paraId="3DF96F31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668" w:type="pct"/>
            <w:vAlign w:val="center"/>
          </w:tcPr>
          <w:p w14:paraId="252B823E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50" w:type="pct"/>
            <w:vAlign w:val="center"/>
          </w:tcPr>
          <w:p w14:paraId="11305D64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  <w:tc>
          <w:tcPr>
            <w:tcW w:w="736" w:type="pct"/>
            <w:vAlign w:val="center"/>
          </w:tcPr>
          <w:p w14:paraId="077B8924" w14:textId="77777777" w:rsidR="003428A1" w:rsidRPr="001122C1" w:rsidRDefault="003428A1" w:rsidP="003428A1">
            <w:pPr>
              <w:bidi/>
              <w:spacing w:after="0"/>
              <w:contextualSpacing/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cs="2  Nazanin"/>
                <w:b/>
                <w:bCs/>
                <w:noProof/>
                <w:szCs w:val="22"/>
                <w:rtl/>
                <w:lang w:bidi="fa-IR"/>
              </w:rPr>
            </w:pPr>
          </w:p>
        </w:tc>
      </w:tr>
    </w:tbl>
    <w:p w14:paraId="6D9EA8C7" w14:textId="77777777" w:rsidR="004657F1" w:rsidRPr="001122C1" w:rsidRDefault="004657F1" w:rsidP="00BC7026">
      <w:pPr>
        <w:spacing w:after="200"/>
        <w:rPr>
          <w:rFonts w:cs="2  Nazanin"/>
          <w:b/>
          <w:bCs/>
          <w:noProof/>
          <w:szCs w:val="22"/>
          <w:rtl/>
          <w:lang w:bidi="fa-IR"/>
        </w:rPr>
      </w:pPr>
    </w:p>
    <w:sectPr w:rsidR="004657F1" w:rsidRPr="001122C1" w:rsidSect="008D38AC">
      <w:footerReference w:type="even" r:id="rId40"/>
      <w:footerReference w:type="first" r:id="rId41"/>
      <w:type w:val="continuous"/>
      <w:pgSz w:w="12240" w:h="15840" w:code="1"/>
      <w:pgMar w:top="1560" w:right="851" w:bottom="720" w:left="851" w:header="720" w:footer="0" w:gutter="0"/>
      <w:cols w:space="36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5AEF1BB" w14:textId="77777777" w:rsidR="00731DB2" w:rsidRDefault="00731DB2">
      <w:pPr>
        <w:spacing w:after="0" w:line="240" w:lineRule="auto"/>
      </w:pPr>
      <w:r>
        <w:separator/>
      </w:r>
    </w:p>
  </w:endnote>
  <w:endnote w:type="continuationSeparator" w:id="0">
    <w:p w14:paraId="4B148F2F" w14:textId="77777777" w:rsidR="00731DB2" w:rsidRDefault="00731D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otype Corsiva">
    <w:panose1 w:val="03010101010201010101"/>
    <w:charset w:val="00"/>
    <w:family w:val="script"/>
    <w:pitch w:val="variable"/>
    <w:sig w:usb0="00000287" w:usb1="00000000" w:usb2="00000000" w:usb3="00000000" w:csb0="0000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 Nazanin">
    <w:panose1 w:val="00000400000000000000"/>
    <w:charset w:val="B2"/>
    <w:family w:val="auto"/>
    <w:pitch w:val="variable"/>
    <w:sig w:usb0="00002001" w:usb1="80000000" w:usb2="00000008" w:usb3="00000000" w:csb0="00000040" w:csb1="00000000"/>
  </w:font>
  <w:font w:name="Perpetua">
    <w:charset w:val="00"/>
    <w:family w:val="roman"/>
    <w:pitch w:val="variable"/>
    <w:sig w:usb0="00000003" w:usb1="00000000" w:usb2="00000000" w:usb3="00000000" w:csb0="00000001" w:csb1="00000000"/>
    <w:embedRegular r:id="rId1" w:subsetted="1" w:fontKey="{CE78A506-0368-4327-A2F8-C5465F3581E0}"/>
    <w:embedBold r:id="rId2" w:subsetted="1" w:fontKey="{37A2A30A-90CD-449A-B25B-84DF048FC9F3}"/>
  </w:font>
  <w:font w:name="Franklin Gothic Book">
    <w:charset w:val="00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2  Nazanin"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3" w:fontKey="{D11870C4-80DB-437C-A5E6-409DDB7DFDBD}"/>
  </w:font>
  <w:font w:name="B Jadid"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4" w:subsetted="1" w:fontKey="{F5BCCA32-732B-4F5B-A8BD-3C06BD859072}"/>
  </w:font>
  <w:font w:name="2  Majid Shadow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5" w:subsetted="1" w:fontKey="{7ACABB9E-1007-4082-86FA-51954F524C3C}"/>
  </w:font>
  <w:font w:name="2  Jadid">
    <w:altName w:val="Courier New"/>
    <w:panose1 w:val="00000700000000000000"/>
    <w:charset w:val="B2"/>
    <w:family w:val="auto"/>
    <w:pitch w:val="variable"/>
    <w:sig w:usb0="00002001" w:usb1="80000000" w:usb2="00000008" w:usb3="00000000" w:csb0="00000040" w:csb1="00000000"/>
    <w:embedBold r:id="rId6" w:subsetted="1" w:fontKey="{659C87F0-C7A3-4D22-A7EC-EABA1107848A}"/>
  </w:font>
  <w:font w:name="2  Traffic">
    <w:altName w:val="Courier New"/>
    <w:panose1 w:val="00000400000000000000"/>
    <w:charset w:val="B2"/>
    <w:family w:val="auto"/>
    <w:pitch w:val="variable"/>
    <w:sig w:usb0="00002001" w:usb1="80000000" w:usb2="00000008" w:usb3="00000000" w:csb0="00000040" w:csb1="00000000"/>
    <w:embedBold r:id="rId7" w:subsetted="1" w:fontKey="{5FC669CC-0FB8-415C-B3D9-BC8CC77461D7}"/>
  </w:font>
  <w:font w:name="Webdings">
    <w:panose1 w:val="05030102010509060703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F205246" w14:textId="77777777" w:rsidR="00731DB2" w:rsidRDefault="00731DB2">
    <w:pPr>
      <w:pStyle w:val="Footer"/>
    </w:pPr>
    <w:r>
      <w:rPr>
        <w:noProof/>
        <w:lang w:eastAsia="en-US" w:bidi="ar-SA"/>
      </w:rPr>
      <mc:AlternateContent>
        <mc:Choice Requires="wps">
          <w:drawing>
            <wp:anchor distT="0" distB="0" distL="114300" distR="114300" simplePos="0" relativeHeight="251650560" behindDoc="0" locked="0" layoutInCell="0" allowOverlap="1" wp14:anchorId="0B4CAE34" wp14:editId="17C3BE8F">
              <wp:simplePos x="0" y="0"/>
              <wp:positionH relativeFrom="rightMargin">
                <wp:align>left</wp:align>
              </wp:positionH>
              <wp:positionV relativeFrom="margin">
                <wp:align>bottom</wp:align>
              </wp:positionV>
              <wp:extent cx="531495" cy="8229600"/>
              <wp:effectExtent l="0" t="0" r="0" b="0"/>
              <wp:wrapNone/>
              <wp:docPr id="54" name="Rectangl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1495" cy="8229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BAC725D" w14:textId="77777777" w:rsidR="00731DB2" w:rsidRDefault="000C1309">
                          <w:pPr>
                            <w:pStyle w:val="GrayText"/>
                          </w:pPr>
                          <w:sdt>
                            <w:sdtPr>
                              <w:id w:val="645629505"/>
                              <w:showingPlcHdr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EndPr/>
                            <w:sdtContent>
                              <w:r w:rsidR="00731DB2">
                                <w:rPr>
                                  <w:rStyle w:val="PlaceholderText"/>
                                </w:rPr>
                                <w:t>[Type the company name]</w:t>
                              </w:r>
                            </w:sdtContent>
                          </w:sdt>
                        </w:p>
                      </w:txbxContent>
                    </wps:txbx>
                    <wps:bodyPr rot="0" vert="vert270" wrap="square" lIns="91440" tIns="45720" rIns="109728" bIns="13716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50000</wp14:pctWidth>
              </wp14:sizeRelH>
              <wp14:sizeRelV relativeFrom="margin">
                <wp14:pctHeight>100000</wp14:pctHeight>
              </wp14:sizeRelV>
            </wp:anchor>
          </w:drawing>
        </mc:Choice>
        <mc:Fallback>
          <w:pict>
            <v:rect w14:anchorId="0B4CAE34" id="Rectangle 25" o:spid="_x0000_s1027" style="position:absolute;margin-left:0;margin-top:0;width:41.85pt;height:9in;z-index:251650560;visibility:visible;mso-wrap-style:square;mso-width-percent:500;mso-height-percent:1000;mso-wrap-distance-left:9pt;mso-wrap-distance-top:0;mso-wrap-distance-right:9pt;mso-wrap-distance-bottom:0;mso-position-horizontal:left;mso-position-horizontal-relative:right-margin-area;mso-position-vertical:bottom;mso-position-vertical-relative:margin;mso-width-percent:500;mso-height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" o:allowincell="f" filled="f" stroked="f">
              <v:textbox style="layout-flow:vertical;mso-layout-flow-alt:bottom-to-top" inset=",,8.64pt,10.8pt">
                <w:txbxContent>
                  <w:p w14:paraId="6BAC725D" w14:textId="77777777" w:rsidR="00731DB2" w:rsidRDefault="000C1309">
                    <w:pPr>
                      <w:pStyle w:val="GrayText"/>
                    </w:pPr>
                    <w:sdt>
                      <w:sdtPr>
                        <w:id w:val="645629505"/>
                        <w:showingPlcHdr/>
                        <w:dataBinding w:prefixMappings="xmlns:ns0='http://schemas.openxmlformats.org/officeDocument/2006/extended-properties' " w:xpath="/ns0:Properties[1]/ns0:Company[1]" w:storeItemID="{6668398D-A668-4E3E-A5EB-62B293D839F1}"/>
                        <w:text/>
                      </w:sdtPr>
                      <w:sdtEndPr/>
                      <w:sdtContent>
                        <w:r w:rsidR="00731DB2">
                          <w:rPr>
                            <w:rStyle w:val="PlaceholderText"/>
                          </w:rPr>
                          <w:t>[Type the company name]</w:t>
                        </w:r>
                      </w:sdtContent>
                    </w:sdt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lang w:eastAsia="en-US" w:bidi="ar-SA"/>
      </w:rPr>
      <mc:AlternateContent>
        <mc:Choice Requires="wps">
          <w:drawing>
            <wp:anchor distT="0" distB="0" distL="114300" distR="114300" simplePos="0" relativeHeight="251651584" behindDoc="0" locked="0" layoutInCell="0" allowOverlap="1" wp14:anchorId="4B723A3B" wp14:editId="7830D1CE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138035" cy="9441815"/>
              <wp:effectExtent l="0" t="0" r="12065" b="12700"/>
              <wp:wrapNone/>
              <wp:docPr id="53" name="AutoShap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3803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1270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w14:anchorId="6C40EB35" id="AutoShape 26" o:spid="_x0000_s1026" style="position:absolute;left:0;text-align:left;margin-left:0;margin-top:0;width:562.05pt;height:743.45pt;z-index:251680768;visibility:visible;mso-wrap-style:square;mso-width-percent:920;mso-height-percent:940;mso-wrap-distance-left:9pt;mso-wrap-distance-top:0;mso-wrap-distance-right:9pt;mso-wrap-distance-bottom:0;mso-position-horizontal:center;mso-position-horizontal-relative:page;mso-position-vertical:center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" o:allowincell="f" filled="f" fillcolor="black" strokecolor="black [3213]" strokeweight="1pt">
              <w10:wrap anchorx="page" anchory="page"/>
            </v:roundrect>
          </w:pict>
        </mc:Fallback>
      </mc:AlternateContent>
    </w:r>
    <w:r>
      <w:rPr>
        <w:noProof/>
        <w:lang w:eastAsia="en-US" w:bidi="ar-SA"/>
      </w:rPr>
      <mc:AlternateContent>
        <mc:Choice Requires="wps">
          <w:drawing>
            <wp:anchor distT="0" distB="0" distL="114300" distR="114300" simplePos="0" relativeHeight="251649536" behindDoc="0" locked="0" layoutInCell="0" allowOverlap="1" wp14:anchorId="03EDCD04" wp14:editId="54DECB9F">
              <wp:simplePos x="0" y="0"/>
              <wp:positionH relativeFrom="rightMargin">
                <wp:align>left</wp:align>
              </wp:positionH>
              <wp:positionV relativeFrom="bottomMargin">
                <wp:align>top</wp:align>
              </wp:positionV>
              <wp:extent cx="520700" cy="520700"/>
              <wp:effectExtent l="0" t="0" r="0" b="0"/>
              <wp:wrapNone/>
              <wp:docPr id="52" name="Oval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700" cy="520700"/>
                      </a:xfrm>
                      <a:prstGeom prst="ellipse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C838AF7" w14:textId="77777777" w:rsidR="00731DB2" w:rsidRDefault="00731DB2">
                          <w:pPr>
                            <w:pStyle w:val="NoSpacing"/>
                            <w:jc w:val="center"/>
                            <w:rPr>
                              <w:color w:val="FFFFFF" w:themeColor="background1"/>
                              <w:sz w:val="40"/>
                              <w:szCs w:val="4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\* Arabic  \* MERGEFORMAT </w:instrText>
                          </w:r>
                          <w:r>
                            <w:fldChar w:fldCharType="separate"/>
                          </w:r>
                          <w:r w:rsidRPr="00F028ED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t>10</w:t>
                          </w:r>
                          <w:r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w14:anchorId="03EDCD04" id="Oval 24" o:spid="_x0000_s1028" style="position:absolute;margin-left:0;margin-top:0;width:41pt;height:41pt;z-index:251649536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top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" o:allowincell="f" fillcolor="#d34817 [3204]" stroked="f">
              <v:textbox inset="0,0,0,0">
                <w:txbxContent>
                  <w:p w14:paraId="5C838AF7" w14:textId="77777777" w:rsidR="00731DB2" w:rsidRDefault="00731DB2">
                    <w:pPr>
                      <w:pStyle w:val="NoSpacing"/>
                      <w:jc w:val="center"/>
                      <w:rPr>
                        <w:color w:val="FFFFFF" w:themeColor="background1"/>
                        <w:sz w:val="40"/>
                        <w:szCs w:val="40"/>
                      </w:rPr>
                    </w:pPr>
                    <w:r>
                      <w:fldChar w:fldCharType="begin"/>
                    </w:r>
                    <w:r>
                      <w:instrText xml:space="preserve"> PAGE  \* Arabic  \* MERGEFORMAT </w:instrText>
                    </w:r>
                    <w:r>
                      <w:fldChar w:fldCharType="separate"/>
                    </w:r>
                    <w:r w:rsidRPr="00F028ED"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t>10</w:t>
                    </w:r>
                    <w:r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A84BF41" w14:textId="47C373AD" w:rsidR="00731DB2" w:rsidRPr="00801702" w:rsidRDefault="00731DB2" w:rsidP="00774AAB">
    <w:pPr>
      <w:pStyle w:val="Header"/>
      <w:spacing w:after="0" w:line="400" w:lineRule="exact"/>
      <w:jc w:val="center"/>
      <w:rPr>
        <w:rFonts w:cs="2  Traffic"/>
        <w:color w:val="FF0000"/>
        <w:sz w:val="28"/>
        <w:szCs w:val="28"/>
        <w:lang w:bidi="fa-IR"/>
      </w:rPr>
    </w:pPr>
    <w:r>
      <w:rPr>
        <w:rFonts w:cs="2  Majid Shadow"/>
        <w:b/>
        <w:bCs/>
        <w:noProof/>
        <w:color w:val="FF0000"/>
        <w:sz w:val="28"/>
        <w:szCs w:val="28"/>
        <w:lang w:eastAsia="en-US" w:bidi="ar-SA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0236834F" wp14:editId="00581A70">
              <wp:simplePos x="0" y="0"/>
              <wp:positionH relativeFrom="column">
                <wp:posOffset>153670</wp:posOffset>
              </wp:positionH>
              <wp:positionV relativeFrom="paragraph">
                <wp:posOffset>-39370</wp:posOffset>
              </wp:positionV>
              <wp:extent cx="6372225" cy="17780"/>
              <wp:effectExtent l="57150" t="38100" r="66675" b="96520"/>
              <wp:wrapNone/>
              <wp:docPr id="2" name="Straight Connector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6372225" cy="1778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642C6DB4" id="Straight Connector 2" o:spid="_x0000_s1026" style="position:absolute;left:0;text-align:left;flip:y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12.1pt,-3.1pt" to="513.85pt,-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" strokecolor="#d34817 [3204]" strokeweight="3pt">
              <v:shadow on="t" color="black" opacity=".5" origin=",-.5" offset="0"/>
              <o:lock v:ext="edit" shapetype="f"/>
            </v:line>
          </w:pict>
        </mc:Fallback>
      </mc:AlternateContent>
    </w:r>
    <w:r>
      <w:rPr>
        <w:rFonts w:cs="2  Traffic"/>
        <w:b/>
        <w:bCs/>
        <w:noProof/>
        <w:color w:val="FF0000"/>
        <w:sz w:val="28"/>
        <w:szCs w:val="28"/>
        <w:lang w:eastAsia="en-US" w:bidi="ar-SA"/>
      </w:rPr>
      <mc:AlternateContent>
        <mc:Choice Requires="wps">
          <w:drawing>
            <wp:anchor distT="0" distB="0" distL="114300" distR="114300" simplePos="0" relativeHeight="251656704" behindDoc="1" locked="0" layoutInCell="1" allowOverlap="1" wp14:anchorId="4EFAD8A9" wp14:editId="0856AF0C">
              <wp:simplePos x="0" y="0"/>
              <wp:positionH relativeFrom="margin">
                <wp:align>right</wp:align>
              </wp:positionH>
              <wp:positionV relativeFrom="paragraph">
                <wp:posOffset>34925</wp:posOffset>
              </wp:positionV>
              <wp:extent cx="6686550" cy="248920"/>
              <wp:effectExtent l="0" t="0" r="0" b="0"/>
              <wp:wrapNone/>
              <wp:docPr id="58" name="Plaque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86550" cy="248920"/>
                      </a:xfrm>
                      <a:prstGeom prst="plaque">
                        <a:avLst>
                          <a:gd name="adj" fmla="val 43453"/>
                        </a:avLst>
                      </a:prstGeom>
                      <a:solidFill>
                        <a:srgbClr val="FFFF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250E9936" id="_x0000_t21" coordsize="21600,21600" o:spt="21" adj="3600" path="m@0,qy0@0l0@2qx@0,21600l@1,21600qy21600@2l21600@0qx@1,xe">
              <v:stroke joinstyle="miter"/>
              <v:formulas>
                <v:f eqn="val #0"/>
                <v:f eqn="sum width 0 #0"/>
                <v:f eqn="sum height 0 #0"/>
                <v:f eqn="prod @0 7071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Plaque 58" o:spid="_x0000_s1026" type="#_x0000_t21" style="position:absolute;left:0;text-align:left;margin-left:475.3pt;margin-top:2.75pt;width:526.5pt;height:19.6pt;z-index:-25161728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" adj="9386" fillcolor="yellow" stroked="f" strokeweight="1pt">
              <v:path arrowok="t"/>
              <w10:wrap anchorx="margin"/>
            </v:shape>
          </w:pict>
        </mc:Fallback>
      </mc:AlternateContent>
    </w:r>
    <w:r>
      <w:rPr>
        <w:rFonts w:cs="2  Traffic" w:hint="cs"/>
        <w:b/>
        <w:bCs/>
        <w:color w:val="FF0000"/>
        <w:sz w:val="28"/>
        <w:szCs w:val="28"/>
        <w:rtl/>
        <w:lang w:bidi="fa-IR"/>
      </w:rPr>
      <w:t xml:space="preserve"> اسفند </w:t>
    </w:r>
    <w:r>
      <w:rPr>
        <w:rFonts w:cs="2  Traffic" w:hint="cs"/>
        <w:b/>
        <w:bCs/>
        <w:color w:val="FF0000"/>
        <w:sz w:val="28"/>
        <w:szCs w:val="28"/>
        <w:rtl/>
        <w:lang w:bidi="fa-IR"/>
      </w:rPr>
      <w:t>1404</w:t>
    </w:r>
    <w:r>
      <w:rPr>
        <w:rFonts w:cs="2  Traffic"/>
        <w:b/>
        <w:bCs/>
        <w:color w:val="FF0000"/>
        <w:sz w:val="28"/>
        <w:szCs w:val="28"/>
        <w:lang w:bidi="fa-IR"/>
      </w:rPr>
      <w:t>.</w:t>
    </w:r>
    <w:r w:rsidRPr="00801702">
      <w:rPr>
        <w:rFonts w:cs="2  Traffic" w:hint="cs"/>
        <w:b/>
        <w:bCs/>
        <w:color w:val="FF0000"/>
        <w:sz w:val="28"/>
        <w:szCs w:val="28"/>
        <w:rtl/>
        <w:lang w:bidi="fa-IR"/>
      </w:rPr>
      <w:t>معاونت امور مجلس، حقوقی و استان ها. مدیریت امور استان ها</w:t>
    </w:r>
  </w:p>
  <w:p w14:paraId="61AA0B76" w14:textId="77777777" w:rsidR="00731DB2" w:rsidRDefault="00731DB2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49A783" w14:textId="77777777" w:rsidR="00731DB2" w:rsidRDefault="00731DB2">
    <w:pPr>
      <w:pStyle w:val="Footer"/>
    </w:pPr>
    <w:r>
      <w:rPr>
        <w:noProof/>
        <w:lang w:eastAsia="en-US" w:bidi="ar-SA"/>
      </w:rPr>
      <mc:AlternateContent>
        <mc:Choice Requires="wps">
          <w:drawing>
            <wp:anchor distT="0" distB="0" distL="114300" distR="114300" simplePos="0" relativeHeight="251663872" behindDoc="0" locked="0" layoutInCell="0" allowOverlap="1" wp14:anchorId="180BDE7B" wp14:editId="1A62D5A6">
              <wp:simplePos x="0" y="0"/>
              <wp:positionH relativeFrom="rightMargin">
                <wp:align>left</wp:align>
              </wp:positionH>
              <wp:positionV relativeFrom="margin">
                <wp:align>bottom</wp:align>
              </wp:positionV>
              <wp:extent cx="531495" cy="8229600"/>
              <wp:effectExtent l="0" t="0" r="0" b="0"/>
              <wp:wrapNone/>
              <wp:docPr id="1339811272" name="Rectangl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1495" cy="8229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E563D38" w14:textId="77777777" w:rsidR="00731DB2" w:rsidRDefault="000C1309">
                          <w:pPr>
                            <w:pStyle w:val="GrayText"/>
                          </w:pPr>
                          <w:sdt>
                            <w:sdtPr>
                              <w:id w:val="1867555212"/>
                              <w:showingPlcHdr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EndPr/>
                            <w:sdtContent>
                              <w:r w:rsidR="00731DB2">
                                <w:rPr>
                                  <w:rStyle w:val="PlaceholderText"/>
                                </w:rPr>
                                <w:t>[Type the company name]</w:t>
                              </w:r>
                            </w:sdtContent>
                          </w:sdt>
                        </w:p>
                      </w:txbxContent>
                    </wps:txbx>
                    <wps:bodyPr rot="0" vert="vert270" wrap="square" lIns="91440" tIns="45720" rIns="109728" bIns="13716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50000</wp14:pctWidth>
              </wp14:sizeRelH>
              <wp14:sizeRelV relativeFrom="margin">
                <wp14:pctHeight>100000</wp14:pctHeight>
              </wp14:sizeRelV>
            </wp:anchor>
          </w:drawing>
        </mc:Choice>
        <mc:Fallback>
          <w:pict>
            <v:rect w14:anchorId="180BDE7B" id="_x0000_s1029" style="position:absolute;margin-left:0;margin-top:0;width:41.85pt;height:9in;z-index:251663872;visibility:visible;mso-wrap-style:square;mso-width-percent:500;mso-height-percent:1000;mso-wrap-distance-left:9pt;mso-wrap-distance-top:0;mso-wrap-distance-right:9pt;mso-wrap-distance-bottom:0;mso-position-horizontal:left;mso-position-horizontal-relative:right-margin-area;mso-position-vertical:bottom;mso-position-vertical-relative:margin;mso-width-percent:500;mso-height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" o:allowincell="f" filled="f" stroked="f">
              <v:textbox style="layout-flow:vertical;mso-layout-flow-alt:bottom-to-top" inset=",,8.64pt,10.8pt">
                <w:txbxContent>
                  <w:p w14:paraId="6E563D38" w14:textId="77777777" w:rsidR="00731DB2" w:rsidRDefault="000C1309">
                    <w:pPr>
                      <w:pStyle w:val="GrayText"/>
                    </w:pPr>
                    <w:sdt>
                      <w:sdtPr>
                        <w:id w:val="1867555212"/>
                        <w:showingPlcHdr/>
                        <w:dataBinding w:prefixMappings="xmlns:ns0='http://schemas.openxmlformats.org/officeDocument/2006/extended-properties' " w:xpath="/ns0:Properties[1]/ns0:Company[1]" w:storeItemID="{6668398D-A668-4E3E-A5EB-62B293D839F1}"/>
                        <w:text/>
                      </w:sdtPr>
                      <w:sdtEndPr/>
                      <w:sdtContent>
                        <w:r w:rsidR="00731DB2">
                          <w:rPr>
                            <w:rStyle w:val="PlaceholderText"/>
                          </w:rPr>
                          <w:t>[Type the company name]</w:t>
                        </w:r>
                      </w:sdtContent>
                    </w:sdt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lang w:eastAsia="en-US" w:bidi="ar-SA"/>
      </w:rPr>
      <mc:AlternateContent>
        <mc:Choice Requires="wps">
          <w:drawing>
            <wp:anchor distT="0" distB="0" distL="114300" distR="114300" simplePos="0" relativeHeight="251665920" behindDoc="0" locked="0" layoutInCell="0" allowOverlap="1" wp14:anchorId="5CAB0749" wp14:editId="28436E63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138035" cy="9441815"/>
              <wp:effectExtent l="0" t="0" r="12065" b="12700"/>
              <wp:wrapNone/>
              <wp:docPr id="687691812" name="AutoShap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3803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1270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w14:anchorId="05889E77" id="AutoShape 26" o:spid="_x0000_s1026" style="position:absolute;margin-left:0;margin-top:0;width:562.05pt;height:743.45pt;z-index:251706368;visibility:visible;mso-wrap-style:square;mso-width-percent:920;mso-height-percent:940;mso-wrap-distance-left:9pt;mso-wrap-distance-top:0;mso-wrap-distance-right:9pt;mso-wrap-distance-bottom:0;mso-position-horizontal:center;mso-position-horizontal-relative:page;mso-position-vertical:center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" o:allowincell="f" filled="f" fillcolor="black" strokecolor="black [3213]" strokeweight="1pt">
              <w10:wrap anchorx="page" anchory="page"/>
            </v:roundrect>
          </w:pict>
        </mc:Fallback>
      </mc:AlternateContent>
    </w:r>
    <w:r>
      <w:rPr>
        <w:noProof/>
        <w:lang w:eastAsia="en-US" w:bidi="ar-SA"/>
      </w:rPr>
      <mc:AlternateContent>
        <mc:Choice Requires="wps">
          <w:drawing>
            <wp:anchor distT="0" distB="0" distL="114300" distR="114300" simplePos="0" relativeHeight="251661824" behindDoc="0" locked="0" layoutInCell="0" allowOverlap="1" wp14:anchorId="3DEE90E6" wp14:editId="0439A598">
              <wp:simplePos x="0" y="0"/>
              <wp:positionH relativeFrom="rightMargin">
                <wp:align>left</wp:align>
              </wp:positionH>
              <wp:positionV relativeFrom="bottomMargin">
                <wp:align>top</wp:align>
              </wp:positionV>
              <wp:extent cx="520700" cy="520700"/>
              <wp:effectExtent l="0" t="0" r="0" b="0"/>
              <wp:wrapNone/>
              <wp:docPr id="1877417605" name="Oval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700" cy="520700"/>
                      </a:xfrm>
                      <a:prstGeom prst="ellipse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CA0DB12" w14:textId="77777777" w:rsidR="00731DB2" w:rsidRDefault="00731DB2">
                          <w:pPr>
                            <w:pStyle w:val="NoSpacing"/>
                            <w:jc w:val="center"/>
                            <w:rPr>
                              <w:color w:val="FFFFFF" w:themeColor="background1"/>
                              <w:sz w:val="40"/>
                              <w:szCs w:val="4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\* Arabic  \* MERGEFORMAT </w:instrText>
                          </w:r>
                          <w:r>
                            <w:fldChar w:fldCharType="separate"/>
                          </w:r>
                          <w:r w:rsidRPr="00F028ED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t>10</w:t>
                          </w:r>
                          <w:r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w14:anchorId="3DEE90E6" id="_x0000_s1030" style="position:absolute;margin-left:0;margin-top:0;width:41pt;height:41pt;z-index:251661824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top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" o:allowincell="f" fillcolor="#d34817 [3204]" stroked="f">
              <v:textbox inset="0,0,0,0">
                <w:txbxContent>
                  <w:p w14:paraId="6CA0DB12" w14:textId="77777777" w:rsidR="00731DB2" w:rsidRDefault="00731DB2">
                    <w:pPr>
                      <w:pStyle w:val="NoSpacing"/>
                      <w:jc w:val="center"/>
                      <w:rPr>
                        <w:color w:val="FFFFFF" w:themeColor="background1"/>
                        <w:sz w:val="40"/>
                        <w:szCs w:val="40"/>
                      </w:rPr>
                    </w:pPr>
                    <w:r>
                      <w:fldChar w:fldCharType="begin"/>
                    </w:r>
                    <w:r>
                      <w:instrText xml:space="preserve"> PAGE  \* Arabic  \* MERGEFORMAT </w:instrText>
                    </w:r>
                    <w:r>
                      <w:fldChar w:fldCharType="separate"/>
                    </w:r>
                    <w:r w:rsidRPr="00F028ED"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t>10</w:t>
                    </w:r>
                    <w:r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926A1F" w14:textId="77777777" w:rsidR="00731DB2" w:rsidRPr="00801702" w:rsidRDefault="00731DB2" w:rsidP="00774AAB">
    <w:pPr>
      <w:pStyle w:val="Header"/>
      <w:spacing w:after="0" w:line="400" w:lineRule="exact"/>
      <w:jc w:val="center"/>
      <w:rPr>
        <w:rFonts w:cs="2  Traffic"/>
        <w:color w:val="FF0000"/>
        <w:sz w:val="28"/>
        <w:szCs w:val="28"/>
        <w:lang w:bidi="fa-IR"/>
      </w:rPr>
    </w:pPr>
    <w:r>
      <w:rPr>
        <w:rFonts w:cs="2  Majid Shadow"/>
        <w:b/>
        <w:bCs/>
        <w:noProof/>
        <w:color w:val="FF0000"/>
        <w:sz w:val="28"/>
        <w:szCs w:val="28"/>
        <w:lang w:eastAsia="en-US" w:bidi="ar-SA"/>
      </w:rPr>
      <mc:AlternateContent>
        <mc:Choice Requires="wps">
          <w:drawing>
            <wp:anchor distT="0" distB="0" distL="114300" distR="114300" simplePos="0" relativeHeight="251664896" behindDoc="0" locked="0" layoutInCell="1" allowOverlap="1" wp14:anchorId="0D9FD1D2" wp14:editId="47412E58">
              <wp:simplePos x="0" y="0"/>
              <wp:positionH relativeFrom="column">
                <wp:posOffset>153670</wp:posOffset>
              </wp:positionH>
              <wp:positionV relativeFrom="paragraph">
                <wp:posOffset>-39370</wp:posOffset>
              </wp:positionV>
              <wp:extent cx="6372225" cy="17780"/>
              <wp:effectExtent l="57150" t="38100" r="66675" b="96520"/>
              <wp:wrapNone/>
              <wp:docPr id="1923648484" name="Straight Connector 19236484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6372225" cy="1778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527EE989" id="Straight Connector 1923648484" o:spid="_x0000_s1026" style="position:absolute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12.1pt,-3.1pt" to="513.85pt,-1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" strokecolor="#d34817 [3204]" strokeweight="3pt">
              <v:shadow on="t" color="black" opacity=".5" origin=",-.5" offset="0"/>
              <o:lock v:ext="edit" shapetype="f"/>
            </v:line>
          </w:pict>
        </mc:Fallback>
      </mc:AlternateContent>
    </w:r>
    <w:r>
      <w:rPr>
        <w:rFonts w:cs="2  Traffic"/>
        <w:b/>
        <w:bCs/>
        <w:noProof/>
        <w:color w:val="FF0000"/>
        <w:sz w:val="28"/>
        <w:szCs w:val="28"/>
        <w:lang w:eastAsia="en-US" w:bidi="ar-SA"/>
      </w:rPr>
      <mc:AlternateContent>
        <mc:Choice Requires="wps">
          <w:drawing>
            <wp:anchor distT="0" distB="0" distL="114300" distR="114300" simplePos="0" relativeHeight="251660800" behindDoc="1" locked="0" layoutInCell="1" allowOverlap="1" wp14:anchorId="2A9BC3A1" wp14:editId="34ACD347">
              <wp:simplePos x="0" y="0"/>
              <wp:positionH relativeFrom="margin">
                <wp:align>right</wp:align>
              </wp:positionH>
              <wp:positionV relativeFrom="paragraph">
                <wp:posOffset>34925</wp:posOffset>
              </wp:positionV>
              <wp:extent cx="6686550" cy="248920"/>
              <wp:effectExtent l="0" t="0" r="0" b="0"/>
              <wp:wrapNone/>
              <wp:docPr id="1271676214" name="Plaque 12716762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86550" cy="248920"/>
                      </a:xfrm>
                      <a:prstGeom prst="plaque">
                        <a:avLst>
                          <a:gd name="adj" fmla="val 43453"/>
                        </a:avLst>
                      </a:prstGeom>
                      <a:solidFill>
                        <a:srgbClr val="FFFF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E7A486A" id="_x0000_t21" coordsize="21600,21600" o:spt="21" adj="3600" path="m@0,qy0@0l0@2qx@0,21600l@1,21600qy21600@2l21600@0qx@1,xe">
              <v:stroke joinstyle="miter"/>
              <v:formulas>
                <v:f eqn="val #0"/>
                <v:f eqn="sum width 0 #0"/>
                <v:f eqn="sum height 0 #0"/>
                <v:f eqn="prod @0 7071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Plaque 1271676214" o:spid="_x0000_s1026" type="#_x0000_t21" style="position:absolute;margin-left:475.3pt;margin-top:2.75pt;width:526.5pt;height:19.6pt;z-index:-2516121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" adj="9386" fillcolor="yellow" stroked="f" strokeweight="1pt">
              <w10:wrap anchorx="margin"/>
            </v:shape>
          </w:pict>
        </mc:Fallback>
      </mc:AlternateContent>
    </w:r>
    <w:r>
      <w:rPr>
        <w:rFonts w:cs="2  Traffic" w:hint="cs"/>
        <w:b/>
        <w:bCs/>
        <w:color w:val="FF0000"/>
        <w:sz w:val="28"/>
        <w:szCs w:val="28"/>
        <w:rtl/>
        <w:lang w:bidi="fa-IR"/>
      </w:rPr>
      <w:t xml:space="preserve"> اسفند </w:t>
    </w:r>
    <w:r>
      <w:rPr>
        <w:rFonts w:cs="2  Traffic" w:hint="cs"/>
        <w:b/>
        <w:bCs/>
        <w:color w:val="FF0000"/>
        <w:sz w:val="28"/>
        <w:szCs w:val="28"/>
        <w:rtl/>
        <w:lang w:bidi="fa-IR"/>
      </w:rPr>
      <w:t>1404</w:t>
    </w:r>
    <w:r>
      <w:rPr>
        <w:rFonts w:cs="2  Traffic"/>
        <w:b/>
        <w:bCs/>
        <w:color w:val="FF0000"/>
        <w:sz w:val="28"/>
        <w:szCs w:val="28"/>
        <w:lang w:bidi="fa-IR"/>
      </w:rPr>
      <w:t>.</w:t>
    </w:r>
    <w:r w:rsidRPr="00801702">
      <w:rPr>
        <w:rFonts w:cs="2  Traffic" w:hint="cs"/>
        <w:b/>
        <w:bCs/>
        <w:color w:val="FF0000"/>
        <w:sz w:val="28"/>
        <w:szCs w:val="28"/>
        <w:rtl/>
        <w:lang w:bidi="fa-IR"/>
      </w:rPr>
      <w:t>معاونت امور مجلس، حقوقی و استان ها. مدیریت امور استان ها</w:t>
    </w:r>
  </w:p>
  <w:p w14:paraId="35FE000D" w14:textId="77777777" w:rsidR="00731DB2" w:rsidRDefault="00731DB2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8FD6C3E" w14:textId="77777777" w:rsidR="00731DB2" w:rsidRDefault="00731DB2">
    <w:pPr>
      <w:pStyle w:val="Footer"/>
    </w:pPr>
    <w:r>
      <w:rPr>
        <w:noProof/>
        <w:lang w:eastAsia="en-US" w:bidi="ar-SA"/>
      </w:rPr>
      <mc:AlternateContent>
        <mc:Choice Requires="wps">
          <w:drawing>
            <wp:anchor distT="0" distB="0" distL="114300" distR="114300" simplePos="0" relativeHeight="251653632" behindDoc="0" locked="0" layoutInCell="0" allowOverlap="1" wp14:anchorId="008618E9" wp14:editId="337642F1">
              <wp:simplePos x="0" y="0"/>
              <wp:positionH relativeFrom="rightMargin">
                <wp:align>left</wp:align>
              </wp:positionH>
              <wp:positionV relativeFrom="margin">
                <wp:align>bottom</wp:align>
              </wp:positionV>
              <wp:extent cx="531495" cy="8229600"/>
              <wp:effectExtent l="0" t="0" r="0" b="0"/>
              <wp:wrapNone/>
              <wp:docPr id="50" name="Rectangle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31495" cy="82296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BC3D85B" w14:textId="77777777" w:rsidR="00731DB2" w:rsidRDefault="000C1309">
                          <w:pPr>
                            <w:pStyle w:val="GrayText"/>
                          </w:pPr>
                          <w:sdt>
                            <w:sdtPr>
                              <w:id w:val="-334384178"/>
                              <w:showingPlcHdr/>
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<w:text/>
                            </w:sdtPr>
                            <w:sdtEndPr/>
                            <w:sdtContent>
                              <w:r w:rsidR="00731DB2">
                                <w:rPr>
                                  <w:rStyle w:val="PlaceholderText"/>
                                </w:rPr>
                                <w:t>[Type the company name]</w:t>
                              </w:r>
                            </w:sdtContent>
                          </w:sdt>
                        </w:p>
                      </w:txbxContent>
                    </wps:txbx>
                    <wps:bodyPr rot="0" vert="vert270" wrap="square" lIns="91440" tIns="45720" rIns="109728" bIns="137160" anchor="ctr" anchorCtr="0" upright="1">
                      <a:noAutofit/>
                    </wps:bodyPr>
                  </wps:wsp>
                </a:graphicData>
              </a:graphic>
              <wp14:sizeRelH relativeFrom="margin">
                <wp14:pctWidth>50000</wp14:pctWidth>
              </wp14:sizeRelH>
              <wp14:sizeRelV relativeFrom="margin">
                <wp14:pctHeight>100000</wp14:pctHeight>
              </wp14:sizeRelV>
            </wp:anchor>
          </w:drawing>
        </mc:Choice>
        <mc:Fallback>
          <w:pict>
            <v:rect w14:anchorId="008618E9" id="_x0000_s1031" style="position:absolute;margin-left:0;margin-top:0;width:41.85pt;height:9in;z-index:251653632;visibility:visible;mso-wrap-style:square;mso-width-percent:500;mso-height-percent:1000;mso-wrap-distance-left:9pt;mso-wrap-distance-top:0;mso-wrap-distance-right:9pt;mso-wrap-distance-bottom:0;mso-position-horizontal:left;mso-position-horizontal-relative:right-margin-area;mso-position-vertical:bottom;mso-position-vertical-relative:margin;mso-width-percent:500;mso-height-percent:10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" o:allowincell="f" filled="f" stroked="f">
              <v:textbox style="layout-flow:vertical;mso-layout-flow-alt:bottom-to-top" inset=",,8.64pt,10.8pt">
                <w:txbxContent>
                  <w:p w14:paraId="1BC3D85B" w14:textId="77777777" w:rsidR="00731DB2" w:rsidRDefault="000C1309">
                    <w:pPr>
                      <w:pStyle w:val="GrayText"/>
                    </w:pPr>
                    <w:sdt>
                      <w:sdtPr>
                        <w:id w:val="-334384178"/>
                        <w:showingPlcHdr/>
                        <w:dataBinding w:prefixMappings="xmlns:ns0='http://schemas.openxmlformats.org/officeDocument/2006/extended-properties' " w:xpath="/ns0:Properties[1]/ns0:Company[1]" w:storeItemID="{6668398D-A668-4E3E-A5EB-62B293D839F1}"/>
                        <w:text/>
                      </w:sdtPr>
                      <w:sdtEndPr/>
                      <w:sdtContent>
                        <w:r w:rsidR="00731DB2">
                          <w:rPr>
                            <w:rStyle w:val="PlaceholderText"/>
                          </w:rPr>
                          <w:t>[Type the company name]</w:t>
                        </w:r>
                      </w:sdtContent>
                    </w:sdt>
                  </w:p>
                </w:txbxContent>
              </v:textbox>
              <w10:wrap anchorx="margin" anchory="margin"/>
            </v:rect>
          </w:pict>
        </mc:Fallback>
      </mc:AlternateContent>
    </w:r>
    <w:r>
      <w:rPr>
        <w:noProof/>
        <w:lang w:eastAsia="en-US" w:bidi="ar-SA"/>
      </w:rPr>
      <mc:AlternateContent>
        <mc:Choice Requires="wps">
          <w:drawing>
            <wp:anchor distT="0" distB="0" distL="114300" distR="114300" simplePos="0" relativeHeight="251654656" behindDoc="0" locked="0" layoutInCell="0" allowOverlap="1" wp14:anchorId="5AF2D60A" wp14:editId="310A35B5">
              <wp:simplePos x="0" y="0"/>
              <wp:positionH relativeFrom="page">
                <wp:align>center</wp:align>
              </wp:positionH>
              <wp:positionV relativeFrom="page">
                <wp:align>center</wp:align>
              </wp:positionV>
              <wp:extent cx="7138035" cy="9441815"/>
              <wp:effectExtent l="0" t="0" r="12065" b="12700"/>
              <wp:wrapNone/>
              <wp:docPr id="49" name="AutoShape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138035" cy="9441815"/>
                      </a:xfrm>
                      <a:prstGeom prst="roundRect">
                        <a:avLst>
                          <a:gd name="adj" fmla="val 4023"/>
                        </a:avLst>
                      </a:prstGeom>
                      <a:noFill/>
                      <a:ln w="12700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round/>
                        <a:headEnd/>
                        <a:tailEnd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000000"/>
                            </a:solidFill>
                          </a14:hiddenFill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92000</wp14:pctWidth>
              </wp14:sizeRelH>
              <wp14:sizeRelV relativeFrom="page">
                <wp14:pctHeight>94000</wp14:pctHeight>
              </wp14:sizeRelV>
            </wp:anchor>
          </w:drawing>
        </mc:Choice>
        <mc:Fallback>
          <w:pict>
            <v:roundrect w14:anchorId="46F0893D" id="AutoShape 26" o:spid="_x0000_s1026" style="position:absolute;left:0;text-align:left;margin-left:0;margin-top:0;width:562.05pt;height:743.45pt;z-index:251691008;visibility:visible;mso-wrap-style:square;mso-width-percent:920;mso-height-percent:940;mso-wrap-distance-left:9pt;mso-wrap-distance-top:0;mso-wrap-distance-right:9pt;mso-wrap-distance-bottom:0;mso-position-horizontal:center;mso-position-horizontal-relative:page;mso-position-vertical:center;mso-position-vertical-relative:page;mso-width-percent:920;mso-height-percent:940;mso-width-relative:page;mso-height-relative:page;v-text-anchor:top" arcsize="2637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" o:allowincell="f" filled="f" fillcolor="black" strokecolor="black [3213]" strokeweight="1pt">
              <w10:wrap anchorx="page" anchory="page"/>
            </v:roundrect>
          </w:pict>
        </mc:Fallback>
      </mc:AlternateContent>
    </w:r>
    <w:r>
      <w:rPr>
        <w:noProof/>
        <w:lang w:eastAsia="en-US" w:bidi="ar-SA"/>
      </w:rPr>
      <mc:AlternateContent>
        <mc:Choice Requires="wps">
          <w:drawing>
            <wp:anchor distT="0" distB="0" distL="114300" distR="114300" simplePos="0" relativeHeight="251652608" behindDoc="0" locked="0" layoutInCell="0" allowOverlap="1" wp14:anchorId="6FBB2A7B" wp14:editId="7A59A6B1">
              <wp:simplePos x="0" y="0"/>
              <wp:positionH relativeFrom="rightMargin">
                <wp:align>left</wp:align>
              </wp:positionH>
              <wp:positionV relativeFrom="bottomMargin">
                <wp:align>top</wp:align>
              </wp:positionV>
              <wp:extent cx="520700" cy="520700"/>
              <wp:effectExtent l="0" t="0" r="0" b="0"/>
              <wp:wrapNone/>
              <wp:docPr id="27" name="Oval 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520700" cy="520700"/>
                      </a:xfrm>
                      <a:prstGeom prst="ellipse">
                        <a:avLst/>
                      </a:prstGeom>
                      <a:solidFill>
                        <a:schemeClr val="accent1">
                          <a:lumMod val="100000"/>
                          <a:lumOff val="0"/>
                        </a:schemeClr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B2B677A" w14:textId="77777777" w:rsidR="00731DB2" w:rsidRDefault="00731DB2">
                          <w:pPr>
                            <w:pStyle w:val="NoSpacing"/>
                            <w:jc w:val="center"/>
                            <w:rPr>
                              <w:color w:val="FFFFFF" w:themeColor="background1"/>
                              <w:sz w:val="40"/>
                              <w:szCs w:val="40"/>
                            </w:rPr>
                          </w:pPr>
                          <w:r>
                            <w:fldChar w:fldCharType="begin"/>
                          </w:r>
                          <w:r>
                            <w:instrText xml:space="preserve"> PAGE  \* Arabic  \* MERGEFORMAT </w:instrText>
                          </w:r>
                          <w:r>
                            <w:fldChar w:fldCharType="separate"/>
                          </w:r>
                          <w:r w:rsidRPr="00F028ED"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t>10</w:t>
                          </w:r>
                          <w:r>
                            <w:rPr>
                              <w:noProof/>
                              <w:color w:val="FFFFFF" w:themeColor="background1"/>
                              <w:sz w:val="40"/>
                              <w:szCs w:val="40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ctr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oval w14:anchorId="6FBB2A7B" id="_x0000_s1032" style="position:absolute;margin-left:0;margin-top:0;width:41pt;height:41pt;z-index:251652608;visibility:visible;mso-wrap-style:square;mso-width-percent:0;mso-height-percent:0;mso-wrap-distance-left:9pt;mso-wrap-distance-top:0;mso-wrap-distance-right:9pt;mso-wrap-distance-bottom:0;mso-position-horizontal:left;mso-position-horizontal-relative:right-margin-area;mso-position-vertical:top;mso-position-vertical-relative:bottom-margin-area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" o:allowincell="f" fillcolor="#d34817 [3204]" stroked="f">
              <v:textbox inset="0,0,0,0">
                <w:txbxContent>
                  <w:p w14:paraId="6B2B677A" w14:textId="77777777" w:rsidR="00731DB2" w:rsidRDefault="00731DB2">
                    <w:pPr>
                      <w:pStyle w:val="NoSpacing"/>
                      <w:jc w:val="center"/>
                      <w:rPr>
                        <w:color w:val="FFFFFF" w:themeColor="background1"/>
                        <w:sz w:val="40"/>
                        <w:szCs w:val="40"/>
                      </w:rPr>
                    </w:pPr>
                    <w:r>
                      <w:fldChar w:fldCharType="begin"/>
                    </w:r>
                    <w:r>
                      <w:instrText xml:space="preserve"> PAGE  \* Arabic  \* MERGEFORMAT </w:instrText>
                    </w:r>
                    <w:r>
                      <w:fldChar w:fldCharType="separate"/>
                    </w:r>
                    <w:r w:rsidRPr="00F028ED"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t>10</w:t>
                    </w:r>
                    <w:r>
                      <w:rPr>
                        <w:noProof/>
                        <w:color w:val="FFFFFF" w:themeColor="background1"/>
                        <w:sz w:val="40"/>
                        <w:szCs w:val="40"/>
                      </w:rPr>
                      <w:fldChar w:fldCharType="end"/>
                    </w:r>
                  </w:p>
                </w:txbxContent>
              </v:textbox>
              <w10:wrap anchorx="margin" anchory="margin"/>
            </v:oval>
          </w:pict>
        </mc:Fallback>
      </mc:AlternateConten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DB8A86" w14:textId="77777777" w:rsidR="00731DB2" w:rsidRDefault="00731DB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46F1233" w14:textId="77777777" w:rsidR="00731DB2" w:rsidRDefault="00731DB2">
      <w:pPr>
        <w:spacing w:after="0" w:line="240" w:lineRule="auto"/>
      </w:pPr>
      <w:r>
        <w:separator/>
      </w:r>
    </w:p>
  </w:footnote>
  <w:footnote w:type="continuationSeparator" w:id="0">
    <w:p w14:paraId="02E2D0CD" w14:textId="77777777" w:rsidR="00731DB2" w:rsidRDefault="00731D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5D2483" w14:textId="77777777" w:rsidR="00731DB2" w:rsidRPr="00AD45FC" w:rsidRDefault="00731DB2" w:rsidP="005B4E5B">
    <w:pPr>
      <w:pStyle w:val="Header"/>
      <w:tabs>
        <w:tab w:val="clear" w:pos="4320"/>
        <w:tab w:val="clear" w:pos="8640"/>
      </w:tabs>
      <w:bidi/>
      <w:spacing w:after="0" w:line="400" w:lineRule="exact"/>
      <w:ind w:firstLine="332"/>
      <w:rPr>
        <w:rFonts w:cs="2  Majid Shadow"/>
        <w:b/>
        <w:bCs/>
        <w:color w:val="FF0000"/>
        <w:sz w:val="28"/>
        <w:szCs w:val="28"/>
        <w:rtl/>
        <w:lang w:bidi="fa-IR"/>
      </w:rPr>
    </w:pPr>
    <w:r>
      <w:rPr>
        <w:rFonts w:cs="2  Majid Shadow"/>
        <w:b/>
        <w:bCs/>
        <w:noProof/>
        <w:color w:val="FF0000"/>
        <w:sz w:val="28"/>
        <w:szCs w:val="28"/>
        <w:rtl/>
        <w:lang w:eastAsia="en-US" w:bidi="ar-SA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B645BE7" wp14:editId="1426870F">
              <wp:simplePos x="0" y="0"/>
              <wp:positionH relativeFrom="column">
                <wp:posOffset>164465</wp:posOffset>
              </wp:positionH>
              <wp:positionV relativeFrom="paragraph">
                <wp:posOffset>285750</wp:posOffset>
              </wp:positionV>
              <wp:extent cx="6372225" cy="17780"/>
              <wp:effectExtent l="57150" t="38100" r="66675" b="96520"/>
              <wp:wrapNone/>
              <wp:docPr id="1" name="Straight Connector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6372225" cy="1778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A4B3744" id="Straight Connector 1" o:spid="_x0000_s1026" style="position:absolute;left:0;text-align:left;flip:y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12.95pt,22.5pt" to="514.7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" strokecolor="#d34817 [3204]" strokeweight="3pt">
              <v:shadow on="t" color="black" opacity=".5" origin=",-.5" offset="0"/>
              <o:lock v:ext="edit" shapetype="f"/>
            </v:line>
          </w:pict>
        </mc:Fallback>
      </mc:AlternateContent>
    </w:r>
    <w:r>
      <w:rPr>
        <w:rFonts w:cs="2  Majid Shadow"/>
        <w:b/>
        <w:bCs/>
        <w:noProof/>
        <w:color w:val="FF0000"/>
        <w:sz w:val="28"/>
        <w:szCs w:val="28"/>
        <w:rtl/>
        <w:lang w:eastAsia="en-US" w:bidi="ar-SA"/>
      </w:rPr>
      <mc:AlternateContent>
        <mc:Choice Requires="wps">
          <w:drawing>
            <wp:anchor distT="0" distB="0" distL="114300" distR="114300" simplePos="0" relativeHeight="251655680" behindDoc="1" locked="0" layoutInCell="1" allowOverlap="1" wp14:anchorId="251811A2" wp14:editId="27693CC2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6686550" cy="248920"/>
              <wp:effectExtent l="0" t="0" r="0" b="0"/>
              <wp:wrapNone/>
              <wp:docPr id="57" name="Plaque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86550" cy="248920"/>
                      </a:xfrm>
                      <a:prstGeom prst="plaque">
                        <a:avLst>
                          <a:gd name="adj" fmla="val 43453"/>
                        </a:avLst>
                      </a:prstGeom>
                      <a:solidFill>
                        <a:srgbClr val="FFFF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386A0B" id="_x0000_t21" coordsize="21600,21600" o:spt="21" adj="3600" path="m@0,qy0@0l0@2qx@0,21600l@1,21600qy21600@2l21600@0qx@1,xe">
              <v:stroke joinstyle="miter"/>
              <v:formulas>
                <v:f eqn="val #0"/>
                <v:f eqn="sum width 0 #0"/>
                <v:f eqn="sum height 0 #0"/>
                <v:f eqn="prod @0 7071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Plaque 57" o:spid="_x0000_s1026" type="#_x0000_t21" style="position:absolute;left:0;text-align:left;margin-left:475.3pt;margin-top:0;width:526.5pt;height:19.6pt;z-index:-25161932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" adj="9386" fillcolor="yellow" stroked="f" strokeweight="1pt">
              <v:path arrowok="t"/>
              <w10:wrap anchorx="margin"/>
            </v:shape>
          </w:pict>
        </mc:Fallback>
      </mc:AlternateContent>
    </w:r>
    <w:r>
      <w:rPr>
        <w:rFonts w:cs="2  Majid Shadow" w:hint="cs"/>
        <w:b/>
        <w:bCs/>
        <w:color w:val="FF0000"/>
        <w:sz w:val="28"/>
        <w:szCs w:val="28"/>
        <w:rtl/>
        <w:lang w:bidi="fa-IR"/>
      </w:rPr>
      <w:t>فرم اطلاعات مدیران. وزارت تعاون، کار و رفاه اجتماعی</w:t>
    </w:r>
    <w:r>
      <w:rPr>
        <w:rFonts w:cs="2  Majid Shadow"/>
        <w:b/>
        <w:bCs/>
        <w:color w:val="FF0000"/>
        <w:sz w:val="28"/>
        <w:szCs w:val="28"/>
        <w:lang w:bidi="fa-IR"/>
      </w:rPr>
      <w:t xml:space="preserve"> </w:t>
    </w:r>
    <w:r w:rsidRPr="00AD45FC">
      <w:rPr>
        <w:rFonts w:cs="2  Majid Shadow" w:hint="cs"/>
        <w:b/>
        <w:bCs/>
        <w:color w:val="FF0000"/>
        <w:sz w:val="28"/>
        <w:szCs w:val="28"/>
        <w:rtl/>
        <w:lang w:bidi="fa-IR"/>
      </w:rPr>
      <w:t xml:space="preserve">استان </w:t>
    </w:r>
    <w:r>
      <w:rPr>
        <w:rFonts w:cs="2  Majid Shadow" w:hint="cs"/>
        <w:b/>
        <w:bCs/>
        <w:color w:val="FF0000"/>
        <w:sz w:val="28"/>
        <w:szCs w:val="28"/>
        <w:rtl/>
        <w:lang w:bidi="fa-IR"/>
      </w:rPr>
      <w:t>بوشهر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2DBB21" w14:textId="77777777" w:rsidR="00731DB2" w:rsidRDefault="00731DB2" w:rsidP="00342FA5">
    <w:pPr>
      <w:pStyle w:val="Header"/>
      <w:spacing w:line="240" w:lineRule="auto"/>
      <w:jc w:val="right"/>
      <w:rPr>
        <w:lang w:bidi="fa-IR"/>
      </w:rPr>
    </w:pPr>
    <w:r>
      <w:rPr>
        <w:rFonts w:cs="B Nazanin"/>
        <w:b/>
        <w:bCs/>
        <w:szCs w:val="22"/>
        <w:lang w:bidi="fa-IR"/>
      </w:rP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1FD472" w14:textId="77777777" w:rsidR="00731DB2" w:rsidRPr="00AD45FC" w:rsidRDefault="00731DB2" w:rsidP="005B4E5B">
    <w:pPr>
      <w:pStyle w:val="Header"/>
      <w:tabs>
        <w:tab w:val="clear" w:pos="4320"/>
        <w:tab w:val="clear" w:pos="8640"/>
      </w:tabs>
      <w:bidi/>
      <w:spacing w:after="0" w:line="400" w:lineRule="exact"/>
      <w:ind w:firstLine="332"/>
      <w:rPr>
        <w:rFonts w:cs="2  Majid Shadow"/>
        <w:b/>
        <w:bCs/>
        <w:color w:val="FF0000"/>
        <w:sz w:val="28"/>
        <w:szCs w:val="28"/>
        <w:rtl/>
        <w:lang w:bidi="fa-IR"/>
      </w:rPr>
    </w:pPr>
    <w:r>
      <w:rPr>
        <w:rFonts w:cs="2  Majid Shadow"/>
        <w:b/>
        <w:bCs/>
        <w:noProof/>
        <w:color w:val="FF0000"/>
        <w:sz w:val="28"/>
        <w:szCs w:val="28"/>
        <w:rtl/>
        <w:lang w:eastAsia="en-US" w:bidi="ar-SA"/>
      </w:rPr>
      <mc:AlternateContent>
        <mc:Choice Requires="wps">
          <w:drawing>
            <wp:anchor distT="0" distB="0" distL="114300" distR="114300" simplePos="0" relativeHeight="251662848" behindDoc="0" locked="0" layoutInCell="1" allowOverlap="1" wp14:anchorId="7C238DA2" wp14:editId="7AFD7EB4">
              <wp:simplePos x="0" y="0"/>
              <wp:positionH relativeFrom="column">
                <wp:posOffset>164465</wp:posOffset>
              </wp:positionH>
              <wp:positionV relativeFrom="paragraph">
                <wp:posOffset>285750</wp:posOffset>
              </wp:positionV>
              <wp:extent cx="6372225" cy="17780"/>
              <wp:effectExtent l="57150" t="38100" r="66675" b="96520"/>
              <wp:wrapNone/>
              <wp:docPr id="1236397332" name="Straight Connector 123639733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/>
                    </wps:cNvCnPr>
                    <wps:spPr>
                      <a:xfrm flipV="1">
                        <a:off x="0" y="0"/>
                        <a:ext cx="6372225" cy="17780"/>
                      </a:xfrm>
                      <a:prstGeom prst="line">
                        <a:avLst/>
                      </a:prstGeom>
                    </wps:spPr>
                    <wps:style>
                      <a:lnRef idx="3">
                        <a:schemeClr val="accent1"/>
                      </a:lnRef>
                      <a:fillRef idx="0">
                        <a:schemeClr val="accent1"/>
                      </a:fillRef>
                      <a:effectRef idx="2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7D076DA3" id="Straight Connector 1236397332" o:spid="_x0000_s1026" style="position:absolute;flip:y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margin" from="12.95pt,22.5pt" to="514.7pt,2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" strokecolor="#d34817 [3204]" strokeweight="3pt">
              <v:shadow on="t" color="black" opacity=".5" origin=",-.5" offset="0"/>
              <o:lock v:ext="edit" shapetype="f"/>
            </v:line>
          </w:pict>
        </mc:Fallback>
      </mc:AlternateContent>
    </w:r>
    <w:r>
      <w:rPr>
        <w:rFonts w:cs="2  Majid Shadow"/>
        <w:b/>
        <w:bCs/>
        <w:noProof/>
        <w:color w:val="FF0000"/>
        <w:sz w:val="28"/>
        <w:szCs w:val="28"/>
        <w:rtl/>
        <w:lang w:eastAsia="en-US" w:bidi="ar-SA"/>
      </w:rPr>
      <mc:AlternateContent>
        <mc:Choice Requires="wps">
          <w:drawing>
            <wp:anchor distT="0" distB="0" distL="114300" distR="114300" simplePos="0" relativeHeight="251659776" behindDoc="1" locked="0" layoutInCell="1" allowOverlap="1" wp14:anchorId="69F2AD29" wp14:editId="1DE9DBC8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6686550" cy="248920"/>
              <wp:effectExtent l="0" t="0" r="0" b="0"/>
              <wp:wrapNone/>
              <wp:docPr id="190796770" name="Plaque 1907967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686550" cy="248920"/>
                      </a:xfrm>
                      <a:prstGeom prst="plaque">
                        <a:avLst>
                          <a:gd name="adj" fmla="val 43453"/>
                        </a:avLst>
                      </a:prstGeom>
                      <a:solidFill>
                        <a:srgbClr val="FFFF00"/>
                      </a:solidFill>
                      <a:ln>
                        <a:noFill/>
                      </a:ln>
                    </wps:spPr>
                    <wps:style>
                      <a:lnRef idx="2">
                        <a:schemeClr val="accent6"/>
                      </a:lnRef>
                      <a:fillRef idx="1">
                        <a:schemeClr val="lt1"/>
                      </a:fillRef>
                      <a:effectRef idx="0">
                        <a:schemeClr val="accent6"/>
                      </a:effectRef>
                      <a:fontRef idx="minor">
                        <a:schemeClr val="dk1"/>
                      </a:fontRef>
                    </wps:style>
                    <wps:bodyPr rot="0" spcFirstLastPara="0" vertOverflow="overflow" horzOverflow="overflow" vert="horz" wrap="square" lIns="91440" tIns="45720" rIns="91440" bIns="45720" numCol="1" spcCol="0" rtlCol="1" fromWordArt="0" anchor="ctr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5250459" id="_x0000_t21" coordsize="21600,21600" o:spt="21" adj="3600" path="m@0,qy0@0l0@2qx@0,21600l@1,21600qy21600@2l21600@0qx@1,xe">
              <v:stroke joinstyle="miter"/>
              <v:formulas>
                <v:f eqn="val #0"/>
                <v:f eqn="sum width 0 #0"/>
                <v:f eqn="sum height 0 #0"/>
                <v:f eqn="prod @0 7071 10000"/>
                <v:f eqn="sum width 0 @3"/>
                <v:f eqn="sum height 0 @3"/>
                <v:f eqn="val width"/>
                <v:f eqn="val height"/>
                <v:f eqn="prod width 1 2"/>
                <v:f eqn="prod height 1 2"/>
              </v:formulas>
              <v:path gradientshapeok="t" limo="10800,10800" o:connecttype="custom" o:connectlocs="@8,0;0,@9;@8,@7;@6,@9" textboxrect="@3,@3,@4,@5"/>
              <v:handles>
                <v:h position="#0,topLeft" switch="" xrange="0,10800"/>
              </v:handles>
            </v:shapetype>
            <v:shape id="Plaque 190796770" o:spid="_x0000_s1026" type="#_x0000_t21" style="position:absolute;margin-left:475.3pt;margin-top:0;width:526.5pt;height:19.6pt;z-index:-25161216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" adj="9386" fillcolor="yellow" stroked="f" strokeweight="1pt">
              <w10:wrap anchorx="margin"/>
            </v:shape>
          </w:pict>
        </mc:Fallback>
      </mc:AlternateContent>
    </w:r>
    <w:r>
      <w:rPr>
        <w:rFonts w:cs="2  Majid Shadow" w:hint="cs"/>
        <w:b/>
        <w:bCs/>
        <w:color w:val="FF0000"/>
        <w:sz w:val="28"/>
        <w:szCs w:val="28"/>
        <w:rtl/>
        <w:lang w:bidi="fa-IR"/>
      </w:rPr>
      <w:t xml:space="preserve">فرم </w:t>
    </w:r>
    <w:r>
      <w:rPr>
        <w:rFonts w:cs="2  Majid Shadow" w:hint="cs"/>
        <w:b/>
        <w:bCs/>
        <w:color w:val="FF0000"/>
        <w:sz w:val="28"/>
        <w:szCs w:val="28"/>
        <w:rtl/>
        <w:lang w:bidi="fa-IR"/>
      </w:rPr>
      <w:t>اطلاعات مدیران. وزارت تعاون، کار و رفاه اجتماعی</w:t>
    </w:r>
    <w:r>
      <w:rPr>
        <w:rFonts w:cs="2  Majid Shadow"/>
        <w:b/>
        <w:bCs/>
        <w:color w:val="FF0000"/>
        <w:sz w:val="28"/>
        <w:szCs w:val="28"/>
        <w:lang w:bidi="fa-IR"/>
      </w:rPr>
      <w:t xml:space="preserve"> </w:t>
    </w:r>
    <w:r w:rsidRPr="00AD45FC">
      <w:rPr>
        <w:rFonts w:cs="2  Majid Shadow" w:hint="cs"/>
        <w:b/>
        <w:bCs/>
        <w:color w:val="FF0000"/>
        <w:sz w:val="28"/>
        <w:szCs w:val="28"/>
        <w:rtl/>
        <w:lang w:bidi="fa-IR"/>
      </w:rPr>
      <w:t xml:space="preserve">استان </w:t>
    </w:r>
    <w:r>
      <w:rPr>
        <w:rFonts w:cs="2  Majid Shadow" w:hint="cs"/>
        <w:b/>
        <w:bCs/>
        <w:color w:val="FF0000"/>
        <w:sz w:val="28"/>
        <w:szCs w:val="28"/>
        <w:rtl/>
        <w:lang w:bidi="fa-IR"/>
      </w:rPr>
      <w:t>بوشهر</w: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3211D3" w14:textId="77777777" w:rsidR="00731DB2" w:rsidRDefault="00731DB2" w:rsidP="00342FA5">
    <w:pPr>
      <w:pStyle w:val="Header"/>
      <w:spacing w:line="240" w:lineRule="auto"/>
      <w:jc w:val="right"/>
      <w:rPr>
        <w:lang w:bidi="fa-IR"/>
      </w:rPr>
    </w:pPr>
    <w:r>
      <w:rPr>
        <w:rFonts w:cs="B Nazanin"/>
        <w:b/>
        <w:bCs/>
        <w:szCs w:val="22"/>
        <w:lang w:bidi="fa-IR"/>
      </w:rP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0"/>
    <w:multiLevelType w:val="singleLevel"/>
    <w:tmpl w:val="E0C0C54A"/>
    <w:lvl w:ilvl="0">
      <w:start w:val="1"/>
      <w:numFmt w:val="bullet"/>
      <w:pStyle w:val="ListBullet5"/>
      <w:lvlText w:val="○"/>
      <w:lvlJc w:val="left"/>
      <w:pPr>
        <w:ind w:left="1800" w:hanging="360"/>
      </w:pPr>
      <w:rPr>
        <w:rFonts w:ascii="Monotype Corsiva" w:hAnsi="Monotype Corsiva" w:hint="default"/>
        <w:color w:val="A28E6A" w:themeColor="accent3"/>
      </w:rPr>
    </w:lvl>
  </w:abstractNum>
  <w:abstractNum w:abstractNumId="1" w15:restartNumberingAfterBreak="0">
    <w:nsid w:val="FFFFFF81"/>
    <w:multiLevelType w:val="singleLevel"/>
    <w:tmpl w:val="9A8A1DFA"/>
    <w:lvl w:ilvl="0">
      <w:start w:val="1"/>
      <w:numFmt w:val="bullet"/>
      <w:pStyle w:val="ListBullet4"/>
      <w:lvlText w:val=""/>
      <w:lvlJc w:val="left"/>
      <w:pPr>
        <w:ind w:left="1440" w:hanging="360"/>
      </w:pPr>
      <w:rPr>
        <w:rFonts w:ascii="Symbol" w:hAnsi="Symbol" w:hint="default"/>
        <w:color w:val="A28E6A" w:themeColor="accent3"/>
      </w:rPr>
    </w:lvl>
  </w:abstractNum>
  <w:abstractNum w:abstractNumId="2" w15:restartNumberingAfterBreak="0">
    <w:nsid w:val="FFFFFF82"/>
    <w:multiLevelType w:val="singleLevel"/>
    <w:tmpl w:val="4AAC3C4A"/>
    <w:lvl w:ilvl="0">
      <w:start w:val="1"/>
      <w:numFmt w:val="bullet"/>
      <w:pStyle w:val="ListBullet3"/>
      <w:lvlText w:val=""/>
      <w:lvlJc w:val="left"/>
      <w:pPr>
        <w:ind w:left="1080" w:hanging="360"/>
      </w:pPr>
      <w:rPr>
        <w:rFonts w:ascii="Symbol" w:hAnsi="Symbol" w:hint="default"/>
        <w:color w:val="EE8C69" w:themeColor="accent1" w:themeTint="99"/>
      </w:rPr>
    </w:lvl>
  </w:abstractNum>
  <w:abstractNum w:abstractNumId="3" w15:restartNumberingAfterBreak="0">
    <w:nsid w:val="FFFFFF83"/>
    <w:multiLevelType w:val="singleLevel"/>
    <w:tmpl w:val="3EFA84BC"/>
    <w:lvl w:ilvl="0">
      <w:start w:val="1"/>
      <w:numFmt w:val="bullet"/>
      <w:pStyle w:val="ListBullet2"/>
      <w:lvlText w:val=""/>
      <w:lvlJc w:val="left"/>
      <w:pPr>
        <w:ind w:left="720" w:hanging="360"/>
      </w:pPr>
      <w:rPr>
        <w:rFonts w:ascii="Symbol" w:hAnsi="Symbol" w:hint="default"/>
        <w:color w:val="D34817" w:themeColor="accent1"/>
      </w:rPr>
    </w:lvl>
  </w:abstractNum>
  <w:abstractNum w:abstractNumId="4" w15:restartNumberingAfterBreak="0">
    <w:nsid w:val="FFFFFF89"/>
    <w:multiLevelType w:val="singleLevel"/>
    <w:tmpl w:val="3932A106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9D3511" w:themeColor="accent1" w:themeShade="BF"/>
      </w:rPr>
    </w:lvl>
  </w:abstractNum>
  <w:abstractNum w:abstractNumId="5" w15:restartNumberingAfterBreak="0">
    <w:nsid w:val="027A3527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05942EAB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6023BD6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6D8457D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39D11C9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AA01F86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A5570E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A8A2645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4141C66"/>
    <w:multiLevelType w:val="hybridMultilevel"/>
    <w:tmpl w:val="F48C5366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8C3F71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0844274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7138E7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460D23D3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BF91AB8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63A75839"/>
    <w:multiLevelType w:val="hybridMultilevel"/>
    <w:tmpl w:val="0392750C"/>
    <w:lvl w:ilvl="0" w:tplc="C4603858">
      <w:start w:val="1"/>
      <w:numFmt w:val="decimal"/>
      <w:lvlText w:val="%1."/>
      <w:lvlJc w:val="left"/>
      <w:pPr>
        <w:ind w:left="360" w:hanging="360"/>
      </w:pPr>
      <w:rPr>
        <w:rFonts w:cs="B Nazanin" w:hint="default"/>
        <w:b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809858663">
    <w:abstractNumId w:val="4"/>
  </w:num>
  <w:num w:numId="2" w16cid:durableId="1885480192">
    <w:abstractNumId w:val="3"/>
  </w:num>
  <w:num w:numId="3" w16cid:durableId="756055413">
    <w:abstractNumId w:val="2"/>
  </w:num>
  <w:num w:numId="4" w16cid:durableId="503981673">
    <w:abstractNumId w:val="1"/>
  </w:num>
  <w:num w:numId="5" w16cid:durableId="360710558">
    <w:abstractNumId w:val="0"/>
  </w:num>
  <w:num w:numId="6" w16cid:durableId="848523349">
    <w:abstractNumId w:val="13"/>
  </w:num>
  <w:num w:numId="7" w16cid:durableId="1502621242">
    <w:abstractNumId w:val="8"/>
  </w:num>
  <w:num w:numId="8" w16cid:durableId="1329558135">
    <w:abstractNumId w:val="7"/>
  </w:num>
  <w:num w:numId="9" w16cid:durableId="791826697">
    <w:abstractNumId w:val="16"/>
  </w:num>
  <w:num w:numId="10" w16cid:durableId="497043325">
    <w:abstractNumId w:val="15"/>
  </w:num>
  <w:num w:numId="11" w16cid:durableId="615870380">
    <w:abstractNumId w:val="11"/>
  </w:num>
  <w:num w:numId="12" w16cid:durableId="1447238164">
    <w:abstractNumId w:val="5"/>
  </w:num>
  <w:num w:numId="13" w16cid:durableId="1230337592">
    <w:abstractNumId w:val="18"/>
  </w:num>
  <w:num w:numId="14" w16cid:durableId="1840580240">
    <w:abstractNumId w:val="14"/>
  </w:num>
  <w:num w:numId="15" w16cid:durableId="1517648491">
    <w:abstractNumId w:val="9"/>
  </w:num>
  <w:num w:numId="16" w16cid:durableId="838420804">
    <w:abstractNumId w:val="12"/>
  </w:num>
  <w:num w:numId="17" w16cid:durableId="1579170355">
    <w:abstractNumId w:val="19"/>
  </w:num>
  <w:num w:numId="18" w16cid:durableId="2059041120">
    <w:abstractNumId w:val="17"/>
  </w:num>
  <w:num w:numId="19" w16cid:durableId="1416971441">
    <w:abstractNumId w:val="6"/>
  </w:num>
  <w:num w:numId="20" w16cid:durableId="687486359">
    <w:abstractNumId w:val="10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DateAndTime/>
  <w:displayBackgroundShape/>
  <w:embedTrueTypeFonts/>
  <w:saveSubsetFonts/>
  <w:hideSpellingErrors/>
  <w:proofState w:spelling="clean"/>
  <w:attachedTemplate r:id="rId1"/>
  <w:defaultTabStop w:val="720"/>
  <w:drawingGridHorizontalSpacing w:val="110"/>
  <w:displayHorizontalDrawingGridEvery w:val="2"/>
  <w:characterSpacingControl w:val="doNotCompress"/>
  <w:hdrShapeDefaults>
    <o:shapedefaults v:ext="edit" spidmax="2050">
      <o:colormru v:ext="edit" colors="#cfc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7F09"/>
    <w:rsid w:val="000015EE"/>
    <w:rsid w:val="00002C19"/>
    <w:rsid w:val="00003E63"/>
    <w:rsid w:val="0000799F"/>
    <w:rsid w:val="00012833"/>
    <w:rsid w:val="00013CFD"/>
    <w:rsid w:val="00015059"/>
    <w:rsid w:val="00020EEC"/>
    <w:rsid w:val="0002173E"/>
    <w:rsid w:val="00021EDA"/>
    <w:rsid w:val="000232DB"/>
    <w:rsid w:val="00024AA3"/>
    <w:rsid w:val="00026A65"/>
    <w:rsid w:val="0003018F"/>
    <w:rsid w:val="0003196E"/>
    <w:rsid w:val="00031E2D"/>
    <w:rsid w:val="00033097"/>
    <w:rsid w:val="00034C05"/>
    <w:rsid w:val="000423A8"/>
    <w:rsid w:val="000423BA"/>
    <w:rsid w:val="00044A17"/>
    <w:rsid w:val="00044DFD"/>
    <w:rsid w:val="00054818"/>
    <w:rsid w:val="0005780D"/>
    <w:rsid w:val="000605E8"/>
    <w:rsid w:val="00060D0F"/>
    <w:rsid w:val="000629D1"/>
    <w:rsid w:val="00062BF1"/>
    <w:rsid w:val="00070C10"/>
    <w:rsid w:val="00072798"/>
    <w:rsid w:val="00076A30"/>
    <w:rsid w:val="00077573"/>
    <w:rsid w:val="0008188C"/>
    <w:rsid w:val="000818E1"/>
    <w:rsid w:val="000841EC"/>
    <w:rsid w:val="0008448E"/>
    <w:rsid w:val="00084850"/>
    <w:rsid w:val="000859A9"/>
    <w:rsid w:val="00091337"/>
    <w:rsid w:val="00093DD4"/>
    <w:rsid w:val="00094209"/>
    <w:rsid w:val="00095247"/>
    <w:rsid w:val="000A22C9"/>
    <w:rsid w:val="000B030A"/>
    <w:rsid w:val="000B3AE8"/>
    <w:rsid w:val="000B6191"/>
    <w:rsid w:val="000C0AA8"/>
    <w:rsid w:val="000C1309"/>
    <w:rsid w:val="000C30ED"/>
    <w:rsid w:val="000D0DA1"/>
    <w:rsid w:val="000D0FC7"/>
    <w:rsid w:val="000E01D9"/>
    <w:rsid w:val="000E3AF6"/>
    <w:rsid w:val="000E517E"/>
    <w:rsid w:val="000E6B24"/>
    <w:rsid w:val="000E733A"/>
    <w:rsid w:val="000F1969"/>
    <w:rsid w:val="000F5755"/>
    <w:rsid w:val="000F7C6C"/>
    <w:rsid w:val="001011BF"/>
    <w:rsid w:val="00102F77"/>
    <w:rsid w:val="001036ED"/>
    <w:rsid w:val="00106728"/>
    <w:rsid w:val="00106B6C"/>
    <w:rsid w:val="001122C1"/>
    <w:rsid w:val="00117383"/>
    <w:rsid w:val="00120F4A"/>
    <w:rsid w:val="00124F71"/>
    <w:rsid w:val="001253A8"/>
    <w:rsid w:val="00127AD3"/>
    <w:rsid w:val="00127DA6"/>
    <w:rsid w:val="00132844"/>
    <w:rsid w:val="00132D8D"/>
    <w:rsid w:val="0013340F"/>
    <w:rsid w:val="001358F6"/>
    <w:rsid w:val="00136CFE"/>
    <w:rsid w:val="00141663"/>
    <w:rsid w:val="001421EC"/>
    <w:rsid w:val="001434A4"/>
    <w:rsid w:val="00145B78"/>
    <w:rsid w:val="00150649"/>
    <w:rsid w:val="00151542"/>
    <w:rsid w:val="00152E65"/>
    <w:rsid w:val="001537AB"/>
    <w:rsid w:val="00154F3E"/>
    <w:rsid w:val="00161752"/>
    <w:rsid w:val="001625F6"/>
    <w:rsid w:val="0016284E"/>
    <w:rsid w:val="001631DE"/>
    <w:rsid w:val="00164403"/>
    <w:rsid w:val="00165EF5"/>
    <w:rsid w:val="00171658"/>
    <w:rsid w:val="0017176C"/>
    <w:rsid w:val="0017744A"/>
    <w:rsid w:val="00182406"/>
    <w:rsid w:val="00183FB3"/>
    <w:rsid w:val="00190186"/>
    <w:rsid w:val="0019036D"/>
    <w:rsid w:val="00190C95"/>
    <w:rsid w:val="00193AF6"/>
    <w:rsid w:val="001964F0"/>
    <w:rsid w:val="001A3A79"/>
    <w:rsid w:val="001B520A"/>
    <w:rsid w:val="001B678A"/>
    <w:rsid w:val="001C03E7"/>
    <w:rsid w:val="001C2724"/>
    <w:rsid w:val="001C6F14"/>
    <w:rsid w:val="001C7AD7"/>
    <w:rsid w:val="001D1155"/>
    <w:rsid w:val="001D3BD6"/>
    <w:rsid w:val="001E186C"/>
    <w:rsid w:val="001E2D93"/>
    <w:rsid w:val="001E44B2"/>
    <w:rsid w:val="001E5D22"/>
    <w:rsid w:val="001F0856"/>
    <w:rsid w:val="001F22E4"/>
    <w:rsid w:val="001F4C9D"/>
    <w:rsid w:val="001F6B4A"/>
    <w:rsid w:val="00200489"/>
    <w:rsid w:val="00200FD9"/>
    <w:rsid w:val="00201970"/>
    <w:rsid w:val="002019A8"/>
    <w:rsid w:val="00201F2F"/>
    <w:rsid w:val="0020754C"/>
    <w:rsid w:val="0021007F"/>
    <w:rsid w:val="00210A59"/>
    <w:rsid w:val="002122E5"/>
    <w:rsid w:val="002159F9"/>
    <w:rsid w:val="00216C2B"/>
    <w:rsid w:val="00216D10"/>
    <w:rsid w:val="00222B65"/>
    <w:rsid w:val="002232E6"/>
    <w:rsid w:val="00223F11"/>
    <w:rsid w:val="00231560"/>
    <w:rsid w:val="002347FF"/>
    <w:rsid w:val="00236154"/>
    <w:rsid w:val="0023664F"/>
    <w:rsid w:val="002405DE"/>
    <w:rsid w:val="0024151E"/>
    <w:rsid w:val="0024188F"/>
    <w:rsid w:val="0024416C"/>
    <w:rsid w:val="00266935"/>
    <w:rsid w:val="00277581"/>
    <w:rsid w:val="002805D4"/>
    <w:rsid w:val="002805EE"/>
    <w:rsid w:val="00282AB7"/>
    <w:rsid w:val="00284D9D"/>
    <w:rsid w:val="002910C7"/>
    <w:rsid w:val="00292104"/>
    <w:rsid w:val="002921BD"/>
    <w:rsid w:val="002A01C7"/>
    <w:rsid w:val="002A0B8D"/>
    <w:rsid w:val="002A10FB"/>
    <w:rsid w:val="002A39E2"/>
    <w:rsid w:val="002A3AF6"/>
    <w:rsid w:val="002A6402"/>
    <w:rsid w:val="002A7515"/>
    <w:rsid w:val="002A76E3"/>
    <w:rsid w:val="002B0929"/>
    <w:rsid w:val="002B21B2"/>
    <w:rsid w:val="002B3064"/>
    <w:rsid w:val="002B7CEA"/>
    <w:rsid w:val="002C0CBB"/>
    <w:rsid w:val="002C2C1A"/>
    <w:rsid w:val="002C2DDA"/>
    <w:rsid w:val="002C454D"/>
    <w:rsid w:val="002C4BC4"/>
    <w:rsid w:val="002D226D"/>
    <w:rsid w:val="002D2559"/>
    <w:rsid w:val="002D361D"/>
    <w:rsid w:val="002D3927"/>
    <w:rsid w:val="002D7B15"/>
    <w:rsid w:val="002E722B"/>
    <w:rsid w:val="002E73A7"/>
    <w:rsid w:val="002F1B91"/>
    <w:rsid w:val="002F23A6"/>
    <w:rsid w:val="002F2D25"/>
    <w:rsid w:val="00300006"/>
    <w:rsid w:val="00301680"/>
    <w:rsid w:val="00306BD2"/>
    <w:rsid w:val="00310E3A"/>
    <w:rsid w:val="003135AC"/>
    <w:rsid w:val="003174DA"/>
    <w:rsid w:val="003175A5"/>
    <w:rsid w:val="00317E89"/>
    <w:rsid w:val="0032123A"/>
    <w:rsid w:val="00331C81"/>
    <w:rsid w:val="00332828"/>
    <w:rsid w:val="00332912"/>
    <w:rsid w:val="003428A1"/>
    <w:rsid w:val="00342FA5"/>
    <w:rsid w:val="003469CC"/>
    <w:rsid w:val="0035237F"/>
    <w:rsid w:val="003529C0"/>
    <w:rsid w:val="0035475D"/>
    <w:rsid w:val="00356F41"/>
    <w:rsid w:val="003627B4"/>
    <w:rsid w:val="003634E4"/>
    <w:rsid w:val="00370A15"/>
    <w:rsid w:val="00383EDC"/>
    <w:rsid w:val="0038555B"/>
    <w:rsid w:val="0038793C"/>
    <w:rsid w:val="00390B0C"/>
    <w:rsid w:val="00397DE0"/>
    <w:rsid w:val="003A2920"/>
    <w:rsid w:val="003A301C"/>
    <w:rsid w:val="003B117B"/>
    <w:rsid w:val="003B41A5"/>
    <w:rsid w:val="003C0CC9"/>
    <w:rsid w:val="003C1474"/>
    <w:rsid w:val="003C2400"/>
    <w:rsid w:val="003C3AB6"/>
    <w:rsid w:val="003C45A0"/>
    <w:rsid w:val="003C641A"/>
    <w:rsid w:val="003C69FD"/>
    <w:rsid w:val="003D5F19"/>
    <w:rsid w:val="003E3DD2"/>
    <w:rsid w:val="003E5D3B"/>
    <w:rsid w:val="003F05B5"/>
    <w:rsid w:val="003F490D"/>
    <w:rsid w:val="003F521A"/>
    <w:rsid w:val="003F7680"/>
    <w:rsid w:val="0040098E"/>
    <w:rsid w:val="0040113A"/>
    <w:rsid w:val="00405554"/>
    <w:rsid w:val="00410C5F"/>
    <w:rsid w:val="0041156E"/>
    <w:rsid w:val="00414ED7"/>
    <w:rsid w:val="004160DB"/>
    <w:rsid w:val="0042020C"/>
    <w:rsid w:val="0042187F"/>
    <w:rsid w:val="00421F17"/>
    <w:rsid w:val="0042378D"/>
    <w:rsid w:val="00423A4A"/>
    <w:rsid w:val="00423AC3"/>
    <w:rsid w:val="004300FC"/>
    <w:rsid w:val="004332FE"/>
    <w:rsid w:val="00433956"/>
    <w:rsid w:val="004371F4"/>
    <w:rsid w:val="00437789"/>
    <w:rsid w:val="00451320"/>
    <w:rsid w:val="0046028E"/>
    <w:rsid w:val="00461C86"/>
    <w:rsid w:val="00462E82"/>
    <w:rsid w:val="004657F1"/>
    <w:rsid w:val="00467524"/>
    <w:rsid w:val="004707EF"/>
    <w:rsid w:val="00471492"/>
    <w:rsid w:val="00471E95"/>
    <w:rsid w:val="00473D13"/>
    <w:rsid w:val="00477C27"/>
    <w:rsid w:val="00484455"/>
    <w:rsid w:val="00485C02"/>
    <w:rsid w:val="00486E13"/>
    <w:rsid w:val="00487475"/>
    <w:rsid w:val="00487A4F"/>
    <w:rsid w:val="00490E63"/>
    <w:rsid w:val="004913E1"/>
    <w:rsid w:val="004A036D"/>
    <w:rsid w:val="004A06BD"/>
    <w:rsid w:val="004A2611"/>
    <w:rsid w:val="004A4A2F"/>
    <w:rsid w:val="004A5C7F"/>
    <w:rsid w:val="004A5E42"/>
    <w:rsid w:val="004B0280"/>
    <w:rsid w:val="004B3187"/>
    <w:rsid w:val="004C1BFA"/>
    <w:rsid w:val="004C62D9"/>
    <w:rsid w:val="004D1548"/>
    <w:rsid w:val="004D33B4"/>
    <w:rsid w:val="004D454F"/>
    <w:rsid w:val="004D7B27"/>
    <w:rsid w:val="004E1542"/>
    <w:rsid w:val="004E16B6"/>
    <w:rsid w:val="004E1882"/>
    <w:rsid w:val="004E2894"/>
    <w:rsid w:val="004E3FD5"/>
    <w:rsid w:val="004E4C1C"/>
    <w:rsid w:val="004E515E"/>
    <w:rsid w:val="004F2825"/>
    <w:rsid w:val="004F346C"/>
    <w:rsid w:val="00504531"/>
    <w:rsid w:val="00513EB3"/>
    <w:rsid w:val="00515A5A"/>
    <w:rsid w:val="00515EA7"/>
    <w:rsid w:val="0051667F"/>
    <w:rsid w:val="0052023B"/>
    <w:rsid w:val="00520F3B"/>
    <w:rsid w:val="005250E1"/>
    <w:rsid w:val="00526448"/>
    <w:rsid w:val="00527ACD"/>
    <w:rsid w:val="0053107F"/>
    <w:rsid w:val="00531790"/>
    <w:rsid w:val="00531E30"/>
    <w:rsid w:val="00533B10"/>
    <w:rsid w:val="00545EEC"/>
    <w:rsid w:val="0055244E"/>
    <w:rsid w:val="00554A72"/>
    <w:rsid w:val="00554F27"/>
    <w:rsid w:val="00556C42"/>
    <w:rsid w:val="005576F8"/>
    <w:rsid w:val="00557CEE"/>
    <w:rsid w:val="00560AE0"/>
    <w:rsid w:val="00560D2B"/>
    <w:rsid w:val="005621D2"/>
    <w:rsid w:val="00562F90"/>
    <w:rsid w:val="00567DCA"/>
    <w:rsid w:val="00570C5D"/>
    <w:rsid w:val="00572457"/>
    <w:rsid w:val="0057359F"/>
    <w:rsid w:val="00574818"/>
    <w:rsid w:val="00575952"/>
    <w:rsid w:val="00576031"/>
    <w:rsid w:val="00585BA1"/>
    <w:rsid w:val="00585CFB"/>
    <w:rsid w:val="00593339"/>
    <w:rsid w:val="00593A51"/>
    <w:rsid w:val="00594979"/>
    <w:rsid w:val="00595260"/>
    <w:rsid w:val="005A2A0D"/>
    <w:rsid w:val="005A43B9"/>
    <w:rsid w:val="005A4453"/>
    <w:rsid w:val="005A70A2"/>
    <w:rsid w:val="005B4E5B"/>
    <w:rsid w:val="005C13C8"/>
    <w:rsid w:val="005C3C08"/>
    <w:rsid w:val="005C72A4"/>
    <w:rsid w:val="005D0D51"/>
    <w:rsid w:val="005D449D"/>
    <w:rsid w:val="005D6AD1"/>
    <w:rsid w:val="005E000C"/>
    <w:rsid w:val="005E1638"/>
    <w:rsid w:val="005E3359"/>
    <w:rsid w:val="005E4B1A"/>
    <w:rsid w:val="005F0A7F"/>
    <w:rsid w:val="005F15BD"/>
    <w:rsid w:val="005F6AE2"/>
    <w:rsid w:val="005F6F99"/>
    <w:rsid w:val="006067EC"/>
    <w:rsid w:val="006158EF"/>
    <w:rsid w:val="006165CD"/>
    <w:rsid w:val="006208FC"/>
    <w:rsid w:val="00622698"/>
    <w:rsid w:val="00622DEC"/>
    <w:rsid w:val="00623CCE"/>
    <w:rsid w:val="006269AD"/>
    <w:rsid w:val="006378F3"/>
    <w:rsid w:val="00637D88"/>
    <w:rsid w:val="00641FAE"/>
    <w:rsid w:val="00643B02"/>
    <w:rsid w:val="00653BF3"/>
    <w:rsid w:val="00654E62"/>
    <w:rsid w:val="00656432"/>
    <w:rsid w:val="00660E9B"/>
    <w:rsid w:val="00665267"/>
    <w:rsid w:val="0066730B"/>
    <w:rsid w:val="00667B9F"/>
    <w:rsid w:val="00667EFB"/>
    <w:rsid w:val="00671C56"/>
    <w:rsid w:val="00673477"/>
    <w:rsid w:val="006734B8"/>
    <w:rsid w:val="006754E7"/>
    <w:rsid w:val="006818C5"/>
    <w:rsid w:val="006872F7"/>
    <w:rsid w:val="00687667"/>
    <w:rsid w:val="00687A47"/>
    <w:rsid w:val="00692914"/>
    <w:rsid w:val="0069315F"/>
    <w:rsid w:val="00694282"/>
    <w:rsid w:val="0069455F"/>
    <w:rsid w:val="006953AD"/>
    <w:rsid w:val="0069618F"/>
    <w:rsid w:val="006A54D7"/>
    <w:rsid w:val="006A77D9"/>
    <w:rsid w:val="006B52AA"/>
    <w:rsid w:val="006C0072"/>
    <w:rsid w:val="006C52B3"/>
    <w:rsid w:val="006C6278"/>
    <w:rsid w:val="006D22E7"/>
    <w:rsid w:val="006D47E5"/>
    <w:rsid w:val="006D5821"/>
    <w:rsid w:val="006D5989"/>
    <w:rsid w:val="006E33E2"/>
    <w:rsid w:val="006E35C6"/>
    <w:rsid w:val="006E3667"/>
    <w:rsid w:val="006E3E5D"/>
    <w:rsid w:val="006F111A"/>
    <w:rsid w:val="00700BD8"/>
    <w:rsid w:val="007013AA"/>
    <w:rsid w:val="007013AD"/>
    <w:rsid w:val="007015D7"/>
    <w:rsid w:val="00703B1F"/>
    <w:rsid w:val="00704ECA"/>
    <w:rsid w:val="00710662"/>
    <w:rsid w:val="00712198"/>
    <w:rsid w:val="007173C2"/>
    <w:rsid w:val="00717EE7"/>
    <w:rsid w:val="0072198A"/>
    <w:rsid w:val="007219F1"/>
    <w:rsid w:val="00722AC4"/>
    <w:rsid w:val="00731DB2"/>
    <w:rsid w:val="007337D1"/>
    <w:rsid w:val="007345E7"/>
    <w:rsid w:val="00740472"/>
    <w:rsid w:val="00741CF8"/>
    <w:rsid w:val="007432E7"/>
    <w:rsid w:val="0074536C"/>
    <w:rsid w:val="00750460"/>
    <w:rsid w:val="007510A2"/>
    <w:rsid w:val="00755FFC"/>
    <w:rsid w:val="0076580B"/>
    <w:rsid w:val="00765B57"/>
    <w:rsid w:val="00771330"/>
    <w:rsid w:val="00771CFC"/>
    <w:rsid w:val="007748CA"/>
    <w:rsid w:val="00774A1B"/>
    <w:rsid w:val="00774AAB"/>
    <w:rsid w:val="007755AE"/>
    <w:rsid w:val="00776303"/>
    <w:rsid w:val="00777586"/>
    <w:rsid w:val="00780940"/>
    <w:rsid w:val="00780EFD"/>
    <w:rsid w:val="00781F72"/>
    <w:rsid w:val="00785748"/>
    <w:rsid w:val="007861AF"/>
    <w:rsid w:val="0078727F"/>
    <w:rsid w:val="007940FB"/>
    <w:rsid w:val="007950C3"/>
    <w:rsid w:val="007A18A0"/>
    <w:rsid w:val="007A24BE"/>
    <w:rsid w:val="007A2712"/>
    <w:rsid w:val="007B246E"/>
    <w:rsid w:val="007B29C9"/>
    <w:rsid w:val="007B36CC"/>
    <w:rsid w:val="007B5D87"/>
    <w:rsid w:val="007C1497"/>
    <w:rsid w:val="007C5993"/>
    <w:rsid w:val="007C764A"/>
    <w:rsid w:val="007D1D1B"/>
    <w:rsid w:val="007D47CD"/>
    <w:rsid w:val="007D65F3"/>
    <w:rsid w:val="007D6D75"/>
    <w:rsid w:val="007E3657"/>
    <w:rsid w:val="007F0FAD"/>
    <w:rsid w:val="007F3D03"/>
    <w:rsid w:val="007F4473"/>
    <w:rsid w:val="007F6E02"/>
    <w:rsid w:val="007F7522"/>
    <w:rsid w:val="007F7D3E"/>
    <w:rsid w:val="00800DE3"/>
    <w:rsid w:val="00801702"/>
    <w:rsid w:val="00801B6F"/>
    <w:rsid w:val="00804B33"/>
    <w:rsid w:val="00811A3F"/>
    <w:rsid w:val="00817FFE"/>
    <w:rsid w:val="0082082D"/>
    <w:rsid w:val="008309D9"/>
    <w:rsid w:val="00830EC8"/>
    <w:rsid w:val="0083289F"/>
    <w:rsid w:val="00844C2F"/>
    <w:rsid w:val="008473C0"/>
    <w:rsid w:val="00847FC5"/>
    <w:rsid w:val="00850098"/>
    <w:rsid w:val="008510D6"/>
    <w:rsid w:val="00852715"/>
    <w:rsid w:val="00853A22"/>
    <w:rsid w:val="0085564E"/>
    <w:rsid w:val="00861014"/>
    <w:rsid w:val="008621FF"/>
    <w:rsid w:val="008623F0"/>
    <w:rsid w:val="008638A4"/>
    <w:rsid w:val="00867D42"/>
    <w:rsid w:val="00874C07"/>
    <w:rsid w:val="00877718"/>
    <w:rsid w:val="00882396"/>
    <w:rsid w:val="00883011"/>
    <w:rsid w:val="0089691C"/>
    <w:rsid w:val="008A1D54"/>
    <w:rsid w:val="008A313B"/>
    <w:rsid w:val="008A7611"/>
    <w:rsid w:val="008B19E7"/>
    <w:rsid w:val="008B2A23"/>
    <w:rsid w:val="008B4D08"/>
    <w:rsid w:val="008B4E44"/>
    <w:rsid w:val="008B59A6"/>
    <w:rsid w:val="008C703E"/>
    <w:rsid w:val="008D38AC"/>
    <w:rsid w:val="008D694A"/>
    <w:rsid w:val="008E05E6"/>
    <w:rsid w:val="008E3BD4"/>
    <w:rsid w:val="008E4734"/>
    <w:rsid w:val="008E554E"/>
    <w:rsid w:val="008F0EF9"/>
    <w:rsid w:val="008F10C1"/>
    <w:rsid w:val="008F27CD"/>
    <w:rsid w:val="008F3DB4"/>
    <w:rsid w:val="00901ED0"/>
    <w:rsid w:val="00905B98"/>
    <w:rsid w:val="00907824"/>
    <w:rsid w:val="00910E1B"/>
    <w:rsid w:val="009124A5"/>
    <w:rsid w:val="00912CF2"/>
    <w:rsid w:val="00913D07"/>
    <w:rsid w:val="00914884"/>
    <w:rsid w:val="00924D87"/>
    <w:rsid w:val="00926E30"/>
    <w:rsid w:val="009318B3"/>
    <w:rsid w:val="00933012"/>
    <w:rsid w:val="00933923"/>
    <w:rsid w:val="00934885"/>
    <w:rsid w:val="00935C24"/>
    <w:rsid w:val="00944B3F"/>
    <w:rsid w:val="009457CF"/>
    <w:rsid w:val="00947953"/>
    <w:rsid w:val="009513ED"/>
    <w:rsid w:val="00952AD5"/>
    <w:rsid w:val="00953E62"/>
    <w:rsid w:val="009563A7"/>
    <w:rsid w:val="00956D1A"/>
    <w:rsid w:val="00956D7D"/>
    <w:rsid w:val="00961A74"/>
    <w:rsid w:val="00961F1E"/>
    <w:rsid w:val="00961F42"/>
    <w:rsid w:val="00966F42"/>
    <w:rsid w:val="00971F3A"/>
    <w:rsid w:val="0097247F"/>
    <w:rsid w:val="00973D62"/>
    <w:rsid w:val="00983F00"/>
    <w:rsid w:val="00987668"/>
    <w:rsid w:val="009925CB"/>
    <w:rsid w:val="00992767"/>
    <w:rsid w:val="00993AA2"/>
    <w:rsid w:val="00995201"/>
    <w:rsid w:val="00995E7E"/>
    <w:rsid w:val="00996AEB"/>
    <w:rsid w:val="009A28BA"/>
    <w:rsid w:val="009A7E05"/>
    <w:rsid w:val="009C527B"/>
    <w:rsid w:val="009C5D14"/>
    <w:rsid w:val="009D4E2C"/>
    <w:rsid w:val="009E10E6"/>
    <w:rsid w:val="009E27AB"/>
    <w:rsid w:val="009E2C2B"/>
    <w:rsid w:val="009E2D19"/>
    <w:rsid w:val="009E326F"/>
    <w:rsid w:val="009E3701"/>
    <w:rsid w:val="009E4F24"/>
    <w:rsid w:val="009E7994"/>
    <w:rsid w:val="009F0208"/>
    <w:rsid w:val="009F2CAE"/>
    <w:rsid w:val="009F346A"/>
    <w:rsid w:val="009F63E3"/>
    <w:rsid w:val="00A024F6"/>
    <w:rsid w:val="00A077E1"/>
    <w:rsid w:val="00A100EC"/>
    <w:rsid w:val="00A10108"/>
    <w:rsid w:val="00A15741"/>
    <w:rsid w:val="00A21381"/>
    <w:rsid w:val="00A21826"/>
    <w:rsid w:val="00A219A7"/>
    <w:rsid w:val="00A220E2"/>
    <w:rsid w:val="00A223D5"/>
    <w:rsid w:val="00A2278E"/>
    <w:rsid w:val="00A2445C"/>
    <w:rsid w:val="00A30B24"/>
    <w:rsid w:val="00A32E77"/>
    <w:rsid w:val="00A353C9"/>
    <w:rsid w:val="00A356A5"/>
    <w:rsid w:val="00A419F9"/>
    <w:rsid w:val="00A4479E"/>
    <w:rsid w:val="00A4598E"/>
    <w:rsid w:val="00A54EF7"/>
    <w:rsid w:val="00A70726"/>
    <w:rsid w:val="00A70997"/>
    <w:rsid w:val="00A711CB"/>
    <w:rsid w:val="00A74584"/>
    <w:rsid w:val="00A74795"/>
    <w:rsid w:val="00A76D9D"/>
    <w:rsid w:val="00A77F0F"/>
    <w:rsid w:val="00A80AE5"/>
    <w:rsid w:val="00A905E8"/>
    <w:rsid w:val="00A91CD2"/>
    <w:rsid w:val="00A94C2A"/>
    <w:rsid w:val="00A956E2"/>
    <w:rsid w:val="00A9683D"/>
    <w:rsid w:val="00A971C1"/>
    <w:rsid w:val="00AA0F4B"/>
    <w:rsid w:val="00AA49EF"/>
    <w:rsid w:val="00AA6CC6"/>
    <w:rsid w:val="00AB1C9F"/>
    <w:rsid w:val="00AB32E6"/>
    <w:rsid w:val="00AB3625"/>
    <w:rsid w:val="00AB6B64"/>
    <w:rsid w:val="00AC3C1A"/>
    <w:rsid w:val="00AC490B"/>
    <w:rsid w:val="00AC4E97"/>
    <w:rsid w:val="00AC547B"/>
    <w:rsid w:val="00AC5D3E"/>
    <w:rsid w:val="00AC6951"/>
    <w:rsid w:val="00AC7451"/>
    <w:rsid w:val="00AD354B"/>
    <w:rsid w:val="00AD45FC"/>
    <w:rsid w:val="00AD6D6F"/>
    <w:rsid w:val="00AE18FC"/>
    <w:rsid w:val="00AE3614"/>
    <w:rsid w:val="00AE6C98"/>
    <w:rsid w:val="00AF0D24"/>
    <w:rsid w:val="00AF12F8"/>
    <w:rsid w:val="00AF24FC"/>
    <w:rsid w:val="00AF598E"/>
    <w:rsid w:val="00B003CA"/>
    <w:rsid w:val="00B015C0"/>
    <w:rsid w:val="00B03622"/>
    <w:rsid w:val="00B06B44"/>
    <w:rsid w:val="00B07F1E"/>
    <w:rsid w:val="00B14A2B"/>
    <w:rsid w:val="00B15591"/>
    <w:rsid w:val="00B16721"/>
    <w:rsid w:val="00B2391F"/>
    <w:rsid w:val="00B26C9C"/>
    <w:rsid w:val="00B30250"/>
    <w:rsid w:val="00B34386"/>
    <w:rsid w:val="00B50051"/>
    <w:rsid w:val="00B5443A"/>
    <w:rsid w:val="00B57822"/>
    <w:rsid w:val="00B640F2"/>
    <w:rsid w:val="00B646C0"/>
    <w:rsid w:val="00B67C10"/>
    <w:rsid w:val="00B7163A"/>
    <w:rsid w:val="00B72222"/>
    <w:rsid w:val="00B765C1"/>
    <w:rsid w:val="00B7686B"/>
    <w:rsid w:val="00B77875"/>
    <w:rsid w:val="00B80088"/>
    <w:rsid w:val="00B82AB0"/>
    <w:rsid w:val="00B8382B"/>
    <w:rsid w:val="00B83CC8"/>
    <w:rsid w:val="00B91693"/>
    <w:rsid w:val="00BA7DB7"/>
    <w:rsid w:val="00BB0B6E"/>
    <w:rsid w:val="00BB1A88"/>
    <w:rsid w:val="00BB3E1B"/>
    <w:rsid w:val="00BB4DBE"/>
    <w:rsid w:val="00BC07B9"/>
    <w:rsid w:val="00BC1CD5"/>
    <w:rsid w:val="00BC483B"/>
    <w:rsid w:val="00BC7026"/>
    <w:rsid w:val="00BD04AC"/>
    <w:rsid w:val="00BD06D5"/>
    <w:rsid w:val="00BD37BC"/>
    <w:rsid w:val="00BE17B4"/>
    <w:rsid w:val="00BF00A6"/>
    <w:rsid w:val="00BF01BD"/>
    <w:rsid w:val="00BF1B18"/>
    <w:rsid w:val="00C05591"/>
    <w:rsid w:val="00C06411"/>
    <w:rsid w:val="00C06EB5"/>
    <w:rsid w:val="00C10ACE"/>
    <w:rsid w:val="00C12AF9"/>
    <w:rsid w:val="00C13616"/>
    <w:rsid w:val="00C162E2"/>
    <w:rsid w:val="00C22446"/>
    <w:rsid w:val="00C25670"/>
    <w:rsid w:val="00C257FB"/>
    <w:rsid w:val="00C46AE7"/>
    <w:rsid w:val="00C609B1"/>
    <w:rsid w:val="00C62E0A"/>
    <w:rsid w:val="00C657C5"/>
    <w:rsid w:val="00C6583F"/>
    <w:rsid w:val="00C707B8"/>
    <w:rsid w:val="00C718E0"/>
    <w:rsid w:val="00C7470F"/>
    <w:rsid w:val="00C75F6C"/>
    <w:rsid w:val="00C8174C"/>
    <w:rsid w:val="00C82C11"/>
    <w:rsid w:val="00C83CA2"/>
    <w:rsid w:val="00C85C04"/>
    <w:rsid w:val="00C86CDC"/>
    <w:rsid w:val="00CA036E"/>
    <w:rsid w:val="00CA53E1"/>
    <w:rsid w:val="00CA5FBE"/>
    <w:rsid w:val="00CA67D4"/>
    <w:rsid w:val="00CA7072"/>
    <w:rsid w:val="00CB4186"/>
    <w:rsid w:val="00CB678C"/>
    <w:rsid w:val="00CB7975"/>
    <w:rsid w:val="00CC064E"/>
    <w:rsid w:val="00CC0B38"/>
    <w:rsid w:val="00CC1946"/>
    <w:rsid w:val="00CC6D63"/>
    <w:rsid w:val="00CD3108"/>
    <w:rsid w:val="00CD4D13"/>
    <w:rsid w:val="00CE2DDF"/>
    <w:rsid w:val="00CE3017"/>
    <w:rsid w:val="00CF3998"/>
    <w:rsid w:val="00D01192"/>
    <w:rsid w:val="00D03A8A"/>
    <w:rsid w:val="00D106D7"/>
    <w:rsid w:val="00D11129"/>
    <w:rsid w:val="00D14BDB"/>
    <w:rsid w:val="00D16A76"/>
    <w:rsid w:val="00D16D23"/>
    <w:rsid w:val="00D17141"/>
    <w:rsid w:val="00D17225"/>
    <w:rsid w:val="00D20B97"/>
    <w:rsid w:val="00D2126E"/>
    <w:rsid w:val="00D24BBB"/>
    <w:rsid w:val="00D26D9E"/>
    <w:rsid w:val="00D27043"/>
    <w:rsid w:val="00D271A7"/>
    <w:rsid w:val="00D30EE3"/>
    <w:rsid w:val="00D3369E"/>
    <w:rsid w:val="00D36049"/>
    <w:rsid w:val="00D36FCB"/>
    <w:rsid w:val="00D37251"/>
    <w:rsid w:val="00D376FC"/>
    <w:rsid w:val="00D435C5"/>
    <w:rsid w:val="00D45884"/>
    <w:rsid w:val="00D525CD"/>
    <w:rsid w:val="00D527D4"/>
    <w:rsid w:val="00D53C0E"/>
    <w:rsid w:val="00D56E93"/>
    <w:rsid w:val="00D622C7"/>
    <w:rsid w:val="00D62BCA"/>
    <w:rsid w:val="00D634AB"/>
    <w:rsid w:val="00D645E8"/>
    <w:rsid w:val="00D70171"/>
    <w:rsid w:val="00D70E18"/>
    <w:rsid w:val="00D73378"/>
    <w:rsid w:val="00D747C4"/>
    <w:rsid w:val="00D7590C"/>
    <w:rsid w:val="00D75B47"/>
    <w:rsid w:val="00D75E69"/>
    <w:rsid w:val="00D7633C"/>
    <w:rsid w:val="00D8042E"/>
    <w:rsid w:val="00D8074D"/>
    <w:rsid w:val="00D82B8B"/>
    <w:rsid w:val="00D832F1"/>
    <w:rsid w:val="00D87771"/>
    <w:rsid w:val="00D90334"/>
    <w:rsid w:val="00D9036B"/>
    <w:rsid w:val="00D90E18"/>
    <w:rsid w:val="00D94D10"/>
    <w:rsid w:val="00DA04A4"/>
    <w:rsid w:val="00DA25DE"/>
    <w:rsid w:val="00DA2B5F"/>
    <w:rsid w:val="00DA47E5"/>
    <w:rsid w:val="00DA4B9E"/>
    <w:rsid w:val="00DA4FF0"/>
    <w:rsid w:val="00DA7F09"/>
    <w:rsid w:val="00DB01DE"/>
    <w:rsid w:val="00DB0D42"/>
    <w:rsid w:val="00DB533B"/>
    <w:rsid w:val="00DB6020"/>
    <w:rsid w:val="00DB7C2C"/>
    <w:rsid w:val="00DC0729"/>
    <w:rsid w:val="00DC45AC"/>
    <w:rsid w:val="00DC64D2"/>
    <w:rsid w:val="00DC65EB"/>
    <w:rsid w:val="00DD3C2A"/>
    <w:rsid w:val="00DD4EB3"/>
    <w:rsid w:val="00DE1453"/>
    <w:rsid w:val="00DE1E35"/>
    <w:rsid w:val="00DE2724"/>
    <w:rsid w:val="00DE3CDC"/>
    <w:rsid w:val="00DE6963"/>
    <w:rsid w:val="00DF509E"/>
    <w:rsid w:val="00DF5ABA"/>
    <w:rsid w:val="00E0123C"/>
    <w:rsid w:val="00E02F08"/>
    <w:rsid w:val="00E101E6"/>
    <w:rsid w:val="00E1105C"/>
    <w:rsid w:val="00E119B8"/>
    <w:rsid w:val="00E12267"/>
    <w:rsid w:val="00E138DB"/>
    <w:rsid w:val="00E16350"/>
    <w:rsid w:val="00E17EB6"/>
    <w:rsid w:val="00E21715"/>
    <w:rsid w:val="00E22F63"/>
    <w:rsid w:val="00E260B0"/>
    <w:rsid w:val="00E2745A"/>
    <w:rsid w:val="00E27B91"/>
    <w:rsid w:val="00E34AAE"/>
    <w:rsid w:val="00E40FAD"/>
    <w:rsid w:val="00E438CC"/>
    <w:rsid w:val="00E45B79"/>
    <w:rsid w:val="00E51EE2"/>
    <w:rsid w:val="00E522FE"/>
    <w:rsid w:val="00E549A9"/>
    <w:rsid w:val="00E55156"/>
    <w:rsid w:val="00E55E5D"/>
    <w:rsid w:val="00E56229"/>
    <w:rsid w:val="00E57AD9"/>
    <w:rsid w:val="00E60605"/>
    <w:rsid w:val="00E6099D"/>
    <w:rsid w:val="00E6179F"/>
    <w:rsid w:val="00E64054"/>
    <w:rsid w:val="00E7013B"/>
    <w:rsid w:val="00E761C0"/>
    <w:rsid w:val="00E81AE6"/>
    <w:rsid w:val="00E824E0"/>
    <w:rsid w:val="00E90090"/>
    <w:rsid w:val="00E9060E"/>
    <w:rsid w:val="00E91C8A"/>
    <w:rsid w:val="00E9387D"/>
    <w:rsid w:val="00E93F2E"/>
    <w:rsid w:val="00EA3025"/>
    <w:rsid w:val="00EA3CC0"/>
    <w:rsid w:val="00EA78AF"/>
    <w:rsid w:val="00EB0BF2"/>
    <w:rsid w:val="00EB31BF"/>
    <w:rsid w:val="00EB4997"/>
    <w:rsid w:val="00EB4DA4"/>
    <w:rsid w:val="00EB6177"/>
    <w:rsid w:val="00EC527A"/>
    <w:rsid w:val="00EC549C"/>
    <w:rsid w:val="00EC7249"/>
    <w:rsid w:val="00ED068D"/>
    <w:rsid w:val="00ED16DE"/>
    <w:rsid w:val="00ED28EE"/>
    <w:rsid w:val="00ED4374"/>
    <w:rsid w:val="00ED6435"/>
    <w:rsid w:val="00ED6BF9"/>
    <w:rsid w:val="00ED73F5"/>
    <w:rsid w:val="00ED7E79"/>
    <w:rsid w:val="00EF0DBC"/>
    <w:rsid w:val="00EF7F63"/>
    <w:rsid w:val="00F028ED"/>
    <w:rsid w:val="00F02AA7"/>
    <w:rsid w:val="00F05271"/>
    <w:rsid w:val="00F05680"/>
    <w:rsid w:val="00F066D9"/>
    <w:rsid w:val="00F107CE"/>
    <w:rsid w:val="00F10B57"/>
    <w:rsid w:val="00F1359F"/>
    <w:rsid w:val="00F14AD5"/>
    <w:rsid w:val="00F17422"/>
    <w:rsid w:val="00F17755"/>
    <w:rsid w:val="00F22209"/>
    <w:rsid w:val="00F232A9"/>
    <w:rsid w:val="00F247A1"/>
    <w:rsid w:val="00F25435"/>
    <w:rsid w:val="00F26D03"/>
    <w:rsid w:val="00F273D2"/>
    <w:rsid w:val="00F32430"/>
    <w:rsid w:val="00F32B2C"/>
    <w:rsid w:val="00F359D0"/>
    <w:rsid w:val="00F4419B"/>
    <w:rsid w:val="00F448D8"/>
    <w:rsid w:val="00F4691B"/>
    <w:rsid w:val="00F56DF0"/>
    <w:rsid w:val="00F57410"/>
    <w:rsid w:val="00F579B8"/>
    <w:rsid w:val="00F64F14"/>
    <w:rsid w:val="00F67C49"/>
    <w:rsid w:val="00F81722"/>
    <w:rsid w:val="00F95BE8"/>
    <w:rsid w:val="00F963FF"/>
    <w:rsid w:val="00F96B99"/>
    <w:rsid w:val="00F970A2"/>
    <w:rsid w:val="00F972D6"/>
    <w:rsid w:val="00FA0BA1"/>
    <w:rsid w:val="00FA1803"/>
    <w:rsid w:val="00FA2D47"/>
    <w:rsid w:val="00FA466D"/>
    <w:rsid w:val="00FB0305"/>
    <w:rsid w:val="00FB1108"/>
    <w:rsid w:val="00FB1369"/>
    <w:rsid w:val="00FB294B"/>
    <w:rsid w:val="00FB3BC2"/>
    <w:rsid w:val="00FB40DF"/>
    <w:rsid w:val="00FB4740"/>
    <w:rsid w:val="00FB679C"/>
    <w:rsid w:val="00FB6EF3"/>
    <w:rsid w:val="00FC0ABE"/>
    <w:rsid w:val="00FC7424"/>
    <w:rsid w:val="00FD06D1"/>
    <w:rsid w:val="00FD3F48"/>
    <w:rsid w:val="00FD46E2"/>
    <w:rsid w:val="00FD517D"/>
    <w:rsid w:val="00FE030F"/>
    <w:rsid w:val="00FE0C4F"/>
    <w:rsid w:val="00FE184D"/>
    <w:rsid w:val="00FF077D"/>
    <w:rsid w:val="00FF3A2D"/>
    <w:rsid w:val="00FF46C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undOvr"/>
    <m:naryLim m:val="subSup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ru v:ext="edit" colors="#cfc"/>
    </o:shapedefaults>
    <o:shapelayout v:ext="edit">
      <o:idmap v:ext="edit" data="2"/>
    </o:shapelayout>
  </w:shapeDefaults>
  <w:doNotEmbedSmartTags/>
  <w:decimalSymbol w:val="."/>
  <w:listSeparator w:val=","/>
  <w14:docId w14:val="34073B94"/>
  <w15:docId w15:val="{A9DE3463-EBA9-4ABD-8955-79F7E718E8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 w:qFormat="1"/>
    <w:lsdException w:name="toc 2" w:semiHidden="1" w:unhideWhenUsed="1" w:qFormat="1"/>
    <w:lsdException w:name="toc 3" w:semiHidden="1" w:unhideWhenUsed="1" w:qFormat="1"/>
    <w:lsdException w:name="toc 4" w:semiHidden="1" w:unhideWhenUsed="1" w:qFormat="1"/>
    <w:lsdException w:name="toc 5" w:semiHidden="1" w:unhideWhenUsed="1" w:qFormat="1"/>
    <w:lsdException w:name="toc 6" w:semiHidden="1" w:unhideWhenUsed="1" w:qFormat="1"/>
    <w:lsdException w:name="toc 7" w:semiHidden="1" w:unhideWhenUsed="1" w:qFormat="1"/>
    <w:lsdException w:name="toc 8" w:semiHidden="1" w:unhideWhenUsed="1" w:qFormat="1"/>
    <w:lsdException w:name="toc 9" w:semiHidden="1" w:unhideWhenUsed="1" w:qFormat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37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37" w:unhideWhenUsed="1" w:qFormat="1"/>
    <w:lsdException w:name="List Bullet 3" w:semiHidden="1" w:uiPriority="37" w:unhideWhenUsed="1" w:qFormat="1"/>
    <w:lsdException w:name="List Bullet 4" w:semiHidden="1" w:uiPriority="37" w:unhideWhenUsed="1" w:qFormat="1"/>
    <w:lsdException w:name="List Bullet 5" w:semiHidden="1" w:uiPriority="37" w:unhideWhenUsed="1" w:qFormat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iPriority="7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iPriority="6" w:unhideWhenUsed="1" w:qFormat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iPriority="4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40"/>
    <w:lsdException w:name="Light List" w:uiPriority="40"/>
    <w:lsdException w:name="Light Grid" w:uiPriority="40"/>
    <w:lsdException w:name="Medium Shading 1" w:uiPriority="40"/>
    <w:lsdException w:name="Medium Shading 2" w:uiPriority="40"/>
    <w:lsdException w:name="Medium List 1" w:uiPriority="40"/>
    <w:lsdException w:name="Medium List 2" w:uiPriority="40"/>
    <w:lsdException w:name="Medium Grid 1" w:uiPriority="40"/>
    <w:lsdException w:name="Medium Grid 2" w:uiPriority="40"/>
    <w:lsdException w:name="Medium Grid 3" w:uiPriority="40"/>
    <w:lsdException w:name="Dark List" w:uiPriority="40"/>
    <w:lsdException w:name="Colorful Shading" w:uiPriority="40"/>
    <w:lsdException w:name="Colorful List" w:uiPriority="40"/>
    <w:lsdException w:name="Colorful Grid" w:uiPriority="40"/>
    <w:lsdException w:name="Light Shading Accent 1" w:uiPriority="41"/>
    <w:lsdException w:name="Light List Accent 1" w:uiPriority="41"/>
    <w:lsdException w:name="Light Grid Accent 1" w:uiPriority="41"/>
    <w:lsdException w:name="Medium Shading 1 Accent 1" w:uiPriority="41"/>
    <w:lsdException w:name="Medium Shading 2 Accent 1" w:uiPriority="41"/>
    <w:lsdException w:name="Medium List 1 Accent 1" w:uiPriority="41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41"/>
    <w:lsdException w:name="Medium Grid 1 Accent 1" w:uiPriority="41"/>
    <w:lsdException w:name="Medium Grid 2 Accent 1" w:uiPriority="41"/>
    <w:lsdException w:name="Medium Grid 3 Accent 1" w:uiPriority="69"/>
    <w:lsdException w:name="Dark List Accent 1" w:uiPriority="41"/>
    <w:lsdException w:name="Colorful Shading Accent 1" w:uiPriority="41"/>
    <w:lsdException w:name="Colorful List Accent 1" w:uiPriority="41"/>
    <w:lsdException w:name="Colorful Grid Accent 1" w:uiPriority="41"/>
    <w:lsdException w:name="Light Shading Accent 2" w:uiPriority="42"/>
    <w:lsdException w:name="Light List Accent 2" w:uiPriority="42"/>
    <w:lsdException w:name="Light Grid Accent 2" w:uiPriority="42"/>
    <w:lsdException w:name="Medium Shading 1 Accent 2" w:uiPriority="42"/>
    <w:lsdException w:name="Medium Shading 2 Accent 2" w:uiPriority="42"/>
    <w:lsdException w:name="Medium List 1 Accent 2" w:uiPriority="42"/>
    <w:lsdException w:name="Medium List 2 Accent 2" w:uiPriority="42"/>
    <w:lsdException w:name="Medium Grid 1 Accent 2" w:uiPriority="42"/>
    <w:lsdException w:name="Medium Grid 2 Accent 2" w:uiPriority="42"/>
    <w:lsdException w:name="Medium Grid 3 Accent 2" w:uiPriority="42"/>
    <w:lsdException w:name="Dark List Accent 2" w:uiPriority="42"/>
    <w:lsdException w:name="Colorful Shading Accent 2" w:uiPriority="42"/>
    <w:lsdException w:name="Colorful List Accent 2" w:uiPriority="42"/>
    <w:lsdException w:name="Colorful Grid Accent 2" w:uiPriority="42"/>
    <w:lsdException w:name="Light Shading Accent 3" w:uiPriority="43"/>
    <w:lsdException w:name="Light List Accent 3" w:uiPriority="43"/>
    <w:lsdException w:name="Light Grid Accent 3" w:uiPriority="43"/>
    <w:lsdException w:name="Medium Shading 1 Accent 3" w:uiPriority="43"/>
    <w:lsdException w:name="Medium Shading 2 Accent 3" w:uiPriority="43"/>
    <w:lsdException w:name="Medium List 1 Accent 3" w:uiPriority="43"/>
    <w:lsdException w:name="Medium List 2 Accent 3" w:uiPriority="43"/>
    <w:lsdException w:name="Medium Grid 1 Accent 3" w:uiPriority="43"/>
    <w:lsdException w:name="Medium Grid 2 Accent 3" w:uiPriority="43"/>
    <w:lsdException w:name="Medium Grid 3 Accent 3" w:uiPriority="43"/>
    <w:lsdException w:name="Dark List Accent 3" w:uiPriority="43"/>
    <w:lsdException w:name="Colorful Shading Accent 3" w:uiPriority="43"/>
    <w:lsdException w:name="Colorful List Accent 3" w:uiPriority="43"/>
    <w:lsdException w:name="Colorful Grid Accent 3" w:uiPriority="43"/>
    <w:lsdException w:name="Light Shading Accent 4" w:uiPriority="44"/>
    <w:lsdException w:name="Light List Accent 4" w:uiPriority="44"/>
    <w:lsdException w:name="Light Grid Accent 4" w:uiPriority="44"/>
    <w:lsdException w:name="Medium Shading 1 Accent 4" w:uiPriority="44"/>
    <w:lsdException w:name="Medium Shading 2 Accent 4" w:uiPriority="44"/>
    <w:lsdException w:name="Medium List 1 Accent 4" w:uiPriority="44"/>
    <w:lsdException w:name="Medium List 2 Accent 4" w:uiPriority="44"/>
    <w:lsdException w:name="Medium Grid 1 Accent 4" w:uiPriority="44"/>
    <w:lsdException w:name="Medium Grid 2 Accent 4" w:uiPriority="44"/>
    <w:lsdException w:name="Medium Grid 3 Accent 4" w:uiPriority="44"/>
    <w:lsdException w:name="Dark List Accent 4" w:uiPriority="44"/>
    <w:lsdException w:name="Colorful Shading Accent 4" w:uiPriority="44"/>
    <w:lsdException w:name="Colorful List Accent 4" w:uiPriority="44"/>
    <w:lsdException w:name="Colorful Grid Accent 4" w:uiPriority="44"/>
    <w:lsdException w:name="Light Shading Accent 5" w:uiPriority="45"/>
    <w:lsdException w:name="Light List Accent 5" w:uiPriority="45"/>
    <w:lsdException w:name="Light Grid Accent 5" w:uiPriority="45"/>
    <w:lsdException w:name="Medium Shading 1 Accent 5" w:uiPriority="45"/>
    <w:lsdException w:name="Medium Shading 2 Accent 5" w:uiPriority="45"/>
    <w:lsdException w:name="Medium List 1 Accent 5" w:uiPriority="45"/>
    <w:lsdException w:name="Medium List 2 Accent 5" w:uiPriority="45"/>
    <w:lsdException w:name="Medium Grid 1 Accent 5" w:uiPriority="45"/>
    <w:lsdException w:name="Medium Grid 2 Accent 5" w:uiPriority="45"/>
    <w:lsdException w:name="Medium Grid 3 Accent 5" w:uiPriority="45"/>
    <w:lsdException w:name="Dark List Accent 5" w:uiPriority="45"/>
    <w:lsdException w:name="Colorful Shading Accent 5" w:uiPriority="45"/>
    <w:lsdException w:name="Colorful List Accent 5" w:uiPriority="45"/>
    <w:lsdException w:name="Colorful Grid Accent 5" w:uiPriority="45"/>
    <w:lsdException w:name="Light Shading Accent 6" w:uiPriority="46"/>
    <w:lsdException w:name="Light List Accent 6" w:uiPriority="46"/>
    <w:lsdException w:name="Light Grid Accent 6" w:uiPriority="46"/>
    <w:lsdException w:name="Medium Shading 1 Accent 6" w:uiPriority="46"/>
    <w:lsdException w:name="Medium Shading 2 Accent 6" w:uiPriority="46"/>
    <w:lsdException w:name="Medium List 1 Accent 6" w:uiPriority="46"/>
    <w:lsdException w:name="Medium List 2 Accent 6" w:uiPriority="46"/>
    <w:lsdException w:name="Medium Grid 1 Accent 6" w:uiPriority="46"/>
    <w:lsdException w:name="Medium Grid 2 Accent 6" w:uiPriority="46"/>
    <w:lsdException w:name="Medium Grid 3 Accent 6" w:uiPriority="46"/>
    <w:lsdException w:name="Dark List Accent 6" w:uiPriority="46"/>
    <w:lsdException w:name="Colorful Shading Accent 6" w:uiPriority="46"/>
    <w:lsdException w:name="Colorful List Accent 6" w:uiPriority="46"/>
    <w:lsdException w:name="Colorful Grid Accent 6" w:uiPriority="46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657F1"/>
    <w:pPr>
      <w:spacing w:after="160"/>
    </w:pPr>
    <w:rPr>
      <w:rFonts w:cs="Times New Roman"/>
      <w:color w:val="000000" w:themeColor="text1"/>
      <w:szCs w:val="20"/>
      <w:lang w:eastAsia="ja-JP" w:bidi="he-IL"/>
    </w:rPr>
  </w:style>
  <w:style w:type="paragraph" w:styleId="Heading1">
    <w:name w:val="heading 1"/>
    <w:basedOn w:val="Normal"/>
    <w:next w:val="Normal"/>
    <w:link w:val="Heading1Char"/>
    <w:uiPriority w:val="9"/>
    <w:semiHidden/>
    <w:unhideWhenUsed/>
    <w:rsid w:val="0089691C"/>
    <w:pPr>
      <w:spacing w:before="300" w:after="40" w:line="240" w:lineRule="auto"/>
      <w:outlineLvl w:val="0"/>
    </w:pPr>
    <w:rPr>
      <w:rFonts w:asciiTheme="majorHAnsi" w:hAnsiTheme="majorHAnsi"/>
      <w:b/>
      <w:color w:val="9D3511" w:themeColor="accent1" w:themeShade="BF"/>
      <w:spacing w:val="20"/>
      <w:sz w:val="28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9691C"/>
    <w:pPr>
      <w:spacing w:before="240" w:after="40" w:line="240" w:lineRule="auto"/>
      <w:outlineLvl w:val="1"/>
    </w:pPr>
    <w:rPr>
      <w:rFonts w:asciiTheme="majorHAnsi" w:hAnsiTheme="majorHAnsi"/>
      <w:b/>
      <w:color w:val="9D3511" w:themeColor="accent1" w:themeShade="BF"/>
      <w:spacing w:val="20"/>
      <w:sz w:val="24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89691C"/>
    <w:pPr>
      <w:spacing w:before="200" w:after="40" w:line="240" w:lineRule="auto"/>
      <w:outlineLvl w:val="2"/>
    </w:pPr>
    <w:rPr>
      <w:rFonts w:asciiTheme="majorHAnsi" w:hAnsiTheme="majorHAnsi"/>
      <w:b/>
      <w:color w:val="D34817" w:themeColor="accent1"/>
      <w:spacing w:val="20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89691C"/>
    <w:pPr>
      <w:spacing w:before="240" w:after="0"/>
      <w:outlineLvl w:val="3"/>
    </w:pPr>
    <w:rPr>
      <w:rFonts w:asciiTheme="majorHAnsi" w:hAnsiTheme="majorHAnsi"/>
      <w:b/>
      <w:color w:val="7B6A4D" w:themeColor="accent3" w:themeShade="BF"/>
      <w:spacing w:val="20"/>
      <w:sz w:val="24"/>
      <w:szCs w:val="22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89691C"/>
    <w:pPr>
      <w:spacing w:before="200" w:after="0"/>
      <w:outlineLvl w:val="4"/>
    </w:pPr>
    <w:rPr>
      <w:rFonts w:asciiTheme="majorHAnsi" w:hAnsiTheme="majorHAnsi"/>
      <w:b/>
      <w:i/>
      <w:color w:val="7B6A4D" w:themeColor="accent3" w:themeShade="BF"/>
      <w:spacing w:val="20"/>
      <w:szCs w:val="26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89691C"/>
    <w:pPr>
      <w:spacing w:before="200" w:after="0"/>
      <w:outlineLvl w:val="5"/>
    </w:pPr>
    <w:rPr>
      <w:rFonts w:asciiTheme="majorHAnsi" w:hAnsiTheme="majorHAnsi"/>
      <w:color w:val="524633" w:themeColor="accent3" w:themeShade="7F"/>
      <w:spacing w:val="10"/>
      <w:sz w:val="24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89691C"/>
    <w:pPr>
      <w:spacing w:before="200" w:after="0"/>
      <w:outlineLvl w:val="6"/>
    </w:pPr>
    <w:rPr>
      <w:rFonts w:asciiTheme="majorHAnsi" w:hAnsiTheme="majorHAnsi"/>
      <w:i/>
      <w:color w:val="524633" w:themeColor="accent3" w:themeShade="7F"/>
      <w:spacing w:val="10"/>
      <w:sz w:val="24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89691C"/>
    <w:pPr>
      <w:spacing w:before="200" w:after="0"/>
      <w:outlineLvl w:val="7"/>
    </w:pPr>
    <w:rPr>
      <w:rFonts w:asciiTheme="majorHAnsi" w:hAnsiTheme="majorHAnsi"/>
      <w:color w:val="D34817" w:themeColor="accent1"/>
      <w:spacing w:val="1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89691C"/>
    <w:pPr>
      <w:spacing w:before="200" w:after="0"/>
      <w:outlineLvl w:val="8"/>
    </w:pPr>
    <w:rPr>
      <w:rFonts w:asciiTheme="majorHAnsi" w:hAnsiTheme="majorHAnsi"/>
      <w:i/>
      <w:color w:val="D34817" w:themeColor="accent1"/>
      <w:spacing w:val="10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qFormat/>
    <w:rsid w:val="0089691C"/>
    <w:pPr>
      <w:spacing w:after="0" w:line="240" w:lineRule="auto"/>
    </w:pPr>
    <w:rPr>
      <w:rFonts w:cstheme="minorHAnsi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Footer">
    <w:name w:val="footer"/>
    <w:basedOn w:val="Normal"/>
    <w:link w:val="FooterChar"/>
    <w:uiPriority w:val="99"/>
    <w:unhideWhenUsed/>
    <w:rsid w:val="0089691C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89691C"/>
    <w:rPr>
      <w:rFonts w:cs="Times New Roman"/>
      <w:color w:val="000000" w:themeColor="text1"/>
      <w:szCs w:val="20"/>
      <w:lang w:eastAsia="ja-JP" w:bidi="he-IL"/>
    </w:rPr>
  </w:style>
  <w:style w:type="paragraph" w:styleId="NoSpacing">
    <w:name w:val="No Spacing"/>
    <w:basedOn w:val="Normal"/>
    <w:link w:val="NoSpacingChar"/>
    <w:uiPriority w:val="1"/>
    <w:qFormat/>
    <w:rsid w:val="0089691C"/>
    <w:pPr>
      <w:spacing w:after="0" w:line="240" w:lineRule="auto"/>
    </w:pPr>
  </w:style>
  <w:style w:type="paragraph" w:styleId="Closing">
    <w:name w:val="Closing"/>
    <w:basedOn w:val="Normal"/>
    <w:link w:val="ClosingChar"/>
    <w:uiPriority w:val="7"/>
    <w:unhideWhenUsed/>
    <w:qFormat/>
    <w:rsid w:val="0089691C"/>
    <w:pPr>
      <w:spacing w:before="480" w:after="960"/>
      <w:contextualSpacing/>
    </w:pPr>
  </w:style>
  <w:style w:type="character" w:customStyle="1" w:styleId="ClosingChar">
    <w:name w:val="Closing Char"/>
    <w:basedOn w:val="DefaultParagraphFont"/>
    <w:link w:val="Closing"/>
    <w:uiPriority w:val="7"/>
    <w:rsid w:val="0089691C"/>
    <w:rPr>
      <w:rFonts w:cs="Times New Roman"/>
      <w:color w:val="000000" w:themeColor="text1"/>
      <w:szCs w:val="20"/>
      <w:lang w:eastAsia="ja-JP" w:bidi="he-IL"/>
    </w:rPr>
  </w:style>
  <w:style w:type="paragraph" w:customStyle="1" w:styleId="RecipientAddress">
    <w:name w:val="Recipient Address"/>
    <w:basedOn w:val="NoSpacing"/>
    <w:uiPriority w:val="5"/>
    <w:qFormat/>
    <w:rsid w:val="0089691C"/>
    <w:pPr>
      <w:spacing w:after="360"/>
      <w:contextualSpacing/>
    </w:pPr>
  </w:style>
  <w:style w:type="paragraph" w:styleId="Salutation">
    <w:name w:val="Salutation"/>
    <w:basedOn w:val="NoSpacing"/>
    <w:next w:val="Normal"/>
    <w:link w:val="SalutationChar"/>
    <w:uiPriority w:val="6"/>
    <w:unhideWhenUsed/>
    <w:qFormat/>
    <w:rsid w:val="0089691C"/>
    <w:pPr>
      <w:spacing w:before="480" w:after="320"/>
      <w:contextualSpacing/>
    </w:pPr>
    <w:rPr>
      <w:b/>
    </w:rPr>
  </w:style>
  <w:style w:type="character" w:customStyle="1" w:styleId="SalutationChar">
    <w:name w:val="Salutation Char"/>
    <w:basedOn w:val="DefaultParagraphFont"/>
    <w:link w:val="Salutation"/>
    <w:uiPriority w:val="6"/>
    <w:rsid w:val="0089691C"/>
    <w:rPr>
      <w:rFonts w:cs="Times New Roman"/>
      <w:b/>
      <w:color w:val="000000" w:themeColor="text1"/>
      <w:szCs w:val="20"/>
      <w:lang w:eastAsia="ja-JP" w:bidi="he-IL"/>
    </w:rPr>
  </w:style>
  <w:style w:type="paragraph" w:customStyle="1" w:styleId="SenderAddress">
    <w:name w:val="Sender Address"/>
    <w:basedOn w:val="NoSpacing"/>
    <w:uiPriority w:val="3"/>
    <w:qFormat/>
    <w:rsid w:val="0089691C"/>
    <w:pPr>
      <w:spacing w:after="360"/>
      <w:contextualSpacing/>
    </w:pPr>
  </w:style>
  <w:style w:type="paragraph" w:styleId="Signature">
    <w:name w:val="Signature"/>
    <w:basedOn w:val="Normal"/>
    <w:link w:val="SignatureChar"/>
    <w:uiPriority w:val="8"/>
    <w:unhideWhenUsed/>
    <w:rsid w:val="0089691C"/>
    <w:pPr>
      <w:spacing w:after="200"/>
      <w:contextualSpacing/>
    </w:pPr>
  </w:style>
  <w:style w:type="character" w:customStyle="1" w:styleId="SignatureChar">
    <w:name w:val="Signature Char"/>
    <w:basedOn w:val="DefaultParagraphFont"/>
    <w:link w:val="Signature"/>
    <w:uiPriority w:val="8"/>
    <w:rsid w:val="0089691C"/>
    <w:rPr>
      <w:rFonts w:cs="Times New Roman"/>
      <w:color w:val="000000" w:themeColor="text1"/>
      <w:szCs w:val="20"/>
      <w:lang w:eastAsia="ja-JP" w:bidi="he-I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969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9691C"/>
    <w:rPr>
      <w:rFonts w:ascii="Tahoma" w:hAnsi="Tahoma" w:cs="Tahoma"/>
      <w:color w:val="000000" w:themeColor="text1"/>
      <w:sz w:val="16"/>
      <w:szCs w:val="16"/>
      <w:lang w:eastAsia="ja-JP" w:bidi="he-IL"/>
    </w:rPr>
  </w:style>
  <w:style w:type="paragraph" w:styleId="BlockText">
    <w:name w:val="Block Text"/>
    <w:aliases w:val="Block Quote"/>
    <w:uiPriority w:val="40"/>
    <w:rsid w:val="0089691C"/>
    <w:pPr>
      <w:pBdr>
        <w:top w:val="single" w:sz="2" w:space="10" w:color="EE8C69" w:themeColor="accent1" w:themeTint="99"/>
        <w:bottom w:val="single" w:sz="24" w:space="10" w:color="EE8C69" w:themeColor="accent1" w:themeTint="99"/>
      </w:pBdr>
      <w:spacing w:after="280" w:line="240" w:lineRule="auto"/>
      <w:ind w:left="1440" w:right="1440"/>
      <w:jc w:val="both"/>
    </w:pPr>
    <w:rPr>
      <w:rFonts w:eastAsia="Times New Roman" w:cs="Times New Roman"/>
      <w:color w:val="7F7F7F" w:themeColor="background1" w:themeShade="7F"/>
      <w:sz w:val="28"/>
      <w:szCs w:val="28"/>
      <w:lang w:eastAsia="ko-KR" w:bidi="hi-IN"/>
    </w:rPr>
  </w:style>
  <w:style w:type="character" w:styleId="BookTitle">
    <w:name w:val="Book Title"/>
    <w:basedOn w:val="DefaultParagraphFont"/>
    <w:uiPriority w:val="33"/>
    <w:qFormat/>
    <w:rsid w:val="0089691C"/>
    <w:rPr>
      <w:rFonts w:asciiTheme="majorHAnsi" w:hAnsiTheme="majorHAnsi" w:cs="Times New Roman"/>
      <w:i/>
      <w:color w:val="855D5D" w:themeColor="accent6"/>
      <w:sz w:val="20"/>
      <w:szCs w:val="20"/>
    </w:rPr>
  </w:style>
  <w:style w:type="paragraph" w:styleId="Caption">
    <w:name w:val="caption"/>
    <w:basedOn w:val="Normal"/>
    <w:next w:val="Normal"/>
    <w:uiPriority w:val="35"/>
    <w:unhideWhenUsed/>
    <w:qFormat/>
    <w:rsid w:val="0089691C"/>
    <w:pPr>
      <w:spacing w:after="0" w:line="240" w:lineRule="auto"/>
    </w:pPr>
    <w:rPr>
      <w:bCs/>
      <w:smallCaps/>
      <w:color w:val="732117" w:themeColor="accent2" w:themeShade="BF"/>
      <w:spacing w:val="10"/>
      <w:sz w:val="18"/>
      <w:szCs w:val="18"/>
    </w:rPr>
  </w:style>
  <w:style w:type="paragraph" w:styleId="Date">
    <w:name w:val="Date"/>
    <w:basedOn w:val="Normal"/>
    <w:next w:val="Normal"/>
    <w:link w:val="DateChar"/>
    <w:uiPriority w:val="99"/>
    <w:semiHidden/>
    <w:unhideWhenUsed/>
    <w:rsid w:val="0089691C"/>
  </w:style>
  <w:style w:type="character" w:customStyle="1" w:styleId="DateChar">
    <w:name w:val="Date Char"/>
    <w:basedOn w:val="DefaultParagraphFont"/>
    <w:link w:val="Date"/>
    <w:uiPriority w:val="99"/>
    <w:semiHidden/>
    <w:rsid w:val="0089691C"/>
    <w:rPr>
      <w:rFonts w:cs="Times New Roman"/>
      <w:color w:val="000000" w:themeColor="text1"/>
      <w:szCs w:val="20"/>
      <w:lang w:eastAsia="ja-JP" w:bidi="he-IL"/>
    </w:rPr>
  </w:style>
  <w:style w:type="character" w:styleId="Emphasis">
    <w:name w:val="Emphasis"/>
    <w:uiPriority w:val="20"/>
    <w:qFormat/>
    <w:rsid w:val="0089691C"/>
    <w:rPr>
      <w:b/>
      <w:i/>
      <w:color w:val="404040" w:themeColor="text1" w:themeTint="BF"/>
      <w:spacing w:val="2"/>
      <w:w w:val="100"/>
    </w:rPr>
  </w:style>
  <w:style w:type="paragraph" w:styleId="Header">
    <w:name w:val="header"/>
    <w:basedOn w:val="Normal"/>
    <w:link w:val="HeaderChar"/>
    <w:uiPriority w:val="99"/>
    <w:unhideWhenUsed/>
    <w:rsid w:val="0089691C"/>
    <w:pPr>
      <w:tabs>
        <w:tab w:val="center" w:pos="4320"/>
        <w:tab w:val="right" w:pos="864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89691C"/>
    <w:rPr>
      <w:rFonts w:cs="Times New Roman"/>
      <w:color w:val="000000" w:themeColor="text1"/>
      <w:szCs w:val="20"/>
      <w:lang w:eastAsia="ja-JP" w:bidi="he-IL"/>
    </w:rPr>
  </w:style>
  <w:style w:type="character" w:customStyle="1" w:styleId="Heading1Char">
    <w:name w:val="Heading 1 Char"/>
    <w:basedOn w:val="DefaultParagraphFont"/>
    <w:link w:val="Heading1"/>
    <w:uiPriority w:val="9"/>
    <w:semiHidden/>
    <w:rsid w:val="0089691C"/>
    <w:rPr>
      <w:rFonts w:asciiTheme="majorHAnsi" w:hAnsiTheme="majorHAnsi" w:cs="Times New Roman"/>
      <w:b/>
      <w:color w:val="9D3511" w:themeColor="accent1" w:themeShade="BF"/>
      <w:spacing w:val="20"/>
      <w:sz w:val="28"/>
      <w:szCs w:val="32"/>
      <w:lang w:eastAsia="ja-JP" w:bidi="he-IL"/>
    </w:rPr>
  </w:style>
  <w:style w:type="character" w:customStyle="1" w:styleId="Heading2Char">
    <w:name w:val="Heading 2 Char"/>
    <w:basedOn w:val="DefaultParagraphFont"/>
    <w:link w:val="Heading2"/>
    <w:uiPriority w:val="9"/>
    <w:rsid w:val="0089691C"/>
    <w:rPr>
      <w:rFonts w:asciiTheme="majorHAnsi" w:hAnsiTheme="majorHAnsi" w:cs="Times New Roman"/>
      <w:b/>
      <w:color w:val="9D3511" w:themeColor="accent1" w:themeShade="BF"/>
      <w:spacing w:val="20"/>
      <w:sz w:val="24"/>
      <w:szCs w:val="28"/>
      <w:lang w:eastAsia="ja-JP" w:bidi="he-IL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89691C"/>
    <w:rPr>
      <w:rFonts w:asciiTheme="majorHAnsi" w:hAnsiTheme="majorHAnsi" w:cs="Times New Roman"/>
      <w:b/>
      <w:color w:val="D34817" w:themeColor="accent1"/>
      <w:spacing w:val="20"/>
      <w:sz w:val="24"/>
      <w:szCs w:val="24"/>
      <w:lang w:eastAsia="ja-JP" w:bidi="he-IL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89691C"/>
    <w:rPr>
      <w:rFonts w:asciiTheme="majorHAnsi" w:hAnsiTheme="majorHAnsi" w:cs="Times New Roman"/>
      <w:b/>
      <w:color w:val="7B6A4D" w:themeColor="accent3" w:themeShade="BF"/>
      <w:spacing w:val="20"/>
      <w:sz w:val="24"/>
      <w:lang w:eastAsia="ja-JP" w:bidi="he-IL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89691C"/>
    <w:rPr>
      <w:rFonts w:asciiTheme="majorHAnsi" w:hAnsiTheme="majorHAnsi" w:cs="Times New Roman"/>
      <w:b/>
      <w:i/>
      <w:color w:val="7B6A4D" w:themeColor="accent3" w:themeShade="BF"/>
      <w:spacing w:val="20"/>
      <w:szCs w:val="26"/>
      <w:lang w:eastAsia="ja-JP" w:bidi="he-IL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89691C"/>
    <w:rPr>
      <w:rFonts w:asciiTheme="majorHAnsi" w:hAnsiTheme="majorHAnsi" w:cs="Times New Roman"/>
      <w:color w:val="524633" w:themeColor="accent3" w:themeShade="7F"/>
      <w:spacing w:val="10"/>
      <w:sz w:val="24"/>
      <w:szCs w:val="20"/>
      <w:lang w:eastAsia="ja-JP" w:bidi="he-IL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89691C"/>
    <w:rPr>
      <w:rFonts w:asciiTheme="majorHAnsi" w:hAnsiTheme="majorHAnsi" w:cs="Times New Roman"/>
      <w:i/>
      <w:color w:val="524633" w:themeColor="accent3" w:themeShade="7F"/>
      <w:spacing w:val="10"/>
      <w:sz w:val="24"/>
      <w:szCs w:val="20"/>
      <w:lang w:eastAsia="ja-JP" w:bidi="he-IL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89691C"/>
    <w:rPr>
      <w:rFonts w:asciiTheme="majorHAnsi" w:hAnsiTheme="majorHAnsi" w:cs="Times New Roman"/>
      <w:color w:val="D34817" w:themeColor="accent1"/>
      <w:spacing w:val="10"/>
      <w:szCs w:val="20"/>
      <w:lang w:eastAsia="ja-JP" w:bidi="he-IL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89691C"/>
    <w:rPr>
      <w:rFonts w:asciiTheme="majorHAnsi" w:hAnsiTheme="majorHAnsi" w:cs="Times New Roman"/>
      <w:i/>
      <w:color w:val="D34817" w:themeColor="accent1"/>
      <w:spacing w:val="10"/>
      <w:szCs w:val="20"/>
      <w:lang w:eastAsia="ja-JP" w:bidi="he-IL"/>
    </w:rPr>
  </w:style>
  <w:style w:type="character" w:styleId="Hyperlink">
    <w:name w:val="Hyperlink"/>
    <w:basedOn w:val="DefaultParagraphFont"/>
    <w:uiPriority w:val="99"/>
    <w:semiHidden/>
    <w:unhideWhenUsed/>
    <w:rsid w:val="0089691C"/>
    <w:rPr>
      <w:color w:val="CC9900" w:themeColor="hyperlink"/>
      <w:u w:val="single"/>
    </w:rPr>
  </w:style>
  <w:style w:type="character" w:styleId="IntenseEmphasis">
    <w:name w:val="Intense Emphasis"/>
    <w:basedOn w:val="DefaultParagraphFont"/>
    <w:uiPriority w:val="21"/>
    <w:qFormat/>
    <w:rsid w:val="0089691C"/>
    <w:rPr>
      <w:rFonts w:asciiTheme="minorHAnsi" w:hAnsiTheme="minorHAnsi" w:cs="Times New Roman"/>
      <w:b/>
      <w:i/>
      <w:smallCaps/>
      <w:color w:val="9B2D1F" w:themeColor="accent2"/>
      <w:spacing w:val="2"/>
      <w:w w:val="100"/>
      <w:sz w:val="20"/>
      <w:szCs w:val="20"/>
    </w:rPr>
  </w:style>
  <w:style w:type="paragraph" w:styleId="IntenseQuote">
    <w:name w:val="Intense Quote"/>
    <w:basedOn w:val="Normal"/>
    <w:link w:val="IntenseQuoteChar"/>
    <w:uiPriority w:val="30"/>
    <w:qFormat/>
    <w:rsid w:val="0089691C"/>
    <w:pPr>
      <w:pBdr>
        <w:top w:val="single" w:sz="36" w:space="10" w:color="EE8C69" w:themeColor="accent1" w:themeTint="99"/>
        <w:left w:val="single" w:sz="24" w:space="10" w:color="D34817" w:themeColor="accent1"/>
        <w:bottom w:val="single" w:sz="36" w:space="10" w:color="A28E6A" w:themeColor="accent3"/>
        <w:right w:val="single" w:sz="24" w:space="10" w:color="D34817" w:themeColor="accent1"/>
      </w:pBdr>
      <w:shd w:val="clear" w:color="auto" w:fill="D34817" w:themeFill="accent1"/>
      <w:ind w:left="1440" w:right="1440"/>
      <w:jc w:val="center"/>
    </w:pPr>
    <w:rPr>
      <w:rFonts w:asciiTheme="majorHAnsi" w:hAnsiTheme="majorHAnsi"/>
      <w:i/>
      <w:color w:val="FFFFFF" w:themeColor="background1"/>
      <w:sz w:val="32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89691C"/>
    <w:rPr>
      <w:rFonts w:asciiTheme="majorHAnsi" w:hAnsiTheme="majorHAnsi" w:cs="Times New Roman"/>
      <w:i/>
      <w:color w:val="FFFFFF" w:themeColor="background1"/>
      <w:sz w:val="32"/>
      <w:szCs w:val="20"/>
      <w:shd w:val="clear" w:color="auto" w:fill="D34817" w:themeFill="accent1"/>
      <w:lang w:eastAsia="ja-JP" w:bidi="he-IL"/>
    </w:rPr>
  </w:style>
  <w:style w:type="character" w:styleId="IntenseReference">
    <w:name w:val="Intense Reference"/>
    <w:basedOn w:val="DefaultParagraphFont"/>
    <w:uiPriority w:val="32"/>
    <w:qFormat/>
    <w:rsid w:val="0089691C"/>
    <w:rPr>
      <w:rFonts w:cs="Times New Roman"/>
      <w:b/>
      <w:color w:val="D34817" w:themeColor="accent1"/>
      <w:sz w:val="22"/>
      <w:szCs w:val="20"/>
      <w:u w:val="single"/>
    </w:rPr>
  </w:style>
  <w:style w:type="paragraph" w:styleId="ListBullet">
    <w:name w:val="List Bullet"/>
    <w:basedOn w:val="Normal"/>
    <w:uiPriority w:val="37"/>
    <w:unhideWhenUsed/>
    <w:qFormat/>
    <w:rsid w:val="0089691C"/>
    <w:pPr>
      <w:numPr>
        <w:numId w:val="1"/>
      </w:numPr>
      <w:spacing w:after="0"/>
      <w:contextualSpacing/>
    </w:pPr>
  </w:style>
  <w:style w:type="paragraph" w:styleId="ListBullet2">
    <w:name w:val="List Bullet 2"/>
    <w:basedOn w:val="Normal"/>
    <w:uiPriority w:val="37"/>
    <w:unhideWhenUsed/>
    <w:qFormat/>
    <w:rsid w:val="0089691C"/>
    <w:pPr>
      <w:numPr>
        <w:numId w:val="2"/>
      </w:numPr>
      <w:spacing w:after="0"/>
    </w:pPr>
  </w:style>
  <w:style w:type="paragraph" w:styleId="ListBullet3">
    <w:name w:val="List Bullet 3"/>
    <w:basedOn w:val="Normal"/>
    <w:uiPriority w:val="37"/>
    <w:unhideWhenUsed/>
    <w:qFormat/>
    <w:rsid w:val="0089691C"/>
    <w:pPr>
      <w:numPr>
        <w:numId w:val="3"/>
      </w:numPr>
      <w:spacing w:after="0"/>
    </w:pPr>
  </w:style>
  <w:style w:type="paragraph" w:styleId="ListBullet4">
    <w:name w:val="List Bullet 4"/>
    <w:basedOn w:val="Normal"/>
    <w:uiPriority w:val="37"/>
    <w:unhideWhenUsed/>
    <w:qFormat/>
    <w:rsid w:val="0089691C"/>
    <w:pPr>
      <w:numPr>
        <w:numId w:val="4"/>
      </w:numPr>
      <w:spacing w:after="0"/>
    </w:pPr>
  </w:style>
  <w:style w:type="paragraph" w:styleId="ListBullet5">
    <w:name w:val="List Bullet 5"/>
    <w:basedOn w:val="Normal"/>
    <w:uiPriority w:val="37"/>
    <w:unhideWhenUsed/>
    <w:qFormat/>
    <w:rsid w:val="0089691C"/>
    <w:pPr>
      <w:numPr>
        <w:numId w:val="5"/>
      </w:numPr>
      <w:spacing w:after="0"/>
    </w:pPr>
  </w:style>
  <w:style w:type="paragraph" w:styleId="Quote">
    <w:name w:val="Quote"/>
    <w:basedOn w:val="Normal"/>
    <w:link w:val="QuoteChar"/>
    <w:uiPriority w:val="29"/>
    <w:qFormat/>
    <w:rsid w:val="0089691C"/>
    <w:rPr>
      <w:i/>
      <w:color w:val="7F7F7F" w:themeColor="background1" w:themeShade="7F"/>
      <w:sz w:val="24"/>
    </w:rPr>
  </w:style>
  <w:style w:type="character" w:customStyle="1" w:styleId="QuoteChar">
    <w:name w:val="Quote Char"/>
    <w:basedOn w:val="DefaultParagraphFont"/>
    <w:link w:val="Quote"/>
    <w:uiPriority w:val="29"/>
    <w:rsid w:val="0089691C"/>
    <w:rPr>
      <w:rFonts w:cs="Times New Roman"/>
      <w:i/>
      <w:color w:val="7F7F7F" w:themeColor="background1" w:themeShade="7F"/>
      <w:sz w:val="24"/>
      <w:szCs w:val="20"/>
      <w:lang w:eastAsia="ja-JP" w:bidi="he-IL"/>
    </w:rPr>
  </w:style>
  <w:style w:type="character" w:styleId="Strong">
    <w:name w:val="Strong"/>
    <w:uiPriority w:val="22"/>
    <w:qFormat/>
    <w:rsid w:val="0089691C"/>
    <w:rPr>
      <w:rFonts w:asciiTheme="minorHAnsi" w:hAnsiTheme="minorHAnsi"/>
      <w:b/>
      <w:color w:val="9B2D1F" w:themeColor="accent2"/>
    </w:rPr>
  </w:style>
  <w:style w:type="paragraph" w:styleId="Subtitle">
    <w:name w:val="Subtitle"/>
    <w:basedOn w:val="Normal"/>
    <w:link w:val="SubtitleChar"/>
    <w:uiPriority w:val="11"/>
    <w:rsid w:val="0089691C"/>
    <w:pPr>
      <w:spacing w:after="480" w:line="240" w:lineRule="auto"/>
      <w:jc w:val="center"/>
    </w:pPr>
    <w:rPr>
      <w:rFonts w:asciiTheme="majorHAnsi" w:hAnsiTheme="majorHAnsi" w:cstheme="minorHAnsi"/>
      <w:color w:val="auto"/>
      <w:sz w:val="28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89691C"/>
    <w:rPr>
      <w:rFonts w:asciiTheme="majorHAnsi" w:hAnsiTheme="majorHAnsi" w:cstheme="minorHAnsi"/>
      <w:sz w:val="28"/>
      <w:szCs w:val="24"/>
      <w:lang w:eastAsia="ja-JP" w:bidi="he-IL"/>
    </w:rPr>
  </w:style>
  <w:style w:type="character" w:styleId="SubtleEmphasis">
    <w:name w:val="Subtle Emphasis"/>
    <w:basedOn w:val="DefaultParagraphFont"/>
    <w:uiPriority w:val="19"/>
    <w:qFormat/>
    <w:rsid w:val="0089691C"/>
    <w:rPr>
      <w:rFonts w:asciiTheme="minorHAnsi" w:hAnsiTheme="minorHAnsi" w:cs="Times New Roman"/>
      <w:i/>
      <w:color w:val="737373" w:themeColor="text1" w:themeTint="8C"/>
      <w:spacing w:val="2"/>
      <w:w w:val="100"/>
      <w:kern w:val="0"/>
      <w:sz w:val="22"/>
      <w:szCs w:val="24"/>
    </w:rPr>
  </w:style>
  <w:style w:type="character" w:styleId="SubtleReference">
    <w:name w:val="Subtle Reference"/>
    <w:basedOn w:val="DefaultParagraphFont"/>
    <w:uiPriority w:val="31"/>
    <w:qFormat/>
    <w:rsid w:val="0089691C"/>
    <w:rPr>
      <w:rFonts w:cs="Times New Roman"/>
      <w:color w:val="737373" w:themeColor="text1" w:themeTint="8C"/>
      <w:sz w:val="22"/>
      <w:szCs w:val="20"/>
      <w:u w:val="single"/>
    </w:rPr>
  </w:style>
  <w:style w:type="paragraph" w:styleId="Title">
    <w:name w:val="Title"/>
    <w:basedOn w:val="Normal"/>
    <w:link w:val="TitleChar"/>
    <w:uiPriority w:val="10"/>
    <w:rsid w:val="0089691C"/>
    <w:pPr>
      <w:pBdr>
        <w:bottom w:val="single" w:sz="8" w:space="4" w:color="D34817" w:themeColor="accent1"/>
      </w:pBdr>
      <w:spacing w:line="240" w:lineRule="auto"/>
      <w:contextualSpacing/>
      <w:jc w:val="center"/>
    </w:pPr>
    <w:rPr>
      <w:rFonts w:asciiTheme="majorHAnsi" w:hAnsiTheme="majorHAnsi"/>
      <w:b/>
      <w:smallCaps/>
      <w:color w:val="D34817" w:themeColor="accent1"/>
      <w:sz w:val="48"/>
      <w:szCs w:val="48"/>
    </w:rPr>
  </w:style>
  <w:style w:type="character" w:customStyle="1" w:styleId="TitleChar">
    <w:name w:val="Title Char"/>
    <w:basedOn w:val="DefaultParagraphFont"/>
    <w:link w:val="Title"/>
    <w:uiPriority w:val="10"/>
    <w:rsid w:val="0089691C"/>
    <w:rPr>
      <w:rFonts w:asciiTheme="majorHAnsi" w:hAnsiTheme="majorHAnsi" w:cs="Times New Roman"/>
      <w:b/>
      <w:smallCaps/>
      <w:color w:val="D34817" w:themeColor="accent1"/>
      <w:sz w:val="48"/>
      <w:szCs w:val="48"/>
      <w:lang w:eastAsia="ja-JP" w:bidi="he-IL"/>
    </w:rPr>
  </w:style>
  <w:style w:type="paragraph" w:styleId="TOC1">
    <w:name w:val="toc 1"/>
    <w:basedOn w:val="Normal"/>
    <w:next w:val="Normal"/>
    <w:autoRedefine/>
    <w:uiPriority w:val="99"/>
    <w:semiHidden/>
    <w:unhideWhenUsed/>
    <w:qFormat/>
    <w:rsid w:val="0089691C"/>
    <w:pPr>
      <w:tabs>
        <w:tab w:val="right" w:leader="dot" w:pos="8630"/>
      </w:tabs>
      <w:spacing w:after="40" w:line="240" w:lineRule="auto"/>
    </w:pPr>
    <w:rPr>
      <w:smallCaps/>
      <w:noProof/>
      <w:color w:val="9B2D1F" w:themeColor="accent2"/>
    </w:rPr>
  </w:style>
  <w:style w:type="paragraph" w:styleId="TOC2">
    <w:name w:val="toc 2"/>
    <w:basedOn w:val="Normal"/>
    <w:next w:val="Normal"/>
    <w:autoRedefine/>
    <w:uiPriority w:val="99"/>
    <w:semiHidden/>
    <w:unhideWhenUsed/>
    <w:qFormat/>
    <w:rsid w:val="0089691C"/>
    <w:pPr>
      <w:tabs>
        <w:tab w:val="right" w:leader="dot" w:pos="8630"/>
      </w:tabs>
      <w:spacing w:after="40" w:line="240" w:lineRule="auto"/>
      <w:ind w:left="216"/>
    </w:pPr>
    <w:rPr>
      <w:smallCaps/>
      <w:noProof/>
    </w:rPr>
  </w:style>
  <w:style w:type="paragraph" w:styleId="TOC3">
    <w:name w:val="toc 3"/>
    <w:basedOn w:val="Normal"/>
    <w:next w:val="Normal"/>
    <w:autoRedefine/>
    <w:uiPriority w:val="99"/>
    <w:semiHidden/>
    <w:unhideWhenUsed/>
    <w:qFormat/>
    <w:rsid w:val="0089691C"/>
    <w:pPr>
      <w:tabs>
        <w:tab w:val="right" w:leader="dot" w:pos="8630"/>
      </w:tabs>
      <w:spacing w:after="40" w:line="240" w:lineRule="auto"/>
      <w:ind w:left="446"/>
    </w:pPr>
    <w:rPr>
      <w:smallCaps/>
      <w:noProof/>
    </w:rPr>
  </w:style>
  <w:style w:type="paragraph" w:styleId="TOC4">
    <w:name w:val="toc 4"/>
    <w:basedOn w:val="Normal"/>
    <w:next w:val="Normal"/>
    <w:autoRedefine/>
    <w:uiPriority w:val="99"/>
    <w:semiHidden/>
    <w:unhideWhenUsed/>
    <w:qFormat/>
    <w:rsid w:val="0089691C"/>
    <w:pPr>
      <w:tabs>
        <w:tab w:val="right" w:leader="dot" w:pos="8630"/>
      </w:tabs>
      <w:spacing w:after="40" w:line="240" w:lineRule="auto"/>
      <w:ind w:left="662"/>
    </w:pPr>
    <w:rPr>
      <w:smallCaps/>
      <w:noProof/>
    </w:rPr>
  </w:style>
  <w:style w:type="paragraph" w:styleId="TOC5">
    <w:name w:val="toc 5"/>
    <w:basedOn w:val="Normal"/>
    <w:next w:val="Normal"/>
    <w:autoRedefine/>
    <w:uiPriority w:val="99"/>
    <w:semiHidden/>
    <w:unhideWhenUsed/>
    <w:qFormat/>
    <w:rsid w:val="0089691C"/>
    <w:pPr>
      <w:tabs>
        <w:tab w:val="right" w:leader="dot" w:pos="8630"/>
      </w:tabs>
      <w:spacing w:after="40" w:line="240" w:lineRule="auto"/>
      <w:ind w:left="878"/>
    </w:pPr>
    <w:rPr>
      <w:smallCaps/>
      <w:noProof/>
    </w:rPr>
  </w:style>
  <w:style w:type="paragraph" w:styleId="TOC6">
    <w:name w:val="toc 6"/>
    <w:basedOn w:val="Normal"/>
    <w:next w:val="Normal"/>
    <w:autoRedefine/>
    <w:uiPriority w:val="99"/>
    <w:semiHidden/>
    <w:unhideWhenUsed/>
    <w:qFormat/>
    <w:rsid w:val="0089691C"/>
    <w:pPr>
      <w:tabs>
        <w:tab w:val="right" w:leader="dot" w:pos="8630"/>
      </w:tabs>
      <w:spacing w:after="40" w:line="240" w:lineRule="auto"/>
      <w:ind w:left="1094"/>
    </w:pPr>
    <w:rPr>
      <w:smallCaps/>
      <w:noProof/>
    </w:rPr>
  </w:style>
  <w:style w:type="paragraph" w:styleId="TOC7">
    <w:name w:val="toc 7"/>
    <w:basedOn w:val="Normal"/>
    <w:next w:val="Normal"/>
    <w:autoRedefine/>
    <w:uiPriority w:val="99"/>
    <w:semiHidden/>
    <w:unhideWhenUsed/>
    <w:qFormat/>
    <w:rsid w:val="0089691C"/>
    <w:pPr>
      <w:tabs>
        <w:tab w:val="right" w:leader="dot" w:pos="8630"/>
      </w:tabs>
      <w:spacing w:after="40" w:line="240" w:lineRule="auto"/>
      <w:ind w:left="1325"/>
    </w:pPr>
    <w:rPr>
      <w:smallCaps/>
      <w:noProof/>
    </w:rPr>
  </w:style>
  <w:style w:type="paragraph" w:styleId="TOC8">
    <w:name w:val="toc 8"/>
    <w:basedOn w:val="Normal"/>
    <w:next w:val="Normal"/>
    <w:autoRedefine/>
    <w:uiPriority w:val="99"/>
    <w:semiHidden/>
    <w:unhideWhenUsed/>
    <w:qFormat/>
    <w:rsid w:val="0089691C"/>
    <w:pPr>
      <w:tabs>
        <w:tab w:val="right" w:leader="dot" w:pos="8630"/>
      </w:tabs>
      <w:spacing w:after="40" w:line="240" w:lineRule="auto"/>
      <w:ind w:left="1540"/>
    </w:pPr>
    <w:rPr>
      <w:smallCaps/>
      <w:noProof/>
    </w:rPr>
  </w:style>
  <w:style w:type="paragraph" w:styleId="TOC9">
    <w:name w:val="toc 9"/>
    <w:basedOn w:val="Normal"/>
    <w:next w:val="Normal"/>
    <w:autoRedefine/>
    <w:uiPriority w:val="99"/>
    <w:semiHidden/>
    <w:unhideWhenUsed/>
    <w:qFormat/>
    <w:rsid w:val="0089691C"/>
    <w:pPr>
      <w:tabs>
        <w:tab w:val="right" w:leader="dot" w:pos="8630"/>
      </w:tabs>
      <w:spacing w:after="40" w:line="240" w:lineRule="auto"/>
      <w:ind w:left="1760"/>
    </w:pPr>
    <w:rPr>
      <w:smallCaps/>
      <w:noProof/>
    </w:rPr>
  </w:style>
  <w:style w:type="paragraph" w:customStyle="1" w:styleId="DateText">
    <w:name w:val="Date Text"/>
    <w:basedOn w:val="Normal"/>
    <w:uiPriority w:val="35"/>
    <w:rsid w:val="0089691C"/>
    <w:pPr>
      <w:spacing w:before="720" w:after="200"/>
      <w:contextualSpacing/>
    </w:pPr>
  </w:style>
  <w:style w:type="paragraph" w:customStyle="1" w:styleId="GrayText">
    <w:name w:val="Gray Text"/>
    <w:basedOn w:val="NoSpacing"/>
    <w:uiPriority w:val="35"/>
    <w:qFormat/>
    <w:rsid w:val="0089691C"/>
    <w:rPr>
      <w:rFonts w:asciiTheme="majorHAnsi" w:hAnsiTheme="majorHAnsi"/>
      <w:color w:val="7F7F7F" w:themeColor="text1" w:themeTint="80"/>
      <w:sz w:val="20"/>
      <w:lang w:bidi="ar-SA"/>
    </w:rPr>
  </w:style>
  <w:style w:type="paragraph" w:customStyle="1" w:styleId="HeaderEven">
    <w:name w:val="Header Even"/>
    <w:basedOn w:val="NoSpacing"/>
    <w:qFormat/>
    <w:rsid w:val="0089691C"/>
    <w:pPr>
      <w:pBdr>
        <w:bottom w:val="single" w:sz="4" w:space="1" w:color="D34817" w:themeColor="accent1"/>
      </w:pBdr>
    </w:pPr>
    <w:rPr>
      <w:b/>
      <w:color w:val="696464" w:themeColor="text2"/>
      <w:sz w:val="20"/>
      <w:lang w:bidi="ar-SA"/>
    </w:rPr>
  </w:style>
  <w:style w:type="character" w:styleId="PlaceholderText">
    <w:name w:val="Placeholder Text"/>
    <w:basedOn w:val="DefaultParagraphFont"/>
    <w:uiPriority w:val="99"/>
    <w:semiHidden/>
    <w:rsid w:val="0089691C"/>
    <w:rPr>
      <w:color w:val="808080"/>
    </w:rPr>
  </w:style>
  <w:style w:type="table" w:styleId="LightShading-Accent5">
    <w:name w:val="Light Shading Accent 5"/>
    <w:basedOn w:val="TableNormal"/>
    <w:uiPriority w:val="45"/>
    <w:rsid w:val="00AE18FC"/>
    <w:pPr>
      <w:spacing w:after="0" w:line="240" w:lineRule="auto"/>
    </w:pPr>
    <w:rPr>
      <w:color w:val="6D6262" w:themeColor="accent5" w:themeShade="BF"/>
    </w:rPr>
    <w:tblPr>
      <w:tblStyleRowBandSize w:val="1"/>
      <w:tblStyleColBandSize w:val="1"/>
      <w:tblBorders>
        <w:top w:val="single" w:sz="8" w:space="0" w:color="918485" w:themeColor="accent5"/>
        <w:bottom w:val="single" w:sz="8" w:space="0" w:color="918485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8485" w:themeColor="accent5"/>
          <w:left w:val="nil"/>
          <w:bottom w:val="single" w:sz="8" w:space="0" w:color="918485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18485" w:themeColor="accent5"/>
          <w:left w:val="nil"/>
          <w:bottom w:val="single" w:sz="8" w:space="0" w:color="918485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3E0E0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3E0E0" w:themeFill="accent5" w:themeFillTint="3F"/>
      </w:tcPr>
    </w:tblStylePr>
  </w:style>
  <w:style w:type="table" w:styleId="MediumShading1-Accent5">
    <w:name w:val="Medium Shading 1 Accent 5"/>
    <w:basedOn w:val="TableNormal"/>
    <w:uiPriority w:val="45"/>
    <w:rsid w:val="00AE18FC"/>
    <w:pPr>
      <w:spacing w:after="0" w:line="240" w:lineRule="auto"/>
    </w:pPr>
    <w:tblPr>
      <w:tblStyleRowBandSize w:val="1"/>
      <w:tblStyleColBandSize w:val="1"/>
      <w:tblBorders>
        <w:top w:val="single" w:sz="8" w:space="0" w:color="ACA2A3" w:themeColor="accent5" w:themeTint="BF"/>
        <w:left w:val="single" w:sz="8" w:space="0" w:color="ACA2A3" w:themeColor="accent5" w:themeTint="BF"/>
        <w:bottom w:val="single" w:sz="8" w:space="0" w:color="ACA2A3" w:themeColor="accent5" w:themeTint="BF"/>
        <w:right w:val="single" w:sz="8" w:space="0" w:color="ACA2A3" w:themeColor="accent5" w:themeTint="BF"/>
        <w:insideH w:val="single" w:sz="8" w:space="0" w:color="ACA2A3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ACA2A3" w:themeColor="accent5" w:themeTint="BF"/>
          <w:left w:val="single" w:sz="8" w:space="0" w:color="ACA2A3" w:themeColor="accent5" w:themeTint="BF"/>
          <w:bottom w:val="single" w:sz="8" w:space="0" w:color="ACA2A3" w:themeColor="accent5" w:themeTint="BF"/>
          <w:right w:val="single" w:sz="8" w:space="0" w:color="ACA2A3" w:themeColor="accent5" w:themeTint="BF"/>
          <w:insideH w:val="nil"/>
          <w:insideV w:val="nil"/>
        </w:tcBorders>
        <w:shd w:val="clear" w:color="auto" w:fill="918485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ACA2A3" w:themeColor="accent5" w:themeTint="BF"/>
          <w:left w:val="single" w:sz="8" w:space="0" w:color="ACA2A3" w:themeColor="accent5" w:themeTint="BF"/>
          <w:bottom w:val="single" w:sz="8" w:space="0" w:color="ACA2A3" w:themeColor="accent5" w:themeTint="BF"/>
          <w:right w:val="single" w:sz="8" w:space="0" w:color="ACA2A3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3E0E0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3E0E0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Grid3-Accent6">
    <w:name w:val="Medium Grid 3 Accent 6"/>
    <w:basedOn w:val="TableNormal"/>
    <w:uiPriority w:val="46"/>
    <w:rsid w:val="00AE18FC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2D5D5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55D5D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55D5D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55D5D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55D5D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4ABAB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4ABAB" w:themeFill="accent6" w:themeFillTint="7F"/>
      </w:tcPr>
    </w:tblStylePr>
  </w:style>
  <w:style w:type="table" w:styleId="MediumList2-Accent6">
    <w:name w:val="Medium List 2 Accent 6"/>
    <w:basedOn w:val="TableNormal"/>
    <w:uiPriority w:val="46"/>
    <w:rsid w:val="00AE18FC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55D5D" w:themeColor="accent6"/>
        <w:left w:val="single" w:sz="8" w:space="0" w:color="855D5D" w:themeColor="accent6"/>
        <w:bottom w:val="single" w:sz="8" w:space="0" w:color="855D5D" w:themeColor="accent6"/>
        <w:right w:val="single" w:sz="8" w:space="0" w:color="855D5D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55D5D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55D5D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55D5D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55D5D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2D5D5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2D5D5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3-Accent1">
    <w:name w:val="Medium Grid 3 Accent 1"/>
    <w:basedOn w:val="TableNormal"/>
    <w:uiPriority w:val="69"/>
    <w:rsid w:val="00AE18FC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8CFC1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34817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D34817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D34817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D34817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19F82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19F82" w:themeFill="accent1" w:themeFillTint="7F"/>
      </w:tcPr>
    </w:tblStylePr>
  </w:style>
  <w:style w:type="table" w:styleId="MediumGrid1-Accent1">
    <w:name w:val="Medium Grid 1 Accent 1"/>
    <w:basedOn w:val="TableNormal"/>
    <w:uiPriority w:val="41"/>
    <w:rsid w:val="00AE18FC"/>
    <w:pPr>
      <w:spacing w:after="0" w:line="240" w:lineRule="auto"/>
    </w:pPr>
    <w:tblPr>
      <w:tblStyleRowBandSize w:val="1"/>
      <w:tblStyleColBandSize w:val="1"/>
      <w:tblBorders>
        <w:top w:val="single" w:sz="8" w:space="0" w:color="EA6F44" w:themeColor="accent1" w:themeTint="BF"/>
        <w:left w:val="single" w:sz="8" w:space="0" w:color="EA6F44" w:themeColor="accent1" w:themeTint="BF"/>
        <w:bottom w:val="single" w:sz="8" w:space="0" w:color="EA6F44" w:themeColor="accent1" w:themeTint="BF"/>
        <w:right w:val="single" w:sz="8" w:space="0" w:color="EA6F44" w:themeColor="accent1" w:themeTint="BF"/>
        <w:insideH w:val="single" w:sz="8" w:space="0" w:color="EA6F44" w:themeColor="accent1" w:themeTint="BF"/>
        <w:insideV w:val="single" w:sz="8" w:space="0" w:color="EA6F44" w:themeColor="accent1" w:themeTint="BF"/>
      </w:tblBorders>
    </w:tblPr>
    <w:tcPr>
      <w:shd w:val="clear" w:color="auto" w:fill="F8CFC1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EA6F44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19F82" w:themeFill="accent1" w:themeFillTint="7F"/>
      </w:tcPr>
    </w:tblStylePr>
    <w:tblStylePr w:type="band1Horz">
      <w:tblPr/>
      <w:tcPr>
        <w:shd w:val="clear" w:color="auto" w:fill="F19F82" w:themeFill="accent1" w:themeFillTint="7F"/>
      </w:tcPr>
    </w:tblStylePr>
  </w:style>
  <w:style w:type="table" w:customStyle="1" w:styleId="LightGrid-Accent11">
    <w:name w:val="Light Grid - Accent 11"/>
    <w:basedOn w:val="TableNormal"/>
    <w:uiPriority w:val="41"/>
    <w:rsid w:val="002019A8"/>
    <w:pPr>
      <w:spacing w:after="0" w:line="240" w:lineRule="auto"/>
    </w:pPr>
    <w:tblPr>
      <w:tblStyleRowBandSize w:val="1"/>
      <w:tblStyleColBandSize w:val="1"/>
      <w:tblBorders>
        <w:top w:val="single" w:sz="8" w:space="0" w:color="D34817" w:themeColor="accent1"/>
        <w:left w:val="single" w:sz="8" w:space="0" w:color="D34817" w:themeColor="accent1"/>
        <w:bottom w:val="single" w:sz="8" w:space="0" w:color="D34817" w:themeColor="accent1"/>
        <w:right w:val="single" w:sz="8" w:space="0" w:color="D34817" w:themeColor="accent1"/>
        <w:insideH w:val="single" w:sz="8" w:space="0" w:color="D34817" w:themeColor="accent1"/>
        <w:insideV w:val="single" w:sz="8" w:space="0" w:color="D34817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18" w:space="0" w:color="D34817" w:themeColor="accent1"/>
          <w:right w:val="single" w:sz="8" w:space="0" w:color="D34817" w:themeColor="accent1"/>
          <w:insideH w:val="nil"/>
          <w:insideV w:val="single" w:sz="8" w:space="0" w:color="D34817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  <w:insideH w:val="nil"/>
          <w:insideV w:val="single" w:sz="8" w:space="0" w:color="D34817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</w:tcBorders>
      </w:tcPr>
    </w:tblStylePr>
    <w:tblStylePr w:type="band1Vert"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</w:tcBorders>
        <w:shd w:val="clear" w:color="auto" w:fill="F8CFC1" w:themeFill="accent1" w:themeFillTint="3F"/>
      </w:tcPr>
    </w:tblStylePr>
    <w:tblStylePr w:type="band1Horz"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  <w:insideV w:val="single" w:sz="8" w:space="0" w:color="D34817" w:themeColor="accent1"/>
        </w:tcBorders>
        <w:shd w:val="clear" w:color="auto" w:fill="F8CFC1" w:themeFill="accent1" w:themeFillTint="3F"/>
      </w:tcPr>
    </w:tblStylePr>
    <w:tblStylePr w:type="band2Horz"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  <w:insideV w:val="single" w:sz="8" w:space="0" w:color="D34817" w:themeColor="accent1"/>
        </w:tcBorders>
      </w:tcPr>
    </w:tblStylePr>
  </w:style>
  <w:style w:type="table" w:styleId="MediumGrid1-Accent2">
    <w:name w:val="Medium Grid 1 Accent 2"/>
    <w:basedOn w:val="TableNormal"/>
    <w:uiPriority w:val="42"/>
    <w:rsid w:val="002019A8"/>
    <w:pPr>
      <w:spacing w:after="0" w:line="240" w:lineRule="auto"/>
    </w:pPr>
    <w:tblPr>
      <w:tblStyleRowBandSize w:val="1"/>
      <w:tblStyleColBandSize w:val="1"/>
      <w:tblBorders>
        <w:top w:val="single" w:sz="8" w:space="0" w:color="D64634" w:themeColor="accent2" w:themeTint="BF"/>
        <w:left w:val="single" w:sz="8" w:space="0" w:color="D64634" w:themeColor="accent2" w:themeTint="BF"/>
        <w:bottom w:val="single" w:sz="8" w:space="0" w:color="D64634" w:themeColor="accent2" w:themeTint="BF"/>
        <w:right w:val="single" w:sz="8" w:space="0" w:color="D64634" w:themeColor="accent2" w:themeTint="BF"/>
        <w:insideH w:val="single" w:sz="8" w:space="0" w:color="D64634" w:themeColor="accent2" w:themeTint="BF"/>
        <w:insideV w:val="single" w:sz="8" w:space="0" w:color="D64634" w:themeColor="accent2" w:themeTint="BF"/>
      </w:tblBorders>
    </w:tblPr>
    <w:tcPr>
      <w:shd w:val="clear" w:color="auto" w:fill="F1C1BC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D64634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48478" w:themeFill="accent2" w:themeFillTint="7F"/>
      </w:tcPr>
    </w:tblStylePr>
    <w:tblStylePr w:type="band1Horz">
      <w:tblPr/>
      <w:tcPr>
        <w:shd w:val="clear" w:color="auto" w:fill="E48478" w:themeFill="accent2" w:themeFillTint="7F"/>
      </w:tcPr>
    </w:tblStylePr>
  </w:style>
  <w:style w:type="table" w:styleId="LightGrid-Accent6">
    <w:name w:val="Light Grid Accent 6"/>
    <w:basedOn w:val="TableNormal"/>
    <w:uiPriority w:val="46"/>
    <w:rsid w:val="002019A8"/>
    <w:pPr>
      <w:spacing w:after="0" w:line="240" w:lineRule="auto"/>
    </w:pPr>
    <w:tblPr>
      <w:tblStyleRowBandSize w:val="1"/>
      <w:tblStyleColBandSize w:val="1"/>
      <w:tblBorders>
        <w:top w:val="single" w:sz="8" w:space="0" w:color="855D5D" w:themeColor="accent6"/>
        <w:left w:val="single" w:sz="8" w:space="0" w:color="855D5D" w:themeColor="accent6"/>
        <w:bottom w:val="single" w:sz="8" w:space="0" w:color="855D5D" w:themeColor="accent6"/>
        <w:right w:val="single" w:sz="8" w:space="0" w:color="855D5D" w:themeColor="accent6"/>
        <w:insideH w:val="single" w:sz="8" w:space="0" w:color="855D5D" w:themeColor="accent6"/>
        <w:insideV w:val="single" w:sz="8" w:space="0" w:color="855D5D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55D5D" w:themeColor="accent6"/>
          <w:left w:val="single" w:sz="8" w:space="0" w:color="855D5D" w:themeColor="accent6"/>
          <w:bottom w:val="single" w:sz="18" w:space="0" w:color="855D5D" w:themeColor="accent6"/>
          <w:right w:val="single" w:sz="8" w:space="0" w:color="855D5D" w:themeColor="accent6"/>
          <w:insideH w:val="nil"/>
          <w:insideV w:val="single" w:sz="8" w:space="0" w:color="855D5D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55D5D" w:themeColor="accent6"/>
          <w:left w:val="single" w:sz="8" w:space="0" w:color="855D5D" w:themeColor="accent6"/>
          <w:bottom w:val="single" w:sz="8" w:space="0" w:color="855D5D" w:themeColor="accent6"/>
          <w:right w:val="single" w:sz="8" w:space="0" w:color="855D5D" w:themeColor="accent6"/>
          <w:insideH w:val="nil"/>
          <w:insideV w:val="single" w:sz="8" w:space="0" w:color="855D5D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55D5D" w:themeColor="accent6"/>
          <w:left w:val="single" w:sz="8" w:space="0" w:color="855D5D" w:themeColor="accent6"/>
          <w:bottom w:val="single" w:sz="8" w:space="0" w:color="855D5D" w:themeColor="accent6"/>
          <w:right w:val="single" w:sz="8" w:space="0" w:color="855D5D" w:themeColor="accent6"/>
        </w:tcBorders>
      </w:tcPr>
    </w:tblStylePr>
    <w:tblStylePr w:type="band1Vert">
      <w:tblPr/>
      <w:tcPr>
        <w:tcBorders>
          <w:top w:val="single" w:sz="8" w:space="0" w:color="855D5D" w:themeColor="accent6"/>
          <w:left w:val="single" w:sz="8" w:space="0" w:color="855D5D" w:themeColor="accent6"/>
          <w:bottom w:val="single" w:sz="8" w:space="0" w:color="855D5D" w:themeColor="accent6"/>
          <w:right w:val="single" w:sz="8" w:space="0" w:color="855D5D" w:themeColor="accent6"/>
        </w:tcBorders>
        <w:shd w:val="clear" w:color="auto" w:fill="E2D5D5" w:themeFill="accent6" w:themeFillTint="3F"/>
      </w:tcPr>
    </w:tblStylePr>
    <w:tblStylePr w:type="band1Horz">
      <w:tblPr/>
      <w:tcPr>
        <w:tcBorders>
          <w:top w:val="single" w:sz="8" w:space="0" w:color="855D5D" w:themeColor="accent6"/>
          <w:left w:val="single" w:sz="8" w:space="0" w:color="855D5D" w:themeColor="accent6"/>
          <w:bottom w:val="single" w:sz="8" w:space="0" w:color="855D5D" w:themeColor="accent6"/>
          <w:right w:val="single" w:sz="8" w:space="0" w:color="855D5D" w:themeColor="accent6"/>
          <w:insideV w:val="single" w:sz="8" w:space="0" w:color="855D5D" w:themeColor="accent6"/>
        </w:tcBorders>
        <w:shd w:val="clear" w:color="auto" w:fill="E2D5D5" w:themeFill="accent6" w:themeFillTint="3F"/>
      </w:tcPr>
    </w:tblStylePr>
    <w:tblStylePr w:type="band2Horz">
      <w:tblPr/>
      <w:tcPr>
        <w:tcBorders>
          <w:top w:val="single" w:sz="8" w:space="0" w:color="855D5D" w:themeColor="accent6"/>
          <w:left w:val="single" w:sz="8" w:space="0" w:color="855D5D" w:themeColor="accent6"/>
          <w:bottom w:val="single" w:sz="8" w:space="0" w:color="855D5D" w:themeColor="accent6"/>
          <w:right w:val="single" w:sz="8" w:space="0" w:color="855D5D" w:themeColor="accent6"/>
          <w:insideV w:val="single" w:sz="8" w:space="0" w:color="855D5D" w:themeColor="accent6"/>
        </w:tcBorders>
      </w:tcPr>
    </w:tblStylePr>
  </w:style>
  <w:style w:type="table" w:styleId="MediumGrid3-Accent3">
    <w:name w:val="Medium Grid 3 Accent 3"/>
    <w:basedOn w:val="TableNormal"/>
    <w:uiPriority w:val="43"/>
    <w:rsid w:val="002019A8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8E2DA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28E6A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A28E6A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A28E6A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A28E6A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0C6B4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0C6B4" w:themeFill="accent3" w:themeFillTint="7F"/>
      </w:tcPr>
    </w:tblStylePr>
  </w:style>
  <w:style w:type="character" w:customStyle="1" w:styleId="NoSpacingChar">
    <w:name w:val="No Spacing Char"/>
    <w:basedOn w:val="DefaultParagraphFont"/>
    <w:link w:val="NoSpacing"/>
    <w:uiPriority w:val="1"/>
    <w:rsid w:val="00C10ACE"/>
    <w:rPr>
      <w:rFonts w:cs="Times New Roman"/>
      <w:color w:val="000000" w:themeColor="text1"/>
      <w:szCs w:val="20"/>
      <w:lang w:eastAsia="ja-JP" w:bidi="he-IL"/>
    </w:rPr>
  </w:style>
  <w:style w:type="paragraph" w:styleId="NormalWeb">
    <w:name w:val="Normal (Web)"/>
    <w:basedOn w:val="Normal"/>
    <w:uiPriority w:val="99"/>
    <w:semiHidden/>
    <w:unhideWhenUsed/>
    <w:rsid w:val="002D361D"/>
    <w:pPr>
      <w:spacing w:before="100" w:beforeAutospacing="1" w:after="100" w:afterAutospacing="1" w:line="240" w:lineRule="auto"/>
    </w:pPr>
    <w:rPr>
      <w:rFonts w:ascii="Times New Roman" w:eastAsia="Times New Roman" w:hAnsi="Times New Roman"/>
      <w:color w:val="auto"/>
      <w:sz w:val="24"/>
      <w:szCs w:val="24"/>
      <w:lang w:eastAsia="en-US" w:bidi="ar-SA"/>
    </w:rPr>
  </w:style>
  <w:style w:type="table" w:customStyle="1" w:styleId="LightGrid-Accent12">
    <w:name w:val="Light Grid - Accent 12"/>
    <w:basedOn w:val="TableNormal"/>
    <w:uiPriority w:val="41"/>
    <w:rsid w:val="00E90090"/>
    <w:pPr>
      <w:spacing w:after="0" w:line="240" w:lineRule="auto"/>
    </w:pPr>
    <w:tblPr>
      <w:tblStyleRowBandSize w:val="1"/>
      <w:tblStyleColBandSize w:val="1"/>
      <w:tblBorders>
        <w:top w:val="single" w:sz="8" w:space="0" w:color="D34817" w:themeColor="accent1"/>
        <w:left w:val="single" w:sz="8" w:space="0" w:color="D34817" w:themeColor="accent1"/>
        <w:bottom w:val="single" w:sz="8" w:space="0" w:color="D34817" w:themeColor="accent1"/>
        <w:right w:val="single" w:sz="8" w:space="0" w:color="D34817" w:themeColor="accent1"/>
        <w:insideH w:val="single" w:sz="8" w:space="0" w:color="D34817" w:themeColor="accent1"/>
        <w:insideV w:val="single" w:sz="8" w:space="0" w:color="D34817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18" w:space="0" w:color="D34817" w:themeColor="accent1"/>
          <w:right w:val="single" w:sz="8" w:space="0" w:color="D34817" w:themeColor="accent1"/>
          <w:insideH w:val="nil"/>
          <w:insideV w:val="single" w:sz="8" w:space="0" w:color="D34817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  <w:insideH w:val="nil"/>
          <w:insideV w:val="single" w:sz="8" w:space="0" w:color="D34817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</w:tcBorders>
      </w:tcPr>
    </w:tblStylePr>
    <w:tblStylePr w:type="band1Vert"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</w:tcBorders>
        <w:shd w:val="clear" w:color="auto" w:fill="F8CFC1" w:themeFill="accent1" w:themeFillTint="3F"/>
      </w:tcPr>
    </w:tblStylePr>
    <w:tblStylePr w:type="band1Horz"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  <w:insideV w:val="single" w:sz="8" w:space="0" w:color="D34817" w:themeColor="accent1"/>
        </w:tcBorders>
        <w:shd w:val="clear" w:color="auto" w:fill="F8CFC1" w:themeFill="accent1" w:themeFillTint="3F"/>
      </w:tcPr>
    </w:tblStylePr>
    <w:tblStylePr w:type="band2Horz">
      <w:tblPr/>
      <w:tcPr>
        <w:tcBorders>
          <w:top w:val="single" w:sz="8" w:space="0" w:color="D34817" w:themeColor="accent1"/>
          <w:left w:val="single" w:sz="8" w:space="0" w:color="D34817" w:themeColor="accent1"/>
          <w:bottom w:val="single" w:sz="8" w:space="0" w:color="D34817" w:themeColor="accent1"/>
          <w:right w:val="single" w:sz="8" w:space="0" w:color="D34817" w:themeColor="accent1"/>
          <w:insideV w:val="single" w:sz="8" w:space="0" w:color="D34817" w:themeColor="accent1"/>
        </w:tcBorders>
      </w:tcPr>
    </w:tblStylePr>
  </w:style>
  <w:style w:type="table" w:styleId="LightGrid-Accent3">
    <w:name w:val="Light Grid Accent 3"/>
    <w:basedOn w:val="TableNormal"/>
    <w:uiPriority w:val="43"/>
    <w:rsid w:val="001E2D93"/>
    <w:pPr>
      <w:spacing w:after="0" w:line="240" w:lineRule="auto"/>
    </w:pPr>
    <w:tblPr>
      <w:tblStyleRowBandSize w:val="1"/>
      <w:tblStyleColBandSize w:val="1"/>
      <w:tblBorders>
        <w:top w:val="single" w:sz="8" w:space="0" w:color="A28E6A" w:themeColor="accent3"/>
        <w:left w:val="single" w:sz="8" w:space="0" w:color="A28E6A" w:themeColor="accent3"/>
        <w:bottom w:val="single" w:sz="8" w:space="0" w:color="A28E6A" w:themeColor="accent3"/>
        <w:right w:val="single" w:sz="8" w:space="0" w:color="A28E6A" w:themeColor="accent3"/>
        <w:insideH w:val="single" w:sz="8" w:space="0" w:color="A28E6A" w:themeColor="accent3"/>
        <w:insideV w:val="single" w:sz="8" w:space="0" w:color="A28E6A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28E6A" w:themeColor="accent3"/>
          <w:left w:val="single" w:sz="8" w:space="0" w:color="A28E6A" w:themeColor="accent3"/>
          <w:bottom w:val="single" w:sz="18" w:space="0" w:color="A28E6A" w:themeColor="accent3"/>
          <w:right w:val="single" w:sz="8" w:space="0" w:color="A28E6A" w:themeColor="accent3"/>
          <w:insideH w:val="nil"/>
          <w:insideV w:val="single" w:sz="8" w:space="0" w:color="A28E6A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A28E6A" w:themeColor="accent3"/>
          <w:left w:val="single" w:sz="8" w:space="0" w:color="A28E6A" w:themeColor="accent3"/>
          <w:bottom w:val="single" w:sz="8" w:space="0" w:color="A28E6A" w:themeColor="accent3"/>
          <w:right w:val="single" w:sz="8" w:space="0" w:color="A28E6A" w:themeColor="accent3"/>
          <w:insideH w:val="nil"/>
          <w:insideV w:val="single" w:sz="8" w:space="0" w:color="A28E6A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A28E6A" w:themeColor="accent3"/>
          <w:left w:val="single" w:sz="8" w:space="0" w:color="A28E6A" w:themeColor="accent3"/>
          <w:bottom w:val="single" w:sz="8" w:space="0" w:color="A28E6A" w:themeColor="accent3"/>
          <w:right w:val="single" w:sz="8" w:space="0" w:color="A28E6A" w:themeColor="accent3"/>
        </w:tcBorders>
      </w:tcPr>
    </w:tblStylePr>
    <w:tblStylePr w:type="band1Vert">
      <w:tblPr/>
      <w:tcPr>
        <w:tcBorders>
          <w:top w:val="single" w:sz="8" w:space="0" w:color="A28E6A" w:themeColor="accent3"/>
          <w:left w:val="single" w:sz="8" w:space="0" w:color="A28E6A" w:themeColor="accent3"/>
          <w:bottom w:val="single" w:sz="8" w:space="0" w:color="A28E6A" w:themeColor="accent3"/>
          <w:right w:val="single" w:sz="8" w:space="0" w:color="A28E6A" w:themeColor="accent3"/>
        </w:tcBorders>
        <w:shd w:val="clear" w:color="auto" w:fill="E8E2DA" w:themeFill="accent3" w:themeFillTint="3F"/>
      </w:tcPr>
    </w:tblStylePr>
    <w:tblStylePr w:type="band1Horz">
      <w:tblPr/>
      <w:tcPr>
        <w:tcBorders>
          <w:top w:val="single" w:sz="8" w:space="0" w:color="A28E6A" w:themeColor="accent3"/>
          <w:left w:val="single" w:sz="8" w:space="0" w:color="A28E6A" w:themeColor="accent3"/>
          <w:bottom w:val="single" w:sz="8" w:space="0" w:color="A28E6A" w:themeColor="accent3"/>
          <w:right w:val="single" w:sz="8" w:space="0" w:color="A28E6A" w:themeColor="accent3"/>
          <w:insideV w:val="single" w:sz="8" w:space="0" w:color="A28E6A" w:themeColor="accent3"/>
        </w:tcBorders>
        <w:shd w:val="clear" w:color="auto" w:fill="E8E2DA" w:themeFill="accent3" w:themeFillTint="3F"/>
      </w:tcPr>
    </w:tblStylePr>
    <w:tblStylePr w:type="band2Horz">
      <w:tblPr/>
      <w:tcPr>
        <w:tcBorders>
          <w:top w:val="single" w:sz="8" w:space="0" w:color="A28E6A" w:themeColor="accent3"/>
          <w:left w:val="single" w:sz="8" w:space="0" w:color="A28E6A" w:themeColor="accent3"/>
          <w:bottom w:val="single" w:sz="8" w:space="0" w:color="A28E6A" w:themeColor="accent3"/>
          <w:right w:val="single" w:sz="8" w:space="0" w:color="A28E6A" w:themeColor="accent3"/>
          <w:insideV w:val="single" w:sz="8" w:space="0" w:color="A28E6A" w:themeColor="accent3"/>
        </w:tcBorders>
      </w:tcPr>
    </w:tblStylePr>
  </w:style>
  <w:style w:type="paragraph" w:styleId="ListParagraph">
    <w:name w:val="List Paragraph"/>
    <w:basedOn w:val="Normal"/>
    <w:link w:val="ListParagraphChar"/>
    <w:uiPriority w:val="34"/>
    <w:qFormat/>
    <w:rsid w:val="006E3E5D"/>
    <w:pPr>
      <w:ind w:left="720"/>
      <w:contextualSpacing/>
    </w:pPr>
  </w:style>
  <w:style w:type="table" w:styleId="MediumGrid1-Accent3">
    <w:name w:val="Medium Grid 1 Accent 3"/>
    <w:basedOn w:val="TableNormal"/>
    <w:uiPriority w:val="43"/>
    <w:rsid w:val="004E515E"/>
    <w:pPr>
      <w:spacing w:after="0" w:line="240" w:lineRule="auto"/>
    </w:pPr>
    <w:tblPr>
      <w:tblStyleRowBandSize w:val="1"/>
      <w:tblStyleColBandSize w:val="1"/>
      <w:tblBorders>
        <w:top w:val="single" w:sz="8" w:space="0" w:color="B9AA8F" w:themeColor="accent3" w:themeTint="BF"/>
        <w:left w:val="single" w:sz="8" w:space="0" w:color="B9AA8F" w:themeColor="accent3" w:themeTint="BF"/>
        <w:bottom w:val="single" w:sz="8" w:space="0" w:color="B9AA8F" w:themeColor="accent3" w:themeTint="BF"/>
        <w:right w:val="single" w:sz="8" w:space="0" w:color="B9AA8F" w:themeColor="accent3" w:themeTint="BF"/>
        <w:insideH w:val="single" w:sz="8" w:space="0" w:color="B9AA8F" w:themeColor="accent3" w:themeTint="BF"/>
        <w:insideV w:val="single" w:sz="8" w:space="0" w:color="B9AA8F" w:themeColor="accent3" w:themeTint="BF"/>
      </w:tblBorders>
    </w:tblPr>
    <w:tcPr>
      <w:shd w:val="clear" w:color="auto" w:fill="E8E2DA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9AA8F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0C6B4" w:themeFill="accent3" w:themeFillTint="7F"/>
      </w:tcPr>
    </w:tblStylePr>
    <w:tblStylePr w:type="band1Horz">
      <w:tblPr/>
      <w:tcPr>
        <w:shd w:val="clear" w:color="auto" w:fill="D0C6B4" w:themeFill="accent3" w:themeFillTint="7F"/>
      </w:tcPr>
    </w:tblStylePr>
  </w:style>
  <w:style w:type="table" w:styleId="MediumGrid1-Accent4">
    <w:name w:val="Medium Grid 1 Accent 4"/>
    <w:basedOn w:val="TableNormal"/>
    <w:uiPriority w:val="44"/>
    <w:rsid w:val="004E515E"/>
    <w:pPr>
      <w:spacing w:after="0" w:line="240" w:lineRule="auto"/>
    </w:pPr>
    <w:tblPr>
      <w:tblStyleRowBandSize w:val="1"/>
      <w:tblStyleColBandSize w:val="1"/>
      <w:tblBorders>
        <w:top w:val="single" w:sz="8" w:space="0" w:color="B58676" w:themeColor="accent4" w:themeTint="BF"/>
        <w:left w:val="single" w:sz="8" w:space="0" w:color="B58676" w:themeColor="accent4" w:themeTint="BF"/>
        <w:bottom w:val="single" w:sz="8" w:space="0" w:color="B58676" w:themeColor="accent4" w:themeTint="BF"/>
        <w:right w:val="single" w:sz="8" w:space="0" w:color="B58676" w:themeColor="accent4" w:themeTint="BF"/>
        <w:insideH w:val="single" w:sz="8" w:space="0" w:color="B58676" w:themeColor="accent4" w:themeTint="BF"/>
        <w:insideV w:val="single" w:sz="8" w:space="0" w:color="B58676" w:themeColor="accent4" w:themeTint="BF"/>
      </w:tblBorders>
    </w:tblPr>
    <w:tcPr>
      <w:shd w:val="clear" w:color="auto" w:fill="E6D7D2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58676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AEA4" w:themeFill="accent4" w:themeFillTint="7F"/>
      </w:tcPr>
    </w:tblStylePr>
    <w:tblStylePr w:type="band1Horz">
      <w:tblPr/>
      <w:tcPr>
        <w:shd w:val="clear" w:color="auto" w:fill="CDAEA4" w:themeFill="accent4" w:themeFillTint="7F"/>
      </w:tcPr>
    </w:tblStylePr>
  </w:style>
  <w:style w:type="table" w:styleId="LightGrid-Accent4">
    <w:name w:val="Light Grid Accent 4"/>
    <w:basedOn w:val="TableNormal"/>
    <w:uiPriority w:val="44"/>
    <w:rsid w:val="004E515E"/>
    <w:pPr>
      <w:spacing w:after="0" w:line="240" w:lineRule="auto"/>
    </w:pPr>
    <w:tblPr>
      <w:tblStyleRowBandSize w:val="1"/>
      <w:tblStyleColBandSize w:val="1"/>
      <w:tblBorders>
        <w:top w:val="single" w:sz="8" w:space="0" w:color="956251" w:themeColor="accent4"/>
        <w:left w:val="single" w:sz="8" w:space="0" w:color="956251" w:themeColor="accent4"/>
        <w:bottom w:val="single" w:sz="8" w:space="0" w:color="956251" w:themeColor="accent4"/>
        <w:right w:val="single" w:sz="8" w:space="0" w:color="956251" w:themeColor="accent4"/>
        <w:insideH w:val="single" w:sz="8" w:space="0" w:color="956251" w:themeColor="accent4"/>
        <w:insideV w:val="single" w:sz="8" w:space="0" w:color="956251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56251" w:themeColor="accent4"/>
          <w:left w:val="single" w:sz="8" w:space="0" w:color="956251" w:themeColor="accent4"/>
          <w:bottom w:val="single" w:sz="18" w:space="0" w:color="956251" w:themeColor="accent4"/>
          <w:right w:val="single" w:sz="8" w:space="0" w:color="956251" w:themeColor="accent4"/>
          <w:insideH w:val="nil"/>
          <w:insideV w:val="single" w:sz="8" w:space="0" w:color="956251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56251" w:themeColor="accent4"/>
          <w:left w:val="single" w:sz="8" w:space="0" w:color="956251" w:themeColor="accent4"/>
          <w:bottom w:val="single" w:sz="8" w:space="0" w:color="956251" w:themeColor="accent4"/>
          <w:right w:val="single" w:sz="8" w:space="0" w:color="956251" w:themeColor="accent4"/>
          <w:insideH w:val="nil"/>
          <w:insideV w:val="single" w:sz="8" w:space="0" w:color="956251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56251" w:themeColor="accent4"/>
          <w:left w:val="single" w:sz="8" w:space="0" w:color="956251" w:themeColor="accent4"/>
          <w:bottom w:val="single" w:sz="8" w:space="0" w:color="956251" w:themeColor="accent4"/>
          <w:right w:val="single" w:sz="8" w:space="0" w:color="956251" w:themeColor="accent4"/>
        </w:tcBorders>
      </w:tcPr>
    </w:tblStylePr>
    <w:tblStylePr w:type="band1Vert">
      <w:tblPr/>
      <w:tcPr>
        <w:tcBorders>
          <w:top w:val="single" w:sz="8" w:space="0" w:color="956251" w:themeColor="accent4"/>
          <w:left w:val="single" w:sz="8" w:space="0" w:color="956251" w:themeColor="accent4"/>
          <w:bottom w:val="single" w:sz="8" w:space="0" w:color="956251" w:themeColor="accent4"/>
          <w:right w:val="single" w:sz="8" w:space="0" w:color="956251" w:themeColor="accent4"/>
        </w:tcBorders>
        <w:shd w:val="clear" w:color="auto" w:fill="E6D7D2" w:themeFill="accent4" w:themeFillTint="3F"/>
      </w:tcPr>
    </w:tblStylePr>
    <w:tblStylePr w:type="band1Horz">
      <w:tblPr/>
      <w:tcPr>
        <w:tcBorders>
          <w:top w:val="single" w:sz="8" w:space="0" w:color="956251" w:themeColor="accent4"/>
          <w:left w:val="single" w:sz="8" w:space="0" w:color="956251" w:themeColor="accent4"/>
          <w:bottom w:val="single" w:sz="8" w:space="0" w:color="956251" w:themeColor="accent4"/>
          <w:right w:val="single" w:sz="8" w:space="0" w:color="956251" w:themeColor="accent4"/>
          <w:insideV w:val="single" w:sz="8" w:space="0" w:color="956251" w:themeColor="accent4"/>
        </w:tcBorders>
        <w:shd w:val="clear" w:color="auto" w:fill="E6D7D2" w:themeFill="accent4" w:themeFillTint="3F"/>
      </w:tcPr>
    </w:tblStylePr>
    <w:tblStylePr w:type="band2Horz">
      <w:tblPr/>
      <w:tcPr>
        <w:tcBorders>
          <w:top w:val="single" w:sz="8" w:space="0" w:color="956251" w:themeColor="accent4"/>
          <w:left w:val="single" w:sz="8" w:space="0" w:color="956251" w:themeColor="accent4"/>
          <w:bottom w:val="single" w:sz="8" w:space="0" w:color="956251" w:themeColor="accent4"/>
          <w:right w:val="single" w:sz="8" w:space="0" w:color="956251" w:themeColor="accent4"/>
          <w:insideV w:val="single" w:sz="8" w:space="0" w:color="956251" w:themeColor="accent4"/>
        </w:tcBorders>
      </w:tcPr>
    </w:tblStylePr>
  </w:style>
  <w:style w:type="table" w:styleId="MediumGrid1-Accent5">
    <w:name w:val="Medium Grid 1 Accent 5"/>
    <w:basedOn w:val="TableNormal"/>
    <w:uiPriority w:val="45"/>
    <w:rsid w:val="004E515E"/>
    <w:pPr>
      <w:spacing w:after="0" w:line="240" w:lineRule="auto"/>
    </w:pPr>
    <w:tblPr>
      <w:tblStyleRowBandSize w:val="1"/>
      <w:tblStyleColBandSize w:val="1"/>
      <w:tblBorders>
        <w:top w:val="single" w:sz="8" w:space="0" w:color="ACA2A3" w:themeColor="accent5" w:themeTint="BF"/>
        <w:left w:val="single" w:sz="8" w:space="0" w:color="ACA2A3" w:themeColor="accent5" w:themeTint="BF"/>
        <w:bottom w:val="single" w:sz="8" w:space="0" w:color="ACA2A3" w:themeColor="accent5" w:themeTint="BF"/>
        <w:right w:val="single" w:sz="8" w:space="0" w:color="ACA2A3" w:themeColor="accent5" w:themeTint="BF"/>
        <w:insideH w:val="single" w:sz="8" w:space="0" w:color="ACA2A3" w:themeColor="accent5" w:themeTint="BF"/>
        <w:insideV w:val="single" w:sz="8" w:space="0" w:color="ACA2A3" w:themeColor="accent5" w:themeTint="BF"/>
      </w:tblBorders>
    </w:tblPr>
    <w:tcPr>
      <w:shd w:val="clear" w:color="auto" w:fill="E3E0E0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ACA2A3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8C1C1" w:themeFill="accent5" w:themeFillTint="7F"/>
      </w:tcPr>
    </w:tblStylePr>
    <w:tblStylePr w:type="band1Horz">
      <w:tblPr/>
      <w:tcPr>
        <w:shd w:val="clear" w:color="auto" w:fill="C8C1C1" w:themeFill="accent5" w:themeFillTint="7F"/>
      </w:tcPr>
    </w:tblStylePr>
  </w:style>
  <w:style w:type="table" w:styleId="LightGrid-Accent5">
    <w:name w:val="Light Grid Accent 5"/>
    <w:basedOn w:val="TableNormal"/>
    <w:uiPriority w:val="45"/>
    <w:rsid w:val="00660E9B"/>
    <w:pPr>
      <w:spacing w:after="0" w:line="240" w:lineRule="auto"/>
    </w:pPr>
    <w:tblPr>
      <w:tblStyleRowBandSize w:val="1"/>
      <w:tblStyleColBandSize w:val="1"/>
      <w:tblBorders>
        <w:top w:val="single" w:sz="8" w:space="0" w:color="918485" w:themeColor="accent5"/>
        <w:left w:val="single" w:sz="8" w:space="0" w:color="918485" w:themeColor="accent5"/>
        <w:bottom w:val="single" w:sz="8" w:space="0" w:color="918485" w:themeColor="accent5"/>
        <w:right w:val="single" w:sz="8" w:space="0" w:color="918485" w:themeColor="accent5"/>
        <w:insideH w:val="single" w:sz="8" w:space="0" w:color="918485" w:themeColor="accent5"/>
        <w:insideV w:val="single" w:sz="8" w:space="0" w:color="918485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8485" w:themeColor="accent5"/>
          <w:left w:val="single" w:sz="8" w:space="0" w:color="918485" w:themeColor="accent5"/>
          <w:bottom w:val="single" w:sz="18" w:space="0" w:color="918485" w:themeColor="accent5"/>
          <w:right w:val="single" w:sz="8" w:space="0" w:color="918485" w:themeColor="accent5"/>
          <w:insideH w:val="nil"/>
          <w:insideV w:val="single" w:sz="8" w:space="0" w:color="918485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18485" w:themeColor="accent5"/>
          <w:left w:val="single" w:sz="8" w:space="0" w:color="918485" w:themeColor="accent5"/>
          <w:bottom w:val="single" w:sz="8" w:space="0" w:color="918485" w:themeColor="accent5"/>
          <w:right w:val="single" w:sz="8" w:space="0" w:color="918485" w:themeColor="accent5"/>
          <w:insideH w:val="nil"/>
          <w:insideV w:val="single" w:sz="8" w:space="0" w:color="918485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18485" w:themeColor="accent5"/>
          <w:left w:val="single" w:sz="8" w:space="0" w:color="918485" w:themeColor="accent5"/>
          <w:bottom w:val="single" w:sz="8" w:space="0" w:color="918485" w:themeColor="accent5"/>
          <w:right w:val="single" w:sz="8" w:space="0" w:color="918485" w:themeColor="accent5"/>
        </w:tcBorders>
      </w:tcPr>
    </w:tblStylePr>
    <w:tblStylePr w:type="band1Vert">
      <w:tblPr/>
      <w:tcPr>
        <w:tcBorders>
          <w:top w:val="single" w:sz="8" w:space="0" w:color="918485" w:themeColor="accent5"/>
          <w:left w:val="single" w:sz="8" w:space="0" w:color="918485" w:themeColor="accent5"/>
          <w:bottom w:val="single" w:sz="8" w:space="0" w:color="918485" w:themeColor="accent5"/>
          <w:right w:val="single" w:sz="8" w:space="0" w:color="918485" w:themeColor="accent5"/>
        </w:tcBorders>
        <w:shd w:val="clear" w:color="auto" w:fill="E3E0E0" w:themeFill="accent5" w:themeFillTint="3F"/>
      </w:tcPr>
    </w:tblStylePr>
    <w:tblStylePr w:type="band1Horz">
      <w:tblPr/>
      <w:tcPr>
        <w:tcBorders>
          <w:top w:val="single" w:sz="8" w:space="0" w:color="918485" w:themeColor="accent5"/>
          <w:left w:val="single" w:sz="8" w:space="0" w:color="918485" w:themeColor="accent5"/>
          <w:bottom w:val="single" w:sz="8" w:space="0" w:color="918485" w:themeColor="accent5"/>
          <w:right w:val="single" w:sz="8" w:space="0" w:color="918485" w:themeColor="accent5"/>
          <w:insideV w:val="single" w:sz="8" w:space="0" w:color="918485" w:themeColor="accent5"/>
        </w:tcBorders>
        <w:shd w:val="clear" w:color="auto" w:fill="E3E0E0" w:themeFill="accent5" w:themeFillTint="3F"/>
      </w:tcPr>
    </w:tblStylePr>
    <w:tblStylePr w:type="band2Horz">
      <w:tblPr/>
      <w:tcPr>
        <w:tcBorders>
          <w:top w:val="single" w:sz="8" w:space="0" w:color="918485" w:themeColor="accent5"/>
          <w:left w:val="single" w:sz="8" w:space="0" w:color="918485" w:themeColor="accent5"/>
          <w:bottom w:val="single" w:sz="8" w:space="0" w:color="918485" w:themeColor="accent5"/>
          <w:right w:val="single" w:sz="8" w:space="0" w:color="918485" w:themeColor="accent5"/>
          <w:insideV w:val="single" w:sz="8" w:space="0" w:color="918485" w:themeColor="accent5"/>
        </w:tcBorders>
      </w:tcPr>
    </w:tblStylePr>
  </w:style>
  <w:style w:type="character" w:customStyle="1" w:styleId="ListParagraphChar">
    <w:name w:val="List Paragraph Char"/>
    <w:link w:val="ListParagraph"/>
    <w:uiPriority w:val="34"/>
    <w:rsid w:val="007F3D03"/>
    <w:rPr>
      <w:rFonts w:cs="Times New Roman"/>
      <w:color w:val="000000" w:themeColor="text1"/>
      <w:szCs w:val="20"/>
      <w:lang w:eastAsia="ja-JP" w:bidi="he-IL"/>
    </w:rPr>
  </w:style>
  <w:style w:type="table" w:customStyle="1" w:styleId="GridTable6Colorful-Accent31">
    <w:name w:val="Grid Table 6 Colorful - Accent 31"/>
    <w:basedOn w:val="TableNormal"/>
    <w:uiPriority w:val="51"/>
    <w:rsid w:val="007510A2"/>
    <w:pPr>
      <w:spacing w:after="0" w:line="240" w:lineRule="auto"/>
    </w:pPr>
    <w:rPr>
      <w:color w:val="7B6A4D" w:themeColor="accent3" w:themeShade="BF"/>
    </w:rPr>
    <w:tblPr>
      <w:tblStyleRowBandSize w:val="1"/>
      <w:tblStyleColBandSize w:val="1"/>
      <w:tblBorders>
        <w:top w:val="single" w:sz="4" w:space="0" w:color="C7BBA5" w:themeColor="accent3" w:themeTint="99"/>
        <w:left w:val="single" w:sz="4" w:space="0" w:color="C7BBA5" w:themeColor="accent3" w:themeTint="99"/>
        <w:bottom w:val="single" w:sz="4" w:space="0" w:color="C7BBA5" w:themeColor="accent3" w:themeTint="99"/>
        <w:right w:val="single" w:sz="4" w:space="0" w:color="C7BBA5" w:themeColor="accent3" w:themeTint="99"/>
        <w:insideH w:val="single" w:sz="4" w:space="0" w:color="C7BBA5" w:themeColor="accent3" w:themeTint="99"/>
        <w:insideV w:val="single" w:sz="4" w:space="0" w:color="C7BBA5" w:themeColor="accent3" w:themeTint="99"/>
      </w:tblBorders>
    </w:tblPr>
    <w:tblStylePr w:type="firstRow">
      <w:rPr>
        <w:b/>
        <w:bCs/>
      </w:rPr>
      <w:tblPr/>
      <w:tcPr>
        <w:tcBorders>
          <w:bottom w:val="single" w:sz="12" w:space="0" w:color="C7BBA5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C7BBA5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CE8E1" w:themeFill="accent3" w:themeFillTint="33"/>
      </w:tcPr>
    </w:tblStylePr>
    <w:tblStylePr w:type="band1Horz">
      <w:tblPr/>
      <w:tcPr>
        <w:shd w:val="clear" w:color="auto" w:fill="ECE8E1" w:themeFill="accent3" w:themeFillTint="33"/>
      </w:tcPr>
    </w:tblStylePr>
  </w:style>
  <w:style w:type="table" w:customStyle="1" w:styleId="PlainTable11">
    <w:name w:val="Plain Table 11"/>
    <w:basedOn w:val="TableNormal"/>
    <w:uiPriority w:val="41"/>
    <w:rsid w:val="002A01C7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ListTable6Colorful-Accent51">
    <w:name w:val="List Table 6 Colorful - Accent 51"/>
    <w:basedOn w:val="TableNormal"/>
    <w:uiPriority w:val="51"/>
    <w:rsid w:val="00487A4F"/>
    <w:pPr>
      <w:spacing w:after="0" w:line="240" w:lineRule="auto"/>
    </w:pPr>
    <w:rPr>
      <w:color w:val="6D6262" w:themeColor="accent5" w:themeShade="BF"/>
    </w:rPr>
    <w:tblPr>
      <w:tblStyleRowBandSize w:val="1"/>
      <w:tblStyleColBandSize w:val="1"/>
      <w:tblBorders>
        <w:top w:val="single" w:sz="4" w:space="0" w:color="918485" w:themeColor="accent5"/>
        <w:bottom w:val="single" w:sz="4" w:space="0" w:color="918485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18485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1848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6E6" w:themeFill="accent5" w:themeFillTint="33"/>
      </w:tcPr>
    </w:tblStylePr>
    <w:tblStylePr w:type="band1Horz">
      <w:tblPr/>
      <w:tcPr>
        <w:shd w:val="clear" w:color="auto" w:fill="E9E6E6" w:themeFill="accent5" w:themeFillTint="33"/>
      </w:tcPr>
    </w:tblStylePr>
  </w:style>
  <w:style w:type="table" w:customStyle="1" w:styleId="ListTable2-Accent51">
    <w:name w:val="List Table 2 - Accent 51"/>
    <w:basedOn w:val="TableNormal"/>
    <w:uiPriority w:val="47"/>
    <w:rsid w:val="00CB7975"/>
    <w:pPr>
      <w:spacing w:after="0" w:line="240" w:lineRule="auto"/>
    </w:pPr>
    <w:tblPr>
      <w:tblStyleRowBandSize w:val="1"/>
      <w:tblStyleColBandSize w:val="1"/>
      <w:tblBorders>
        <w:top w:val="single" w:sz="4" w:space="0" w:color="BDB5B5" w:themeColor="accent5" w:themeTint="99"/>
        <w:bottom w:val="single" w:sz="4" w:space="0" w:color="BDB5B5" w:themeColor="accent5" w:themeTint="99"/>
        <w:insideH w:val="single" w:sz="4" w:space="0" w:color="BDB5B5" w:themeColor="accent5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6E6" w:themeFill="accent5" w:themeFillTint="33"/>
      </w:tcPr>
    </w:tblStylePr>
    <w:tblStylePr w:type="band1Horz">
      <w:tblPr/>
      <w:tcPr>
        <w:shd w:val="clear" w:color="auto" w:fill="E9E6E6" w:themeFill="accent5" w:themeFillTint="33"/>
      </w:tcPr>
    </w:tblStylePr>
  </w:style>
  <w:style w:type="table" w:customStyle="1" w:styleId="PlainTable41">
    <w:name w:val="Plain Table 41"/>
    <w:basedOn w:val="TableNormal"/>
    <w:uiPriority w:val="44"/>
    <w:rsid w:val="00D7633C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customStyle="1" w:styleId="GridTable6Colorful-Accent51">
    <w:name w:val="Grid Table 6 Colorful - Accent 51"/>
    <w:basedOn w:val="TableNormal"/>
    <w:uiPriority w:val="51"/>
    <w:rsid w:val="004707EF"/>
    <w:pPr>
      <w:spacing w:after="0" w:line="240" w:lineRule="auto"/>
    </w:pPr>
    <w:rPr>
      <w:color w:val="6D6262" w:themeColor="accent5" w:themeShade="BF"/>
    </w:rPr>
    <w:tblPr>
      <w:tblStyleRowBandSize w:val="1"/>
      <w:tblStyleColBandSize w:val="1"/>
      <w:tblBorders>
        <w:top w:val="single" w:sz="4" w:space="0" w:color="BDB5B5" w:themeColor="accent5" w:themeTint="99"/>
        <w:left w:val="single" w:sz="4" w:space="0" w:color="BDB5B5" w:themeColor="accent5" w:themeTint="99"/>
        <w:bottom w:val="single" w:sz="4" w:space="0" w:color="BDB5B5" w:themeColor="accent5" w:themeTint="99"/>
        <w:right w:val="single" w:sz="4" w:space="0" w:color="BDB5B5" w:themeColor="accent5" w:themeTint="99"/>
        <w:insideH w:val="single" w:sz="4" w:space="0" w:color="BDB5B5" w:themeColor="accent5" w:themeTint="99"/>
        <w:insideV w:val="single" w:sz="4" w:space="0" w:color="BDB5B5" w:themeColor="accent5" w:themeTint="99"/>
      </w:tblBorders>
    </w:tblPr>
    <w:tblStylePr w:type="firstRow">
      <w:rPr>
        <w:b/>
        <w:bCs/>
      </w:rPr>
      <w:tblPr/>
      <w:tcPr>
        <w:tcBorders>
          <w:bottom w:val="single" w:sz="12" w:space="0" w:color="BDB5B5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BDB5B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6E6" w:themeFill="accent5" w:themeFillTint="33"/>
      </w:tcPr>
    </w:tblStylePr>
    <w:tblStylePr w:type="band1Horz">
      <w:tblPr/>
      <w:tcPr>
        <w:shd w:val="clear" w:color="auto" w:fill="E9E6E6" w:themeFill="accent5" w:themeFillTint="33"/>
      </w:tcPr>
    </w:tblStylePr>
  </w:style>
  <w:style w:type="table" w:customStyle="1" w:styleId="GridTable1Light-Accent21">
    <w:name w:val="Grid Table 1 Light - Accent 21"/>
    <w:basedOn w:val="TableNormal"/>
    <w:uiPriority w:val="46"/>
    <w:rsid w:val="00471E95"/>
    <w:pPr>
      <w:spacing w:after="0" w:line="240" w:lineRule="auto"/>
    </w:pPr>
    <w:tblPr>
      <w:tblStyleRowBandSize w:val="1"/>
      <w:tblStyleColBandSize w:val="1"/>
      <w:tblBorders>
        <w:top w:val="single" w:sz="4" w:space="0" w:color="E99C92" w:themeColor="accent2" w:themeTint="66"/>
        <w:left w:val="single" w:sz="4" w:space="0" w:color="E99C92" w:themeColor="accent2" w:themeTint="66"/>
        <w:bottom w:val="single" w:sz="4" w:space="0" w:color="E99C92" w:themeColor="accent2" w:themeTint="66"/>
        <w:right w:val="single" w:sz="4" w:space="0" w:color="E99C92" w:themeColor="accent2" w:themeTint="66"/>
        <w:insideH w:val="single" w:sz="4" w:space="0" w:color="E99C92" w:themeColor="accent2" w:themeTint="66"/>
        <w:insideV w:val="single" w:sz="4" w:space="0" w:color="E99C92" w:themeColor="accent2" w:themeTint="66"/>
      </w:tblBorders>
    </w:tblPr>
    <w:tblStylePr w:type="firstRow">
      <w:rPr>
        <w:b/>
        <w:bCs/>
      </w:rPr>
      <w:tblPr/>
      <w:tcPr>
        <w:tcBorders>
          <w:bottom w:val="single" w:sz="12" w:space="0" w:color="DE6A5C" w:themeColor="accent2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DE6A5C" w:themeColor="accent2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GridTable1Light-Accent11">
    <w:name w:val="Grid Table 1 Light - Accent 11"/>
    <w:basedOn w:val="TableNormal"/>
    <w:uiPriority w:val="46"/>
    <w:rsid w:val="008638A4"/>
    <w:pPr>
      <w:spacing w:after="0" w:line="240" w:lineRule="auto"/>
    </w:pPr>
    <w:tblPr>
      <w:tblStyleRowBandSize w:val="1"/>
      <w:tblStyleColBandSize w:val="1"/>
      <w:tblBorders>
        <w:top w:val="single" w:sz="4" w:space="0" w:color="F4B29B" w:themeColor="accent1" w:themeTint="66"/>
        <w:left w:val="single" w:sz="4" w:space="0" w:color="F4B29B" w:themeColor="accent1" w:themeTint="66"/>
        <w:bottom w:val="single" w:sz="4" w:space="0" w:color="F4B29B" w:themeColor="accent1" w:themeTint="66"/>
        <w:right w:val="single" w:sz="4" w:space="0" w:color="F4B29B" w:themeColor="accent1" w:themeTint="66"/>
        <w:insideH w:val="single" w:sz="4" w:space="0" w:color="F4B29B" w:themeColor="accent1" w:themeTint="66"/>
        <w:insideV w:val="single" w:sz="4" w:space="0" w:color="F4B29B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EE8C69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EE8C69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customStyle="1" w:styleId="p">
    <w:name w:val="p"/>
    <w:basedOn w:val="DefaultParagraphFont"/>
    <w:rsid w:val="002C2DDA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57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3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928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63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744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40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763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234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5822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209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808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1665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333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231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8302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13912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309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4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93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2727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854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193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77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0354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12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022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474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1133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687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24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09240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3667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7670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75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4078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464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9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736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958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58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800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977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11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6700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5169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713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498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7290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92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2.xml"/><Relationship Id="rId18" Type="http://schemas.openxmlformats.org/officeDocument/2006/relationships/image" Target="media/image4.jpeg"/><Relationship Id="rId26" Type="http://schemas.openxmlformats.org/officeDocument/2006/relationships/image" Target="media/image8.png"/><Relationship Id="rId39" Type="http://schemas.openxmlformats.org/officeDocument/2006/relationships/image" Target="media/image21.jpeg"/><Relationship Id="rId21" Type="http://schemas.openxmlformats.org/officeDocument/2006/relationships/header" Target="header3.xml"/><Relationship Id="rId34" Type="http://schemas.openxmlformats.org/officeDocument/2006/relationships/image" Target="media/image16.jpeg"/><Relationship Id="rId42" Type="http://schemas.openxmlformats.org/officeDocument/2006/relationships/fontTable" Target="fontTa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2.jpeg"/><Relationship Id="rId20" Type="http://schemas.openxmlformats.org/officeDocument/2006/relationships/image" Target="media/image6.png"/><Relationship Id="rId29" Type="http://schemas.openxmlformats.org/officeDocument/2006/relationships/image" Target="media/image11.jpeg"/><Relationship Id="rId41" Type="http://schemas.openxmlformats.org/officeDocument/2006/relationships/footer" Target="footer6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header" Target="header4.xml"/><Relationship Id="rId32" Type="http://schemas.openxmlformats.org/officeDocument/2006/relationships/image" Target="media/image14.jpeg"/><Relationship Id="rId37" Type="http://schemas.openxmlformats.org/officeDocument/2006/relationships/image" Target="media/image19.jpeg"/><Relationship Id="rId40" Type="http://schemas.openxmlformats.org/officeDocument/2006/relationships/footer" Target="footer5.xml"/><Relationship Id="rId5" Type="http://schemas.openxmlformats.org/officeDocument/2006/relationships/numbering" Target="numbering.xml"/><Relationship Id="rId15" Type="http://schemas.openxmlformats.org/officeDocument/2006/relationships/image" Target="media/image1.png"/><Relationship Id="rId23" Type="http://schemas.openxmlformats.org/officeDocument/2006/relationships/footer" Target="footer4.xml"/><Relationship Id="rId28" Type="http://schemas.openxmlformats.org/officeDocument/2006/relationships/image" Target="media/image10.png"/><Relationship Id="rId36" Type="http://schemas.openxmlformats.org/officeDocument/2006/relationships/image" Target="media/image18.jpeg"/><Relationship Id="rId10" Type="http://schemas.openxmlformats.org/officeDocument/2006/relationships/endnotes" Target="endnotes.xml"/><Relationship Id="rId19" Type="http://schemas.openxmlformats.org/officeDocument/2006/relationships/image" Target="media/image5.jpeg"/><Relationship Id="rId31" Type="http://schemas.openxmlformats.org/officeDocument/2006/relationships/image" Target="media/image13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Relationship Id="rId22" Type="http://schemas.openxmlformats.org/officeDocument/2006/relationships/footer" Target="footer3.xml"/><Relationship Id="rId27" Type="http://schemas.openxmlformats.org/officeDocument/2006/relationships/image" Target="media/image9.png"/><Relationship Id="rId30" Type="http://schemas.openxmlformats.org/officeDocument/2006/relationships/image" Target="media/image12.jpeg"/><Relationship Id="rId35" Type="http://schemas.openxmlformats.org/officeDocument/2006/relationships/image" Target="media/image17.jpeg"/><Relationship Id="rId43" Type="http://schemas.openxmlformats.org/officeDocument/2006/relationships/theme" Target="theme/theme1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footer" Target="footer1.xml"/><Relationship Id="rId17" Type="http://schemas.openxmlformats.org/officeDocument/2006/relationships/image" Target="media/image3.png"/><Relationship Id="rId25" Type="http://schemas.openxmlformats.org/officeDocument/2006/relationships/image" Target="media/image7.jpeg"/><Relationship Id="rId33" Type="http://schemas.openxmlformats.org/officeDocument/2006/relationships/image" Target="media/image15.png"/><Relationship Id="rId38" Type="http://schemas.openxmlformats.org/officeDocument/2006/relationships/image" Target="media/image20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575;&#1605;&#1608;&#1585;&#1575;&#1587;&#1578;&#1575;&#1606;%20&#1607;&#1575;\&#1575;&#1587;&#1578;&#1575;&#1606;%20&#1608;&#1605;&#1583;&#1740;&#1585;&#1575;&#1605;\&#1575;&#1587;&#1578;&#1575;&#1606;%20&#1583;&#1585;&#1740;&#1705;%20&#1606;&#1711;&#1575;&#1607;\&#1605;&#1587;&#1575;&#1581;&#1578;.dotx" TargetMode="External"/></Relationships>
</file>

<file path=word/theme/_rels/theme1.xml.rels><?xml version="1.0" encoding="UTF-8" standalone="yes"?>
<Relationships xmlns="http://schemas.openxmlformats.org/package/2006/relationships"><Relationship Id="rId1" Type="http://schemas.openxmlformats.org/officeDocument/2006/relationships/image" Target="../media/image22.jpeg"/></Relationships>
</file>

<file path=word/theme/theme1.xml><?xml version="1.0" encoding="utf-8"?>
<a:theme xmlns:a="http://schemas.openxmlformats.org/drawingml/2006/main" name="Equity">
  <a:themeElements>
    <a:clrScheme name="Equity">
      <a:dk1>
        <a:sysClr val="windowText" lastClr="000000"/>
      </a:dk1>
      <a:lt1>
        <a:sysClr val="window" lastClr="FFFFFF"/>
      </a:lt1>
      <a:dk2>
        <a:srgbClr val="696464"/>
      </a:dk2>
      <a:lt2>
        <a:srgbClr val="E9E5DC"/>
      </a:lt2>
      <a:accent1>
        <a:srgbClr val="D34817"/>
      </a:accent1>
      <a:accent2>
        <a:srgbClr val="9B2D1F"/>
      </a:accent2>
      <a:accent3>
        <a:srgbClr val="A28E6A"/>
      </a:accent3>
      <a:accent4>
        <a:srgbClr val="956251"/>
      </a:accent4>
      <a:accent5>
        <a:srgbClr val="918485"/>
      </a:accent5>
      <a:accent6>
        <a:srgbClr val="855D5D"/>
      </a:accent6>
      <a:hlink>
        <a:srgbClr val="CC9900"/>
      </a:hlink>
      <a:folHlink>
        <a:srgbClr val="96A9A9"/>
      </a:folHlink>
    </a:clrScheme>
    <a:fontScheme name="Equity">
      <a:majorFont>
        <a:latin typeface="Franklin Gothic Book"/>
        <a:ea typeface=""/>
        <a:cs typeface=""/>
        <a:font script="Grek" typeface="Calibri"/>
        <a:font script="Cyrl" typeface="Calibri"/>
        <a:font script="Jpan" typeface="HGｺﾞｼｯｸM"/>
        <a:font script="Hang" typeface="바탕"/>
        <a:font script="Hans" typeface="幼圆"/>
        <a:font script="Hant" typeface="微軟正黑體"/>
        <a:font script="Arab" typeface="Tahoma"/>
        <a:font script="Hebr" typeface="Aharoni"/>
        <a:font script="Thai" typeface="Lily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</a:majorFont>
      <a:minorFont>
        <a:latin typeface="Perpetua"/>
        <a:ea typeface=""/>
        <a:cs typeface=""/>
        <a:font script="Grek" typeface="Cambria"/>
        <a:font script="Cyrl" typeface="Cambria"/>
        <a:font script="Jpan" typeface="HG創英ﾌﾟﾚｾﾞﾝｽEB"/>
        <a:font script="Hang" typeface="맑은 고딕"/>
        <a:font script="Hans" typeface="宋体"/>
        <a:font script="Hant" typeface="新細明體"/>
        <a:font script="Arab" typeface="Times New Roman"/>
        <a:font script="Hebr" typeface="Aharoni"/>
        <a:font script="Thai" typeface="EucrosiaUPC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inorFont>
    </a:fontScheme>
    <a:fmtScheme name="Equity">
      <a:fillStyleLst>
        <a:solidFill>
          <a:schemeClr val="phClr"/>
        </a:solidFill>
        <a:blipFill>
          <a:blip xmlns:r="http://schemas.openxmlformats.org/officeDocument/2006/relationships" r:embed="rId1">
            <a:duotone>
              <a:schemeClr val="phClr">
                <a:tint val="30000"/>
                <a:satMod val="300000"/>
              </a:schemeClr>
              <a:schemeClr val="phClr">
                <a:tint val="40000"/>
                <a:satMod val="200000"/>
              </a:schemeClr>
            </a:duotone>
          </a:blip>
          <a:tile tx="0" ty="0" sx="70000" sy="70000" flip="none" algn="ctr"/>
        </a:blipFill>
        <a:blipFill>
          <a:blip xmlns:r="http://schemas.openxmlformats.org/officeDocument/2006/relationships" r:embed="rId1">
            <a:duotone>
              <a:schemeClr val="phClr">
                <a:shade val="22000"/>
                <a:satMod val="160000"/>
              </a:schemeClr>
              <a:schemeClr val="phClr">
                <a:shade val="45000"/>
                <a:satMod val="100000"/>
              </a:schemeClr>
            </a:duotone>
          </a:blip>
          <a:tile tx="0" ty="0" sx="65000" sy="65000" flip="none" algn="ctr"/>
        </a:blipFill>
      </a:fillStyleLst>
      <a:lnStyleLst>
        <a:ln w="9525" cap="flat" cmpd="sng" algn="ctr">
          <a:solidFill>
            <a:schemeClr val="phClr">
              <a:shade val="60000"/>
              <a:satMod val="110000"/>
            </a:schemeClr>
          </a:solidFill>
          <a:prstDash val="solid"/>
        </a:ln>
        <a:ln w="127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38100" dist="25400" dir="5400000" algn="t" rotWithShape="0">
              <a:srgbClr val="000000">
                <a:alpha val="50000"/>
              </a:srgbClr>
            </a:outerShdw>
          </a:effectLst>
        </a:effectStyle>
        <a:effectStyle>
          <a:effectLst>
            <a:outerShdw blurRad="50800" dist="50800" dir="5400000" algn="t" rotWithShape="0">
              <a:srgbClr val="000000">
                <a:alpha val="60000"/>
              </a:srgbClr>
            </a:outerShdw>
          </a:effectLst>
          <a:scene3d>
            <a:camera prst="isometricBottomUp" fov="0">
              <a:rot lat="0" lon="0" rev="0"/>
            </a:camera>
            <a:lightRig rig="soft" dir="b">
              <a:rot lat="0" lon="0" rev="9000000"/>
            </a:lightRig>
          </a:scene3d>
          <a:sp3d contourW="35000" prstMaterial="matte">
            <a:bevelT w="45000" h="38100" prst="convex"/>
            <a:contourClr>
              <a:schemeClr val="phClr">
                <a:tint val="10000"/>
                <a:satMod val="130000"/>
              </a:schemeClr>
            </a:contourClr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40000"/>
                <a:satMod val="165000"/>
              </a:schemeClr>
            </a:gs>
            <a:gs pos="50000">
              <a:schemeClr val="phClr">
                <a:shade val="80000"/>
                <a:satMod val="155000"/>
              </a:schemeClr>
            </a:gs>
            <a:gs pos="100000">
              <a:schemeClr val="phClr">
                <a:tint val="95000"/>
                <a:satMod val="200000"/>
              </a:schemeClr>
            </a:gs>
          </a:gsLst>
          <a:lin ang="16200000" scaled="1"/>
        </a:gradFill>
        <a:blipFill>
          <a:blip xmlns:r="http://schemas.openxmlformats.org/officeDocument/2006/relationships" r:embed="rId1">
            <a:duotone>
              <a:schemeClr val="phClr">
                <a:tint val="95000"/>
                <a:satMod val="200000"/>
              </a:schemeClr>
              <a:schemeClr val="phClr">
                <a:shade val="80000"/>
                <a:satMod val="100000"/>
              </a:schemeClr>
            </a:duotone>
          </a:blip>
          <a:tile tx="0" ty="0" sx="55000" sy="55000" flip="none" algn="tl"/>
        </a:blip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4.xml><?xml version="1.0" encoding="utf-8"?>
<tns:customPropertyEditors xmlns:tns="http://schemas.microsoft.com/office/2006/customDocumentInformationPanel">
  <tns:showOnOpen/>
  <tns:defaultPropertyEditorNamespace/>
</tns:customPropertyEditor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20FA5995-3E19-402A-A600-B717BE5B257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8F547202-00A2-4A49-B304-E7BD7D0351C7}">
  <ds:schemaRefs>
    <ds:schemaRef ds:uri="http://schemas.microsoft.com/office/2006/coverPageProps"/>
  </ds:schemaRefs>
</ds:datastoreItem>
</file>

<file path=customXml/itemProps4.xml><?xml version="1.0" encoding="utf-8"?>
<ds:datastoreItem xmlns:ds="http://schemas.openxmlformats.org/officeDocument/2006/customXml" ds:itemID="{ABDF3769-9D31-47DE-85FC-5B130D222FFF}">
  <ds:schemaRefs>
    <ds:schemaRef ds:uri="http://schemas.microsoft.com/office/2006/customDocumentInformationPanel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مساحت</Template>
  <TotalTime>241</TotalTime>
  <Pages>23</Pages>
  <Words>2540</Words>
  <Characters>14481</Characters>
  <Application>Microsoft Office Word</Application>
  <DocSecurity>0</DocSecurity>
  <Lines>120</Lines>
  <Paragraphs>33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قفقثف</vt:lpstr>
    </vt:vector>
  </TitlesOfParts>
  <Company/>
  <LinksUpToDate>false</LinksUpToDate>
  <CharactersWithSpaces>16988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قفقثف</dc:title>
  <dc:subject>قفلثقبلقثلقثبلبیل</dc:subject>
  <dc:creator>اداره کل امور استان ها</dc:creator>
  <cp:lastModifiedBy>ahmad karami</cp:lastModifiedBy>
  <cp:revision>41</cp:revision>
  <cp:lastPrinted>2024-06-26T05:32:00Z</cp:lastPrinted>
  <dcterms:created xsi:type="dcterms:W3CDTF">2024-06-24T06:00:00Z</dcterms:created>
  <dcterms:modified xsi:type="dcterms:W3CDTF">2026-02-22T06:08:00Z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LCID">
    <vt:i4>1033</vt:i4>
  </property>
  <property fmtid="{D5CDD505-2E9C-101B-9397-08002B2CF9AE}" pid="3" name="_Version">
    <vt:lpwstr>0809</vt:lpwstr>
  </property>
</Properties>
</file>